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3C978" w14:textId="77777777" w:rsidR="00E74D60" w:rsidRDefault="007C0E40" w:rsidP="002525C9">
      <w:pPr>
        <w:spacing w:line="276"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165503CC" w14:textId="77777777" w:rsidR="00E74D60" w:rsidRDefault="007C0E40" w:rsidP="002525C9">
      <w:pPr>
        <w:spacing w:line="276" w:lineRule="auto"/>
        <w:jc w:val="center"/>
        <w:rPr>
          <w:sz w:val="28"/>
          <w:szCs w:val="28"/>
        </w:rPr>
      </w:pPr>
      <w:r>
        <w:rPr>
          <w:sz w:val="28"/>
          <w:szCs w:val="28"/>
        </w:rPr>
        <w:t>высшего образования</w:t>
      </w:r>
    </w:p>
    <w:p w14:paraId="567F759C" w14:textId="77777777" w:rsidR="00E74D60" w:rsidRDefault="007C0E40" w:rsidP="002525C9">
      <w:pPr>
        <w:pStyle w:val="1"/>
        <w:spacing w:line="276" w:lineRule="auto"/>
        <w:ind w:left="0"/>
        <w:jc w:val="center"/>
      </w:pPr>
      <w:r>
        <w:t xml:space="preserve">«ФИНАНСОВЫЙ УНИВЕРСИТЕТ ПРИ ПРАВИТЕЛЬСТВЕ </w:t>
      </w:r>
    </w:p>
    <w:p w14:paraId="72CFCCF7" w14:textId="77777777" w:rsidR="00E74D60" w:rsidRDefault="007C0E40" w:rsidP="002525C9">
      <w:pPr>
        <w:pStyle w:val="1"/>
        <w:spacing w:line="276" w:lineRule="auto"/>
        <w:ind w:left="0"/>
        <w:jc w:val="center"/>
      </w:pPr>
      <w:r>
        <w:t>РОССИЙСКОЙ ФЕДЕРАЦИИ»</w:t>
      </w:r>
    </w:p>
    <w:p w14:paraId="28F72421" w14:textId="77777777" w:rsidR="00E74D60" w:rsidRDefault="007C0E40" w:rsidP="002525C9">
      <w:pPr>
        <w:spacing w:line="276" w:lineRule="auto"/>
        <w:jc w:val="center"/>
        <w:rPr>
          <w:b/>
          <w:bCs/>
          <w:sz w:val="28"/>
          <w:szCs w:val="28"/>
        </w:rPr>
      </w:pPr>
      <w:r>
        <w:rPr>
          <w:b/>
          <w:bCs/>
          <w:sz w:val="28"/>
          <w:szCs w:val="28"/>
        </w:rPr>
        <w:t>(Финансовый университет)</w:t>
      </w:r>
    </w:p>
    <w:p w14:paraId="2C31DE55" w14:textId="5E50CD48" w:rsidR="00E74D60" w:rsidRDefault="007176E6" w:rsidP="002525C9">
      <w:pPr>
        <w:pStyle w:val="1"/>
        <w:spacing w:line="276" w:lineRule="auto"/>
        <w:ind w:left="0"/>
        <w:jc w:val="center"/>
        <w:rPr>
          <w:b w:val="0"/>
        </w:rPr>
      </w:pPr>
      <w:r w:rsidRPr="000465D1">
        <w:rPr>
          <w:b w:val="0"/>
        </w:rPr>
        <w:t>Кафедра</w:t>
      </w:r>
      <w:r>
        <w:rPr>
          <w:b w:val="0"/>
        </w:rPr>
        <w:t xml:space="preserve"> </w:t>
      </w:r>
      <w:r w:rsidR="007C0E40">
        <w:rPr>
          <w:b w:val="0"/>
        </w:rPr>
        <w:t>иностранных языков и межкультурной коммуникации</w:t>
      </w:r>
    </w:p>
    <w:p w14:paraId="102B1C47" w14:textId="77777777" w:rsidR="00E74D60" w:rsidRDefault="007C0E40" w:rsidP="002525C9">
      <w:pPr>
        <w:spacing w:line="276" w:lineRule="auto"/>
        <w:jc w:val="center"/>
        <w:rPr>
          <w:bCs/>
          <w:sz w:val="28"/>
          <w:szCs w:val="28"/>
        </w:rPr>
      </w:pPr>
      <w:r>
        <w:rPr>
          <w:bCs/>
          <w:sz w:val="28"/>
          <w:szCs w:val="28"/>
        </w:rPr>
        <w:t>Факультета Международных экономических отношений</w:t>
      </w:r>
    </w:p>
    <w:p w14:paraId="60E88883" w14:textId="77777777" w:rsidR="00E74D60" w:rsidRDefault="00E74D60">
      <w:pPr>
        <w:jc w:val="right"/>
        <w:rPr>
          <w:sz w:val="28"/>
          <w:szCs w:val="28"/>
        </w:rPr>
      </w:pPr>
    </w:p>
    <w:p w14:paraId="53C9F6AF" w14:textId="77777777" w:rsidR="00E74D60" w:rsidRDefault="007C0E40">
      <w:pPr>
        <w:jc w:val="center"/>
        <w:rPr>
          <w:rFonts w:eastAsia="Calibri"/>
          <w:bCs/>
          <w:sz w:val="28"/>
          <w:szCs w:val="28"/>
        </w:rPr>
      </w:pPr>
      <w:r>
        <w:rPr>
          <w:rFonts w:eastAsia="Calibri"/>
          <w:bCs/>
          <w:sz w:val="28"/>
          <w:szCs w:val="28"/>
        </w:rPr>
        <w:t xml:space="preserve">                                                              УТВЕРЖДАЮ</w:t>
      </w:r>
    </w:p>
    <w:p w14:paraId="06098366" w14:textId="77777777" w:rsidR="00E74D60" w:rsidRDefault="007C0E40">
      <w:pPr>
        <w:widowControl/>
        <w:jc w:val="center"/>
        <w:rPr>
          <w:rFonts w:eastAsia="Calibri"/>
          <w:bCs/>
          <w:sz w:val="28"/>
          <w:szCs w:val="28"/>
        </w:rPr>
      </w:pPr>
      <w:r>
        <w:rPr>
          <w:rFonts w:eastAsia="Calibri"/>
          <w:bCs/>
          <w:sz w:val="28"/>
          <w:szCs w:val="28"/>
        </w:rPr>
        <w:t xml:space="preserve">                                                                            Проректор по учебной </w:t>
      </w:r>
    </w:p>
    <w:p w14:paraId="3602A224" w14:textId="77777777" w:rsidR="00E74D60" w:rsidRDefault="007C0E40">
      <w:pPr>
        <w:widowControl/>
        <w:jc w:val="center"/>
        <w:rPr>
          <w:rFonts w:eastAsia="Calibri"/>
          <w:bCs/>
          <w:sz w:val="28"/>
          <w:szCs w:val="28"/>
        </w:rPr>
      </w:pPr>
      <w:r>
        <w:rPr>
          <w:rFonts w:eastAsia="Calibri"/>
          <w:bCs/>
          <w:sz w:val="28"/>
          <w:szCs w:val="28"/>
        </w:rPr>
        <w:t xml:space="preserve">                                                                             и методической работе </w:t>
      </w:r>
    </w:p>
    <w:p w14:paraId="1E1320DD" w14:textId="77777777" w:rsidR="00E74D60" w:rsidRDefault="00E74D60">
      <w:pPr>
        <w:widowControl/>
        <w:jc w:val="center"/>
        <w:rPr>
          <w:rFonts w:eastAsia="Calibri"/>
          <w:bCs/>
          <w:sz w:val="28"/>
          <w:szCs w:val="28"/>
        </w:rPr>
      </w:pPr>
    </w:p>
    <w:p w14:paraId="5EE07355" w14:textId="77777777" w:rsidR="00E74D60" w:rsidRDefault="00E74D60">
      <w:pPr>
        <w:widowControl/>
        <w:jc w:val="center"/>
        <w:rPr>
          <w:rFonts w:eastAsia="Calibri"/>
          <w:bCs/>
          <w:sz w:val="28"/>
          <w:szCs w:val="28"/>
        </w:rPr>
      </w:pPr>
    </w:p>
    <w:p w14:paraId="63B574CB" w14:textId="77777777" w:rsidR="00E74D60" w:rsidRDefault="007C0E40">
      <w:pPr>
        <w:widowControl/>
        <w:jc w:val="center"/>
        <w:rPr>
          <w:rFonts w:eastAsia="Calibri"/>
          <w:bCs/>
          <w:sz w:val="28"/>
          <w:szCs w:val="28"/>
          <w:highlight w:val="yellow"/>
        </w:rPr>
      </w:pPr>
      <w:r>
        <w:rPr>
          <w:rFonts w:eastAsia="Calibri"/>
          <w:bCs/>
          <w:sz w:val="28"/>
          <w:szCs w:val="28"/>
        </w:rPr>
        <w:t xml:space="preserve">                                                                                    ___________Е.А. Каменева</w:t>
      </w:r>
    </w:p>
    <w:p w14:paraId="434E85AF" w14:textId="0785843B" w:rsidR="00E5775F" w:rsidRPr="008D6983" w:rsidRDefault="007C0E40" w:rsidP="00E5775F">
      <w:pPr>
        <w:widowControl/>
        <w:jc w:val="right"/>
      </w:pPr>
      <w:r>
        <w:rPr>
          <w:rFonts w:eastAsia="Calibri"/>
          <w:bCs/>
          <w:sz w:val="28"/>
          <w:szCs w:val="28"/>
        </w:rPr>
        <w:t xml:space="preserve">                                                                               </w:t>
      </w:r>
      <w:r w:rsidR="00E5775F" w:rsidRPr="008D6983">
        <w:rPr>
          <w:rFonts w:eastAsia="Calibri"/>
          <w:bCs/>
          <w:sz w:val="28"/>
          <w:szCs w:val="28"/>
        </w:rPr>
        <w:t xml:space="preserve">                                                                               «</w:t>
      </w:r>
      <w:r w:rsidR="008E35F1">
        <w:rPr>
          <w:rFonts w:eastAsia="Calibri"/>
          <w:bCs/>
          <w:sz w:val="28"/>
          <w:szCs w:val="28"/>
        </w:rPr>
        <w:t>27</w:t>
      </w:r>
      <w:r w:rsidR="004D00ED" w:rsidRPr="008D6983">
        <w:rPr>
          <w:rFonts w:eastAsia="Calibri"/>
          <w:bCs/>
          <w:sz w:val="28"/>
          <w:szCs w:val="28"/>
        </w:rPr>
        <w:t>»</w:t>
      </w:r>
      <w:r w:rsidR="004D00ED">
        <w:rPr>
          <w:rFonts w:eastAsia="Calibri"/>
          <w:bCs/>
          <w:sz w:val="28"/>
          <w:szCs w:val="28"/>
        </w:rPr>
        <w:t xml:space="preserve"> </w:t>
      </w:r>
      <w:r w:rsidR="008E35F1">
        <w:rPr>
          <w:rFonts w:eastAsia="Calibri"/>
          <w:bCs/>
          <w:sz w:val="28"/>
          <w:szCs w:val="28"/>
        </w:rPr>
        <w:t>ноября</w:t>
      </w:r>
      <w:bookmarkStart w:id="0" w:name="_GoBack"/>
      <w:bookmarkEnd w:id="0"/>
      <w:r w:rsidR="00E5775F">
        <w:rPr>
          <w:rFonts w:eastAsia="Calibri"/>
          <w:bCs/>
          <w:sz w:val="28"/>
          <w:szCs w:val="28"/>
        </w:rPr>
        <w:t xml:space="preserve"> </w:t>
      </w:r>
      <w:r w:rsidR="00E5775F" w:rsidRPr="008D6983">
        <w:rPr>
          <w:rFonts w:eastAsia="Calibri"/>
          <w:bCs/>
          <w:sz w:val="28"/>
          <w:szCs w:val="28"/>
        </w:rPr>
        <w:t>202</w:t>
      </w:r>
      <w:r w:rsidR="00DE02F6">
        <w:rPr>
          <w:rFonts w:eastAsia="Calibri"/>
          <w:bCs/>
          <w:sz w:val="28"/>
          <w:szCs w:val="28"/>
        </w:rPr>
        <w:t>4</w:t>
      </w:r>
      <w:r w:rsidR="00E5775F" w:rsidRPr="008D6983">
        <w:rPr>
          <w:rFonts w:eastAsia="Calibri"/>
          <w:bCs/>
          <w:sz w:val="28"/>
          <w:szCs w:val="28"/>
        </w:rPr>
        <w:t xml:space="preserve"> г.</w:t>
      </w:r>
    </w:p>
    <w:p w14:paraId="366B60AB" w14:textId="77777777" w:rsidR="00E74D60" w:rsidRDefault="00E74D60" w:rsidP="00E5775F">
      <w:pPr>
        <w:widowControl/>
        <w:jc w:val="right"/>
      </w:pPr>
    </w:p>
    <w:p w14:paraId="50684EA5" w14:textId="77777777" w:rsidR="00E74D60" w:rsidRDefault="00E74D60">
      <w:pPr>
        <w:pStyle w:val="1"/>
        <w:ind w:left="0"/>
        <w:jc w:val="center"/>
      </w:pPr>
    </w:p>
    <w:p w14:paraId="4C9DF791" w14:textId="603F5329" w:rsidR="00E74D60" w:rsidRPr="00DE02F6" w:rsidRDefault="001906EF" w:rsidP="00DE02F6">
      <w:pPr>
        <w:spacing w:line="240" w:lineRule="auto"/>
        <w:jc w:val="center"/>
        <w:rPr>
          <w:b/>
          <w:sz w:val="28"/>
          <w:szCs w:val="28"/>
          <w:lang w:eastAsia="ru-RU"/>
        </w:rPr>
      </w:pPr>
      <w:r w:rsidRPr="001906EF">
        <w:rPr>
          <w:b/>
          <w:sz w:val="28"/>
          <w:szCs w:val="28"/>
          <w:lang w:eastAsia="ru-RU"/>
        </w:rPr>
        <w:t>Л.О. Микаллеф</w:t>
      </w:r>
      <w:r w:rsidR="00DE02F6">
        <w:rPr>
          <w:b/>
          <w:sz w:val="28"/>
          <w:szCs w:val="28"/>
          <w:lang w:eastAsia="ru-RU"/>
        </w:rPr>
        <w:t xml:space="preserve">, </w:t>
      </w:r>
      <w:r w:rsidRPr="001906EF">
        <w:rPr>
          <w:b/>
          <w:sz w:val="28"/>
          <w:szCs w:val="28"/>
          <w:lang w:eastAsia="ru-RU"/>
        </w:rPr>
        <w:t>О.М. Кайяр</w:t>
      </w:r>
      <w:r w:rsidR="00DE02F6">
        <w:rPr>
          <w:b/>
          <w:sz w:val="28"/>
          <w:szCs w:val="28"/>
          <w:lang w:eastAsia="ru-RU"/>
        </w:rPr>
        <w:t xml:space="preserve">, </w:t>
      </w:r>
      <w:r w:rsidR="00EA1871">
        <w:rPr>
          <w:b/>
          <w:sz w:val="28"/>
          <w:szCs w:val="28"/>
          <w:lang w:eastAsia="ru-RU"/>
        </w:rPr>
        <w:t>Э.</w:t>
      </w:r>
      <w:r w:rsidR="0033004C">
        <w:rPr>
          <w:b/>
          <w:sz w:val="28"/>
          <w:szCs w:val="28"/>
          <w:lang w:eastAsia="ru-RU"/>
        </w:rPr>
        <w:t>В.</w:t>
      </w:r>
      <w:r w:rsidR="00EA1871">
        <w:rPr>
          <w:b/>
          <w:sz w:val="28"/>
          <w:szCs w:val="28"/>
          <w:lang w:eastAsia="ru-RU"/>
        </w:rPr>
        <w:t xml:space="preserve"> Кононок</w:t>
      </w:r>
    </w:p>
    <w:p w14:paraId="632F5788" w14:textId="77777777" w:rsidR="00E74D60" w:rsidRDefault="00E74D60"/>
    <w:p w14:paraId="2A3DDECA" w14:textId="170BB245" w:rsidR="00E74D60" w:rsidRDefault="00E42E06" w:rsidP="002525C9">
      <w:pPr>
        <w:spacing w:line="276" w:lineRule="auto"/>
        <w:jc w:val="center"/>
        <w:rPr>
          <w:b/>
          <w:bCs/>
          <w:sz w:val="28"/>
          <w:szCs w:val="28"/>
        </w:rPr>
      </w:pPr>
      <w:r>
        <w:rPr>
          <w:b/>
          <w:bCs/>
          <w:sz w:val="28"/>
          <w:szCs w:val="28"/>
        </w:rPr>
        <w:t>В</w:t>
      </w:r>
      <w:r w:rsidR="002525C9">
        <w:rPr>
          <w:b/>
          <w:bCs/>
          <w:sz w:val="28"/>
          <w:szCs w:val="28"/>
        </w:rPr>
        <w:t>осточный язык (деловая корреспонденция)</w:t>
      </w:r>
    </w:p>
    <w:p w14:paraId="2298B1D1" w14:textId="77777777" w:rsidR="00E74D60" w:rsidRDefault="007C0E40" w:rsidP="002525C9">
      <w:pPr>
        <w:spacing w:line="276" w:lineRule="auto"/>
        <w:jc w:val="center"/>
        <w:rPr>
          <w:b/>
          <w:bCs/>
          <w:sz w:val="28"/>
          <w:szCs w:val="28"/>
        </w:rPr>
      </w:pPr>
      <w:r>
        <w:rPr>
          <w:b/>
          <w:bCs/>
          <w:sz w:val="28"/>
          <w:szCs w:val="28"/>
        </w:rPr>
        <w:t>Рабочая программа дисциплины</w:t>
      </w:r>
    </w:p>
    <w:p w14:paraId="56EA6EE0" w14:textId="77777777" w:rsidR="00E74D60" w:rsidRDefault="007C0E40" w:rsidP="002525C9">
      <w:pPr>
        <w:spacing w:line="276" w:lineRule="auto"/>
        <w:jc w:val="center"/>
        <w:rPr>
          <w:sz w:val="28"/>
          <w:szCs w:val="28"/>
        </w:rPr>
      </w:pPr>
      <w:r>
        <w:rPr>
          <w:sz w:val="28"/>
          <w:szCs w:val="28"/>
        </w:rPr>
        <w:t xml:space="preserve">для студентов, обучающихся по направлению подготовки </w:t>
      </w:r>
    </w:p>
    <w:p w14:paraId="7D18709D" w14:textId="77777777" w:rsidR="00DE02F6" w:rsidRPr="00DE02F6" w:rsidRDefault="00DE02F6" w:rsidP="002525C9">
      <w:pPr>
        <w:spacing w:line="276" w:lineRule="auto"/>
        <w:jc w:val="center"/>
        <w:rPr>
          <w:sz w:val="28"/>
          <w:szCs w:val="28"/>
        </w:rPr>
      </w:pPr>
      <w:r w:rsidRPr="00DE02F6">
        <w:rPr>
          <w:sz w:val="28"/>
          <w:szCs w:val="28"/>
        </w:rPr>
        <w:t xml:space="preserve">38.03.01 «Экономика», </w:t>
      </w:r>
    </w:p>
    <w:p w14:paraId="2DA53E6F" w14:textId="3C4A93EE" w:rsidR="00DE02F6" w:rsidRPr="00DE02F6" w:rsidRDefault="00DE02F6" w:rsidP="002525C9">
      <w:pPr>
        <w:spacing w:line="276" w:lineRule="auto"/>
        <w:jc w:val="center"/>
        <w:rPr>
          <w:color w:val="000000"/>
          <w:sz w:val="28"/>
          <w:szCs w:val="28"/>
        </w:rPr>
      </w:pPr>
      <w:r w:rsidRPr="00DE02F6">
        <w:rPr>
          <w:color w:val="000000"/>
          <w:sz w:val="28"/>
          <w:szCs w:val="28"/>
        </w:rPr>
        <w:t>ОП «Экономика и бизнес стран Востока»</w:t>
      </w:r>
    </w:p>
    <w:p w14:paraId="3758E47E" w14:textId="761DC1DF" w:rsidR="00DE02F6" w:rsidRDefault="00DE02F6" w:rsidP="002525C9">
      <w:pPr>
        <w:spacing w:line="276" w:lineRule="auto"/>
        <w:jc w:val="center"/>
        <w:rPr>
          <w:color w:val="000000"/>
          <w:sz w:val="28"/>
          <w:szCs w:val="28"/>
        </w:rPr>
      </w:pPr>
      <w:r w:rsidRPr="00DE02F6">
        <w:rPr>
          <w:color w:val="000000"/>
          <w:sz w:val="28"/>
          <w:szCs w:val="28"/>
        </w:rPr>
        <w:t>профиль: «Экономика и бизнес стран Востока»</w:t>
      </w:r>
    </w:p>
    <w:p w14:paraId="6EA380DE" w14:textId="1193C468" w:rsidR="002E3739" w:rsidRDefault="002E3739" w:rsidP="002525C9">
      <w:pPr>
        <w:spacing w:line="276" w:lineRule="auto"/>
        <w:jc w:val="center"/>
        <w:rPr>
          <w:color w:val="000000"/>
          <w:sz w:val="28"/>
          <w:szCs w:val="28"/>
        </w:rPr>
      </w:pPr>
    </w:p>
    <w:p w14:paraId="6CE271B7" w14:textId="77777777" w:rsidR="002E3739" w:rsidRDefault="002E3739" w:rsidP="002525C9">
      <w:pPr>
        <w:spacing w:line="276" w:lineRule="auto"/>
        <w:jc w:val="center"/>
        <w:rPr>
          <w:color w:val="000000"/>
          <w:sz w:val="28"/>
          <w:szCs w:val="28"/>
        </w:rPr>
      </w:pPr>
    </w:p>
    <w:p w14:paraId="33EB2160" w14:textId="77777777" w:rsidR="002E3739" w:rsidRPr="00AA2539" w:rsidRDefault="002E3739" w:rsidP="002E3739">
      <w:pPr>
        <w:jc w:val="center"/>
        <w:rPr>
          <w:i/>
          <w:sz w:val="28"/>
          <w:szCs w:val="28"/>
        </w:rPr>
      </w:pPr>
      <w:r w:rsidRPr="00AA2539">
        <w:rPr>
          <w:i/>
          <w:sz w:val="28"/>
          <w:szCs w:val="28"/>
        </w:rPr>
        <w:t>Рекомендовано Ученым советом факультета Международных экономических отношений</w:t>
      </w:r>
    </w:p>
    <w:p w14:paraId="5E6C3DFC" w14:textId="77777777" w:rsidR="002E3739" w:rsidRPr="00AA2539" w:rsidRDefault="002E3739" w:rsidP="002E3739">
      <w:pPr>
        <w:jc w:val="center"/>
        <w:rPr>
          <w:i/>
          <w:sz w:val="28"/>
          <w:szCs w:val="28"/>
        </w:rPr>
      </w:pPr>
      <w:r w:rsidRPr="00AA2539">
        <w:rPr>
          <w:i/>
          <w:sz w:val="28"/>
          <w:szCs w:val="28"/>
        </w:rPr>
        <w:t>(протокол от «</w:t>
      </w:r>
      <w:r>
        <w:rPr>
          <w:i/>
          <w:sz w:val="28"/>
          <w:szCs w:val="28"/>
        </w:rPr>
        <w:t>19</w:t>
      </w:r>
      <w:r w:rsidRPr="00AA2539">
        <w:rPr>
          <w:i/>
          <w:sz w:val="28"/>
          <w:szCs w:val="28"/>
        </w:rPr>
        <w:t xml:space="preserve">» </w:t>
      </w:r>
      <w:r>
        <w:rPr>
          <w:i/>
          <w:sz w:val="28"/>
          <w:szCs w:val="28"/>
        </w:rPr>
        <w:t>ноября</w:t>
      </w:r>
      <w:r w:rsidRPr="00AA2539">
        <w:rPr>
          <w:i/>
          <w:sz w:val="28"/>
          <w:szCs w:val="28"/>
        </w:rPr>
        <w:t xml:space="preserve"> 2024 г. </w:t>
      </w:r>
      <w:r w:rsidRPr="00AA2539">
        <w:rPr>
          <w:rFonts w:eastAsia="Segoe UI Symbol"/>
          <w:i/>
          <w:sz w:val="28"/>
          <w:szCs w:val="28"/>
        </w:rPr>
        <w:t>№</w:t>
      </w:r>
      <w:r w:rsidRPr="00AA2539">
        <w:rPr>
          <w:i/>
          <w:sz w:val="28"/>
          <w:szCs w:val="28"/>
        </w:rPr>
        <w:t xml:space="preserve"> </w:t>
      </w:r>
      <w:r>
        <w:rPr>
          <w:i/>
          <w:sz w:val="28"/>
          <w:szCs w:val="28"/>
        </w:rPr>
        <w:t>51</w:t>
      </w:r>
      <w:r w:rsidRPr="00AA2539">
        <w:rPr>
          <w:i/>
          <w:sz w:val="28"/>
          <w:szCs w:val="28"/>
        </w:rPr>
        <w:t>)</w:t>
      </w:r>
    </w:p>
    <w:p w14:paraId="7992CBC7" w14:textId="77777777" w:rsidR="002E3739" w:rsidRPr="00AA2539" w:rsidRDefault="002E3739" w:rsidP="002E3739">
      <w:pPr>
        <w:jc w:val="center"/>
        <w:rPr>
          <w:i/>
          <w:sz w:val="28"/>
          <w:szCs w:val="28"/>
        </w:rPr>
      </w:pPr>
    </w:p>
    <w:p w14:paraId="0FA08C54" w14:textId="77777777" w:rsidR="002E3739" w:rsidRPr="00AA2539" w:rsidRDefault="002E3739" w:rsidP="002E3739">
      <w:pPr>
        <w:jc w:val="center"/>
        <w:rPr>
          <w:sz w:val="28"/>
          <w:szCs w:val="28"/>
        </w:rPr>
      </w:pPr>
      <w:r w:rsidRPr="00AA2539">
        <w:rPr>
          <w:i/>
          <w:sz w:val="28"/>
          <w:szCs w:val="28"/>
        </w:rPr>
        <w:t xml:space="preserve">Одобрено Советом кафедры иностранных языков и межкультурной коммуникации </w:t>
      </w:r>
    </w:p>
    <w:p w14:paraId="1D342FE2" w14:textId="77777777" w:rsidR="002E3739" w:rsidRPr="00434E2C" w:rsidRDefault="002E3739" w:rsidP="002E3739">
      <w:pPr>
        <w:jc w:val="center"/>
        <w:rPr>
          <w:i/>
          <w:sz w:val="28"/>
          <w:szCs w:val="28"/>
        </w:rPr>
      </w:pPr>
      <w:r w:rsidRPr="00AA2539">
        <w:rPr>
          <w:i/>
          <w:sz w:val="28"/>
          <w:szCs w:val="28"/>
        </w:rPr>
        <w:t>(протокол от</w:t>
      </w:r>
      <w:r w:rsidRPr="00345963">
        <w:rPr>
          <w:i/>
          <w:sz w:val="28"/>
          <w:szCs w:val="28"/>
        </w:rPr>
        <w:t xml:space="preserve"> «</w:t>
      </w:r>
      <w:r>
        <w:rPr>
          <w:i/>
          <w:sz w:val="28"/>
          <w:szCs w:val="28"/>
        </w:rPr>
        <w:t>30</w:t>
      </w:r>
      <w:r w:rsidRPr="00345963">
        <w:rPr>
          <w:i/>
          <w:sz w:val="28"/>
          <w:szCs w:val="28"/>
        </w:rPr>
        <w:t xml:space="preserve">» </w:t>
      </w:r>
      <w:r>
        <w:rPr>
          <w:i/>
          <w:sz w:val="28"/>
          <w:szCs w:val="28"/>
        </w:rPr>
        <w:t xml:space="preserve">октября </w:t>
      </w:r>
      <w:r w:rsidRPr="00345963">
        <w:rPr>
          <w:i/>
          <w:sz w:val="28"/>
          <w:szCs w:val="28"/>
        </w:rPr>
        <w:t>202</w:t>
      </w:r>
      <w:r>
        <w:rPr>
          <w:i/>
          <w:sz w:val="28"/>
          <w:szCs w:val="28"/>
        </w:rPr>
        <w:t xml:space="preserve">4 </w:t>
      </w:r>
      <w:r w:rsidRPr="00345963">
        <w:rPr>
          <w:i/>
          <w:sz w:val="28"/>
          <w:szCs w:val="28"/>
        </w:rPr>
        <w:t>г.</w:t>
      </w:r>
      <w:r>
        <w:rPr>
          <w:i/>
          <w:sz w:val="28"/>
          <w:szCs w:val="28"/>
        </w:rPr>
        <w:t xml:space="preserve"> </w:t>
      </w:r>
      <w:r w:rsidRPr="00345963">
        <w:rPr>
          <w:rFonts w:eastAsia="Segoe UI Symbol"/>
          <w:i/>
          <w:sz w:val="28"/>
          <w:szCs w:val="28"/>
        </w:rPr>
        <w:t>№</w:t>
      </w:r>
      <w:r w:rsidRPr="00345963">
        <w:rPr>
          <w:i/>
          <w:sz w:val="28"/>
          <w:szCs w:val="28"/>
        </w:rPr>
        <w:t xml:space="preserve"> </w:t>
      </w:r>
      <w:r>
        <w:rPr>
          <w:i/>
          <w:sz w:val="28"/>
          <w:szCs w:val="28"/>
        </w:rPr>
        <w:t>8</w:t>
      </w:r>
      <w:r w:rsidRPr="00345963">
        <w:rPr>
          <w:i/>
          <w:sz w:val="28"/>
          <w:szCs w:val="28"/>
        </w:rPr>
        <w:t>)</w:t>
      </w:r>
    </w:p>
    <w:p w14:paraId="18FF212F" w14:textId="77777777" w:rsidR="00DE02F6" w:rsidRPr="00DE02F6" w:rsidRDefault="00DE02F6" w:rsidP="00DE02F6">
      <w:pPr>
        <w:spacing w:line="240" w:lineRule="auto"/>
        <w:jc w:val="center"/>
        <w:rPr>
          <w:sz w:val="28"/>
          <w:szCs w:val="28"/>
        </w:rPr>
      </w:pPr>
    </w:p>
    <w:p w14:paraId="0EA8D34E" w14:textId="77777777" w:rsidR="00DE02F6" w:rsidRDefault="00DE02F6" w:rsidP="00DE02F6">
      <w:pPr>
        <w:spacing w:line="240" w:lineRule="auto"/>
        <w:jc w:val="center"/>
        <w:rPr>
          <w:sz w:val="28"/>
          <w:szCs w:val="28"/>
        </w:rPr>
      </w:pPr>
    </w:p>
    <w:p w14:paraId="3F793381" w14:textId="77777777" w:rsidR="00D539B2" w:rsidRDefault="00D539B2" w:rsidP="00DE02F6">
      <w:pPr>
        <w:spacing w:line="240" w:lineRule="auto"/>
        <w:jc w:val="center"/>
        <w:rPr>
          <w:sz w:val="28"/>
          <w:szCs w:val="28"/>
        </w:rPr>
      </w:pPr>
    </w:p>
    <w:p w14:paraId="1A90AB29" w14:textId="77777777" w:rsidR="00D539B2" w:rsidRPr="00DE02F6" w:rsidRDefault="00D539B2" w:rsidP="00DE02F6">
      <w:pPr>
        <w:spacing w:line="240" w:lineRule="auto"/>
        <w:jc w:val="center"/>
        <w:rPr>
          <w:sz w:val="28"/>
          <w:szCs w:val="28"/>
        </w:rPr>
      </w:pPr>
    </w:p>
    <w:p w14:paraId="7DBF18E5" w14:textId="77777777" w:rsidR="00DE02F6" w:rsidRPr="00DE02F6" w:rsidRDefault="00DE02F6" w:rsidP="00DE02F6">
      <w:pPr>
        <w:spacing w:line="240" w:lineRule="auto"/>
        <w:jc w:val="center"/>
        <w:rPr>
          <w:sz w:val="28"/>
          <w:szCs w:val="28"/>
        </w:rPr>
      </w:pPr>
    </w:p>
    <w:p w14:paraId="7F05077C" w14:textId="7973A599" w:rsidR="00E74D60" w:rsidRPr="00DE02F6" w:rsidRDefault="00DE02F6" w:rsidP="00DE02F6">
      <w:pPr>
        <w:spacing w:line="240" w:lineRule="auto"/>
        <w:jc w:val="center"/>
        <w:rPr>
          <w:b/>
          <w:sz w:val="28"/>
          <w:szCs w:val="28"/>
        </w:rPr>
      </w:pPr>
      <w:r w:rsidRPr="00DE02F6">
        <w:rPr>
          <w:b/>
          <w:sz w:val="28"/>
          <w:szCs w:val="28"/>
        </w:rPr>
        <w:t>Москва 2024</w:t>
      </w:r>
    </w:p>
    <w:p w14:paraId="7EFD0E1D" w14:textId="77777777" w:rsidR="00E74D60" w:rsidRDefault="007C0E40">
      <w:pPr>
        <w:pStyle w:val="1"/>
        <w:spacing w:before="70"/>
        <w:ind w:left="1123" w:right="541"/>
        <w:jc w:val="center"/>
      </w:pPr>
      <w:r>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E74D60" w14:paraId="7736558A" w14:textId="77777777">
        <w:tc>
          <w:tcPr>
            <w:tcW w:w="9030" w:type="dxa"/>
          </w:tcPr>
          <w:p w14:paraId="4D13684B" w14:textId="77777777" w:rsidR="00E74D60" w:rsidRDefault="007C0E40">
            <w:pPr>
              <w:pStyle w:val="aff5"/>
              <w:numPr>
                <w:ilvl w:val="0"/>
                <w:numId w:val="2"/>
              </w:numPr>
              <w:jc w:val="both"/>
              <w:rPr>
                <w:sz w:val="28"/>
                <w:szCs w:val="28"/>
              </w:rPr>
            </w:pPr>
            <w:r>
              <w:rPr>
                <w:sz w:val="28"/>
                <w:szCs w:val="28"/>
              </w:rPr>
              <w:t>Наименование дисциплины</w:t>
            </w:r>
            <w:r>
              <w:rPr>
                <w:sz w:val="28"/>
                <w:szCs w:val="28"/>
              </w:rPr>
              <w:tab/>
            </w:r>
          </w:p>
        </w:tc>
        <w:tc>
          <w:tcPr>
            <w:tcW w:w="890" w:type="dxa"/>
          </w:tcPr>
          <w:p w14:paraId="7C94E587" w14:textId="77777777" w:rsidR="00E74D60" w:rsidRDefault="007C0E40">
            <w:pPr>
              <w:rPr>
                <w:sz w:val="28"/>
                <w:szCs w:val="28"/>
              </w:rPr>
            </w:pPr>
            <w:r>
              <w:rPr>
                <w:sz w:val="28"/>
                <w:szCs w:val="28"/>
              </w:rPr>
              <w:t>3</w:t>
            </w:r>
          </w:p>
        </w:tc>
      </w:tr>
      <w:tr w:rsidR="00E74D60" w14:paraId="736B8356" w14:textId="77777777">
        <w:tc>
          <w:tcPr>
            <w:tcW w:w="9030" w:type="dxa"/>
          </w:tcPr>
          <w:p w14:paraId="7A7C85BE" w14:textId="77777777" w:rsidR="00E74D60" w:rsidRDefault="007C0E40">
            <w:pPr>
              <w:pStyle w:val="aff5"/>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14:paraId="1623B88C" w14:textId="77777777" w:rsidR="00E74D60" w:rsidRDefault="007C0E40">
            <w:pPr>
              <w:rPr>
                <w:sz w:val="28"/>
                <w:szCs w:val="28"/>
              </w:rPr>
            </w:pPr>
            <w:r>
              <w:rPr>
                <w:sz w:val="28"/>
                <w:szCs w:val="28"/>
              </w:rPr>
              <w:t>3</w:t>
            </w:r>
          </w:p>
        </w:tc>
      </w:tr>
      <w:tr w:rsidR="00E74D60" w14:paraId="553542FC" w14:textId="77777777">
        <w:tc>
          <w:tcPr>
            <w:tcW w:w="9030" w:type="dxa"/>
          </w:tcPr>
          <w:p w14:paraId="7E9A6815" w14:textId="77777777" w:rsidR="00E74D60" w:rsidRDefault="007C0E40">
            <w:pPr>
              <w:pStyle w:val="aff5"/>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14:paraId="0497F8ED" w14:textId="77777777" w:rsidR="00E74D60" w:rsidRDefault="007C0E40">
            <w:pPr>
              <w:rPr>
                <w:sz w:val="28"/>
                <w:szCs w:val="28"/>
              </w:rPr>
            </w:pPr>
            <w:r>
              <w:rPr>
                <w:sz w:val="28"/>
                <w:szCs w:val="28"/>
              </w:rPr>
              <w:t>7</w:t>
            </w:r>
          </w:p>
        </w:tc>
      </w:tr>
      <w:tr w:rsidR="00E74D60" w14:paraId="7676FF7A" w14:textId="77777777">
        <w:tc>
          <w:tcPr>
            <w:tcW w:w="9030" w:type="dxa"/>
          </w:tcPr>
          <w:p w14:paraId="7757A1CC" w14:textId="77777777" w:rsidR="00E74D60" w:rsidRDefault="007C0E40">
            <w:pPr>
              <w:pStyle w:val="aff5"/>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14:paraId="77E710A8" w14:textId="77777777" w:rsidR="00E74D60" w:rsidRDefault="007C0E40">
            <w:pPr>
              <w:rPr>
                <w:sz w:val="28"/>
                <w:szCs w:val="28"/>
              </w:rPr>
            </w:pPr>
            <w:r>
              <w:rPr>
                <w:sz w:val="28"/>
                <w:szCs w:val="28"/>
              </w:rPr>
              <w:t>7</w:t>
            </w:r>
          </w:p>
        </w:tc>
      </w:tr>
      <w:tr w:rsidR="00E74D60" w14:paraId="7605BD9D" w14:textId="77777777">
        <w:tc>
          <w:tcPr>
            <w:tcW w:w="9030" w:type="dxa"/>
          </w:tcPr>
          <w:p w14:paraId="4E33F4AA" w14:textId="77777777" w:rsidR="00E74D60" w:rsidRDefault="007C0E40">
            <w:pPr>
              <w:pStyle w:val="aff5"/>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14:paraId="3A3DF5A6" w14:textId="77777777" w:rsidR="00E74D60" w:rsidRDefault="007C0E40">
            <w:pPr>
              <w:rPr>
                <w:sz w:val="28"/>
                <w:szCs w:val="28"/>
                <w:highlight w:val="yellow"/>
              </w:rPr>
            </w:pPr>
            <w:r>
              <w:rPr>
                <w:sz w:val="28"/>
                <w:szCs w:val="28"/>
              </w:rPr>
              <w:t>8</w:t>
            </w:r>
          </w:p>
        </w:tc>
      </w:tr>
      <w:tr w:rsidR="00E74D60" w14:paraId="06D701E3" w14:textId="77777777">
        <w:tc>
          <w:tcPr>
            <w:tcW w:w="9030" w:type="dxa"/>
          </w:tcPr>
          <w:p w14:paraId="554827D8" w14:textId="77777777" w:rsidR="00E74D60" w:rsidRDefault="007C0E40">
            <w:pPr>
              <w:pStyle w:val="aff5"/>
              <w:numPr>
                <w:ilvl w:val="1"/>
                <w:numId w:val="3"/>
              </w:numPr>
              <w:jc w:val="both"/>
              <w:rPr>
                <w:sz w:val="28"/>
                <w:szCs w:val="28"/>
              </w:rPr>
            </w:pPr>
            <w:r>
              <w:rPr>
                <w:sz w:val="28"/>
                <w:szCs w:val="28"/>
              </w:rPr>
              <w:t>Содержание дисциплины</w:t>
            </w:r>
          </w:p>
        </w:tc>
        <w:tc>
          <w:tcPr>
            <w:tcW w:w="890" w:type="dxa"/>
          </w:tcPr>
          <w:p w14:paraId="4C2D7464" w14:textId="77777777" w:rsidR="00E74D60" w:rsidRDefault="007C0E40">
            <w:pPr>
              <w:rPr>
                <w:sz w:val="28"/>
                <w:szCs w:val="28"/>
              </w:rPr>
            </w:pPr>
            <w:r>
              <w:rPr>
                <w:sz w:val="28"/>
                <w:szCs w:val="28"/>
              </w:rPr>
              <w:t>8</w:t>
            </w:r>
          </w:p>
        </w:tc>
      </w:tr>
      <w:tr w:rsidR="00E74D60" w14:paraId="74F6FB53" w14:textId="77777777">
        <w:tc>
          <w:tcPr>
            <w:tcW w:w="9030" w:type="dxa"/>
          </w:tcPr>
          <w:p w14:paraId="017027FA" w14:textId="77777777" w:rsidR="00E74D60" w:rsidRDefault="007C0E40">
            <w:pPr>
              <w:pStyle w:val="aff5"/>
              <w:numPr>
                <w:ilvl w:val="1"/>
                <w:numId w:val="3"/>
              </w:numPr>
              <w:jc w:val="both"/>
              <w:rPr>
                <w:sz w:val="28"/>
                <w:szCs w:val="28"/>
              </w:rPr>
            </w:pPr>
            <w:r>
              <w:rPr>
                <w:sz w:val="28"/>
                <w:szCs w:val="28"/>
              </w:rPr>
              <w:t xml:space="preserve">Учебно-тематический план </w:t>
            </w:r>
          </w:p>
        </w:tc>
        <w:tc>
          <w:tcPr>
            <w:tcW w:w="890" w:type="dxa"/>
          </w:tcPr>
          <w:p w14:paraId="46BA5260" w14:textId="77777777" w:rsidR="00E74D60" w:rsidRDefault="007C0E40">
            <w:pPr>
              <w:rPr>
                <w:sz w:val="28"/>
                <w:szCs w:val="28"/>
              </w:rPr>
            </w:pPr>
            <w:r>
              <w:rPr>
                <w:sz w:val="28"/>
                <w:szCs w:val="28"/>
              </w:rPr>
              <w:t>8</w:t>
            </w:r>
          </w:p>
        </w:tc>
      </w:tr>
      <w:tr w:rsidR="00E74D60" w14:paraId="2BDCDF7F" w14:textId="77777777">
        <w:tc>
          <w:tcPr>
            <w:tcW w:w="9030" w:type="dxa"/>
          </w:tcPr>
          <w:p w14:paraId="42148B46" w14:textId="77777777" w:rsidR="00E74D60" w:rsidRDefault="007C0E40">
            <w:pPr>
              <w:pStyle w:val="aff5"/>
              <w:numPr>
                <w:ilvl w:val="1"/>
                <w:numId w:val="3"/>
              </w:numPr>
              <w:jc w:val="both"/>
              <w:rPr>
                <w:sz w:val="28"/>
                <w:szCs w:val="28"/>
              </w:rPr>
            </w:pPr>
            <w:r>
              <w:rPr>
                <w:sz w:val="28"/>
                <w:szCs w:val="28"/>
              </w:rPr>
              <w:t>Содержание семинаров, практических занятий</w:t>
            </w:r>
          </w:p>
        </w:tc>
        <w:tc>
          <w:tcPr>
            <w:tcW w:w="890" w:type="dxa"/>
          </w:tcPr>
          <w:p w14:paraId="292FDA77" w14:textId="77777777" w:rsidR="00E74D60" w:rsidRDefault="007C0E40">
            <w:pPr>
              <w:rPr>
                <w:sz w:val="28"/>
                <w:szCs w:val="28"/>
              </w:rPr>
            </w:pPr>
            <w:r>
              <w:rPr>
                <w:sz w:val="28"/>
                <w:szCs w:val="28"/>
              </w:rPr>
              <w:t>11</w:t>
            </w:r>
          </w:p>
        </w:tc>
      </w:tr>
      <w:tr w:rsidR="00E74D60" w14:paraId="55E71CB1" w14:textId="77777777">
        <w:tc>
          <w:tcPr>
            <w:tcW w:w="9030" w:type="dxa"/>
          </w:tcPr>
          <w:p w14:paraId="5376E3ED" w14:textId="77777777" w:rsidR="00E74D60" w:rsidRDefault="007C0E40">
            <w:pPr>
              <w:pStyle w:val="aff5"/>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14:paraId="1312DE4E" w14:textId="77777777" w:rsidR="00E74D60" w:rsidRDefault="007C0E40">
            <w:pPr>
              <w:rPr>
                <w:sz w:val="28"/>
                <w:szCs w:val="28"/>
              </w:rPr>
            </w:pPr>
            <w:r>
              <w:rPr>
                <w:sz w:val="28"/>
                <w:szCs w:val="28"/>
              </w:rPr>
              <w:t>12</w:t>
            </w:r>
          </w:p>
        </w:tc>
      </w:tr>
      <w:tr w:rsidR="00E74D60" w14:paraId="7961A549" w14:textId="77777777">
        <w:trPr>
          <w:trHeight w:val="224"/>
        </w:trPr>
        <w:tc>
          <w:tcPr>
            <w:tcW w:w="9030" w:type="dxa"/>
          </w:tcPr>
          <w:p w14:paraId="1E44A1A6" w14:textId="77777777" w:rsidR="00E74D60" w:rsidRDefault="007C0E40">
            <w:pPr>
              <w:jc w:val="both"/>
              <w:rPr>
                <w:sz w:val="28"/>
                <w:szCs w:val="28"/>
              </w:rPr>
            </w:pPr>
            <w:r>
              <w:rPr>
                <w:sz w:val="28"/>
                <w:szCs w:val="28"/>
              </w:rPr>
              <w:t xml:space="preserve">         6.1 Перечень вопросов, отводимых на самостоятельное освоение</w:t>
            </w:r>
          </w:p>
          <w:p w14:paraId="49FA0DA2" w14:textId="77777777" w:rsidR="00E74D60" w:rsidRDefault="007C0E40">
            <w:pPr>
              <w:jc w:val="both"/>
              <w:rPr>
                <w:sz w:val="28"/>
                <w:szCs w:val="28"/>
              </w:rPr>
            </w:pPr>
            <w:r>
              <w:rPr>
                <w:sz w:val="28"/>
                <w:szCs w:val="28"/>
              </w:rPr>
              <w:t xml:space="preserve">         дисциплины, формы внеаудиторной самостоятельной работы</w:t>
            </w:r>
          </w:p>
          <w:p w14:paraId="18E9DFC3" w14:textId="77777777" w:rsidR="00E74D60" w:rsidRDefault="007C0E40">
            <w:pPr>
              <w:keepNext/>
              <w:ind w:firstLine="709"/>
              <w:jc w:val="both"/>
              <w:rPr>
                <w:sz w:val="28"/>
                <w:szCs w:val="28"/>
              </w:rPr>
            </w:pPr>
            <w:r>
              <w:rPr>
                <w:sz w:val="28"/>
                <w:szCs w:val="28"/>
              </w:rPr>
              <w:t>6.2. Перечень вопросов, заданий, тем для подготовки к текущему</w:t>
            </w:r>
          </w:p>
          <w:p w14:paraId="5F3A027F" w14:textId="77777777" w:rsidR="00E74D60" w:rsidRDefault="007C0E40">
            <w:pPr>
              <w:keepNext/>
              <w:jc w:val="both"/>
              <w:rPr>
                <w:sz w:val="28"/>
                <w:szCs w:val="28"/>
              </w:rPr>
            </w:pPr>
            <w:r>
              <w:rPr>
                <w:sz w:val="28"/>
                <w:szCs w:val="28"/>
              </w:rPr>
              <w:t xml:space="preserve">          контролю </w:t>
            </w:r>
          </w:p>
        </w:tc>
        <w:tc>
          <w:tcPr>
            <w:tcW w:w="890" w:type="dxa"/>
          </w:tcPr>
          <w:p w14:paraId="4F7EA6FD" w14:textId="77777777" w:rsidR="00E74D60" w:rsidRDefault="007C0E40">
            <w:pPr>
              <w:rPr>
                <w:sz w:val="28"/>
                <w:szCs w:val="28"/>
              </w:rPr>
            </w:pPr>
            <w:r>
              <w:rPr>
                <w:sz w:val="28"/>
                <w:szCs w:val="28"/>
              </w:rPr>
              <w:t>12</w:t>
            </w:r>
          </w:p>
          <w:p w14:paraId="48D9247B" w14:textId="77777777" w:rsidR="00E74D60" w:rsidRDefault="00E74D60">
            <w:pPr>
              <w:rPr>
                <w:sz w:val="28"/>
                <w:szCs w:val="28"/>
              </w:rPr>
            </w:pPr>
          </w:p>
          <w:p w14:paraId="4D596417" w14:textId="77777777" w:rsidR="00E74D60" w:rsidRDefault="007C0E40">
            <w:pPr>
              <w:rPr>
                <w:sz w:val="28"/>
                <w:szCs w:val="28"/>
              </w:rPr>
            </w:pPr>
            <w:r>
              <w:rPr>
                <w:sz w:val="28"/>
                <w:szCs w:val="28"/>
              </w:rPr>
              <w:t>13</w:t>
            </w:r>
          </w:p>
        </w:tc>
      </w:tr>
      <w:tr w:rsidR="00E74D60" w14:paraId="3BBD7A1B" w14:textId="77777777">
        <w:tc>
          <w:tcPr>
            <w:tcW w:w="9030" w:type="dxa"/>
          </w:tcPr>
          <w:p w14:paraId="320EE70B" w14:textId="77777777" w:rsidR="00E74D60" w:rsidRDefault="007C0E40">
            <w:pPr>
              <w:pStyle w:val="aff5"/>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14:paraId="00C25EDA" w14:textId="77777777" w:rsidR="00E74D60" w:rsidRDefault="007C0E40">
            <w:pPr>
              <w:rPr>
                <w:sz w:val="28"/>
                <w:szCs w:val="28"/>
              </w:rPr>
            </w:pPr>
            <w:r>
              <w:rPr>
                <w:sz w:val="28"/>
                <w:szCs w:val="28"/>
              </w:rPr>
              <w:t>16</w:t>
            </w:r>
          </w:p>
        </w:tc>
      </w:tr>
      <w:tr w:rsidR="00E74D60" w14:paraId="2AFAD2A9" w14:textId="77777777">
        <w:tc>
          <w:tcPr>
            <w:tcW w:w="9030" w:type="dxa"/>
          </w:tcPr>
          <w:p w14:paraId="6F023E64" w14:textId="77777777" w:rsidR="00E74D60" w:rsidRDefault="007C0E40">
            <w:pPr>
              <w:pStyle w:val="aff5"/>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14:paraId="44206CCD" w14:textId="77777777" w:rsidR="00E74D60" w:rsidRDefault="007C0E40">
            <w:pPr>
              <w:rPr>
                <w:sz w:val="28"/>
                <w:szCs w:val="28"/>
                <w:highlight w:val="yellow"/>
              </w:rPr>
            </w:pPr>
            <w:r>
              <w:rPr>
                <w:sz w:val="28"/>
                <w:szCs w:val="28"/>
              </w:rPr>
              <w:t>24</w:t>
            </w:r>
          </w:p>
        </w:tc>
      </w:tr>
      <w:tr w:rsidR="00E74D60" w14:paraId="297BEF00" w14:textId="77777777">
        <w:tc>
          <w:tcPr>
            <w:tcW w:w="9030" w:type="dxa"/>
          </w:tcPr>
          <w:p w14:paraId="73705D3B" w14:textId="77777777" w:rsidR="00E74D60" w:rsidRDefault="007C0E40">
            <w:pPr>
              <w:pStyle w:val="aff5"/>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14:paraId="38B59758" w14:textId="77777777" w:rsidR="00E74D60" w:rsidRDefault="007C0E40">
            <w:pPr>
              <w:rPr>
                <w:sz w:val="28"/>
                <w:szCs w:val="28"/>
                <w:highlight w:val="yellow"/>
              </w:rPr>
            </w:pPr>
            <w:r>
              <w:rPr>
                <w:sz w:val="28"/>
                <w:szCs w:val="28"/>
              </w:rPr>
              <w:t>25</w:t>
            </w:r>
          </w:p>
        </w:tc>
      </w:tr>
      <w:tr w:rsidR="00E74D60" w14:paraId="7B820737" w14:textId="77777777">
        <w:tc>
          <w:tcPr>
            <w:tcW w:w="9030" w:type="dxa"/>
          </w:tcPr>
          <w:p w14:paraId="128C9949" w14:textId="77777777" w:rsidR="00E74D60" w:rsidRDefault="007C0E40">
            <w:pPr>
              <w:pStyle w:val="aff5"/>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14:paraId="36E14788" w14:textId="77777777" w:rsidR="00E74D60" w:rsidRDefault="007C0E40">
            <w:pPr>
              <w:rPr>
                <w:sz w:val="28"/>
                <w:szCs w:val="28"/>
              </w:rPr>
            </w:pPr>
            <w:r>
              <w:rPr>
                <w:sz w:val="28"/>
                <w:szCs w:val="28"/>
              </w:rPr>
              <w:t>26</w:t>
            </w:r>
          </w:p>
        </w:tc>
      </w:tr>
      <w:tr w:rsidR="00E74D60" w14:paraId="19688557" w14:textId="77777777">
        <w:tc>
          <w:tcPr>
            <w:tcW w:w="9030" w:type="dxa"/>
          </w:tcPr>
          <w:p w14:paraId="465BCEE1" w14:textId="77777777" w:rsidR="00E74D60" w:rsidRDefault="007C0E40">
            <w:pPr>
              <w:pStyle w:val="aff5"/>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14:paraId="4B1C57FE" w14:textId="77777777" w:rsidR="00E74D60" w:rsidRDefault="007C0E40">
            <w:pPr>
              <w:rPr>
                <w:sz w:val="28"/>
                <w:szCs w:val="28"/>
              </w:rPr>
            </w:pPr>
            <w:r>
              <w:rPr>
                <w:sz w:val="28"/>
                <w:szCs w:val="28"/>
              </w:rPr>
              <w:t>32</w:t>
            </w:r>
          </w:p>
        </w:tc>
      </w:tr>
      <w:tr w:rsidR="00E74D60" w14:paraId="1A026DC7" w14:textId="77777777">
        <w:tc>
          <w:tcPr>
            <w:tcW w:w="9030" w:type="dxa"/>
          </w:tcPr>
          <w:p w14:paraId="59D01AD1" w14:textId="77777777" w:rsidR="00E74D60" w:rsidRDefault="007C0E40">
            <w:pPr>
              <w:pStyle w:val="aff5"/>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14:paraId="1FA1B751" w14:textId="77777777" w:rsidR="00E74D60" w:rsidRDefault="007C0E40">
            <w:pPr>
              <w:rPr>
                <w:sz w:val="28"/>
                <w:szCs w:val="28"/>
              </w:rPr>
            </w:pPr>
            <w:r>
              <w:rPr>
                <w:sz w:val="28"/>
                <w:szCs w:val="28"/>
              </w:rPr>
              <w:t>32</w:t>
            </w:r>
          </w:p>
        </w:tc>
      </w:tr>
    </w:tbl>
    <w:p w14:paraId="6A3A2C7A" w14:textId="77777777" w:rsidR="00E74D60" w:rsidRDefault="00E74D60">
      <w:pPr>
        <w:rPr>
          <w:b/>
          <w:bCs/>
          <w:sz w:val="24"/>
          <w:szCs w:val="24"/>
        </w:rPr>
      </w:pPr>
    </w:p>
    <w:p w14:paraId="54C94592" w14:textId="77777777" w:rsidR="00E74D60" w:rsidRDefault="007C0E40">
      <w:pPr>
        <w:widowControl/>
        <w:spacing w:after="160"/>
        <w:rPr>
          <w:b/>
          <w:bCs/>
          <w:sz w:val="24"/>
          <w:szCs w:val="24"/>
        </w:rPr>
      </w:pPr>
      <w:r>
        <w:br w:type="page"/>
      </w:r>
    </w:p>
    <w:p w14:paraId="487ED88A" w14:textId="77777777" w:rsidR="00E74D60" w:rsidRDefault="007C0E40">
      <w:pPr>
        <w:pStyle w:val="aff5"/>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4546128E" w14:textId="2AFE1929" w:rsidR="00E74D60" w:rsidRDefault="007C0E40">
      <w:pPr>
        <w:pStyle w:val="aff5"/>
        <w:tabs>
          <w:tab w:val="left" w:pos="1094"/>
        </w:tabs>
        <w:spacing w:before="74"/>
        <w:ind w:left="1093"/>
        <w:rPr>
          <w:sz w:val="28"/>
          <w:szCs w:val="28"/>
        </w:rPr>
      </w:pPr>
      <w:r>
        <w:rPr>
          <w:sz w:val="28"/>
          <w:szCs w:val="28"/>
        </w:rPr>
        <w:t>«</w:t>
      </w:r>
      <w:r w:rsidR="0076357A">
        <w:rPr>
          <w:sz w:val="28"/>
          <w:szCs w:val="28"/>
        </w:rPr>
        <w:t>Восточный язык (д</w:t>
      </w:r>
      <w:r>
        <w:rPr>
          <w:sz w:val="28"/>
          <w:szCs w:val="28"/>
        </w:rPr>
        <w:t>еловая корреспонденция</w:t>
      </w:r>
      <w:r w:rsidR="0076357A">
        <w:rPr>
          <w:sz w:val="28"/>
          <w:szCs w:val="28"/>
        </w:rPr>
        <w:t>)</w:t>
      </w:r>
      <w:r>
        <w:rPr>
          <w:sz w:val="28"/>
          <w:szCs w:val="28"/>
        </w:rPr>
        <w:t>»</w:t>
      </w:r>
    </w:p>
    <w:p w14:paraId="2C42A50F" w14:textId="77777777" w:rsidR="00E74D60" w:rsidRDefault="007C0E40">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13C2F144" w14:textId="77777777" w:rsidR="00E74D60" w:rsidRDefault="00E74D60">
      <w:pPr>
        <w:rPr>
          <w:b/>
          <w:bCs/>
          <w:sz w:val="24"/>
          <w:szCs w:val="24"/>
        </w:rPr>
      </w:pPr>
    </w:p>
    <w:tbl>
      <w:tblPr>
        <w:tblStyle w:val="af5"/>
        <w:tblW w:w="9910" w:type="dxa"/>
        <w:tblLayout w:type="fixed"/>
        <w:tblLook w:val="04A0" w:firstRow="1" w:lastRow="0" w:firstColumn="1" w:lastColumn="0" w:noHBand="0" w:noVBand="1"/>
      </w:tblPr>
      <w:tblGrid>
        <w:gridCol w:w="1564"/>
        <w:gridCol w:w="2151"/>
        <w:gridCol w:w="2338"/>
        <w:gridCol w:w="3857"/>
      </w:tblGrid>
      <w:tr w:rsidR="00E74D60" w14:paraId="375B88C3" w14:textId="77777777">
        <w:tc>
          <w:tcPr>
            <w:tcW w:w="1564" w:type="dxa"/>
          </w:tcPr>
          <w:p w14:paraId="38AE75C0" w14:textId="77777777" w:rsidR="00E74D60" w:rsidRDefault="007C0E40">
            <w:pPr>
              <w:tabs>
                <w:tab w:val="left" w:pos="540"/>
              </w:tabs>
              <w:contextualSpacing/>
              <w:jc w:val="both"/>
              <w:rPr>
                <w:sz w:val="24"/>
                <w:szCs w:val="24"/>
              </w:rPr>
            </w:pPr>
            <w:r>
              <w:rPr>
                <w:sz w:val="24"/>
                <w:szCs w:val="24"/>
              </w:rPr>
              <w:t>Код компетенции</w:t>
            </w:r>
          </w:p>
        </w:tc>
        <w:tc>
          <w:tcPr>
            <w:tcW w:w="2151" w:type="dxa"/>
          </w:tcPr>
          <w:p w14:paraId="17E81B7F" w14:textId="77777777" w:rsidR="00E74D60" w:rsidRDefault="007C0E40">
            <w:pPr>
              <w:tabs>
                <w:tab w:val="left" w:pos="540"/>
              </w:tabs>
              <w:contextualSpacing/>
              <w:jc w:val="both"/>
              <w:rPr>
                <w:sz w:val="24"/>
                <w:szCs w:val="24"/>
              </w:rPr>
            </w:pPr>
            <w:r>
              <w:rPr>
                <w:sz w:val="24"/>
                <w:szCs w:val="24"/>
              </w:rPr>
              <w:t>Наименование компетенции</w:t>
            </w:r>
          </w:p>
        </w:tc>
        <w:tc>
          <w:tcPr>
            <w:tcW w:w="2338" w:type="dxa"/>
          </w:tcPr>
          <w:p w14:paraId="3E739B52" w14:textId="77777777" w:rsidR="00E74D60" w:rsidRDefault="007C0E40">
            <w:pPr>
              <w:tabs>
                <w:tab w:val="left" w:pos="540"/>
              </w:tabs>
              <w:contextualSpacing/>
              <w:jc w:val="both"/>
              <w:rPr>
                <w:sz w:val="24"/>
                <w:szCs w:val="24"/>
              </w:rPr>
            </w:pPr>
            <w:r>
              <w:rPr>
                <w:sz w:val="24"/>
                <w:szCs w:val="24"/>
              </w:rPr>
              <w:t>Индикаторы достижения компетенции</w:t>
            </w:r>
          </w:p>
        </w:tc>
        <w:tc>
          <w:tcPr>
            <w:tcW w:w="3857" w:type="dxa"/>
          </w:tcPr>
          <w:p w14:paraId="741A7DDD" w14:textId="77777777" w:rsidR="00E74D60" w:rsidRDefault="007C0E40">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74D60" w14:paraId="645794C8" w14:textId="77777777">
        <w:tc>
          <w:tcPr>
            <w:tcW w:w="1564" w:type="dxa"/>
            <w:vMerge w:val="restart"/>
          </w:tcPr>
          <w:p w14:paraId="4D9A75E2" w14:textId="77777777" w:rsidR="00E74D60" w:rsidRDefault="007C0E40">
            <w:pPr>
              <w:tabs>
                <w:tab w:val="left" w:pos="540"/>
              </w:tabs>
              <w:contextualSpacing/>
              <w:rPr>
                <w:sz w:val="24"/>
                <w:szCs w:val="24"/>
              </w:rPr>
            </w:pPr>
            <w:r>
              <w:rPr>
                <w:sz w:val="24"/>
                <w:szCs w:val="24"/>
              </w:rPr>
              <w:t>УК-3</w:t>
            </w:r>
          </w:p>
        </w:tc>
        <w:tc>
          <w:tcPr>
            <w:tcW w:w="2151" w:type="dxa"/>
            <w:vMerge w:val="restart"/>
          </w:tcPr>
          <w:p w14:paraId="39A93F29"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2CE8DC7D" w14:textId="77777777" w:rsidR="00E74D60" w:rsidRDefault="00E74D60">
            <w:pPr>
              <w:tabs>
                <w:tab w:val="left" w:pos="540"/>
              </w:tabs>
              <w:contextualSpacing/>
              <w:jc w:val="both"/>
              <w:rPr>
                <w:sz w:val="24"/>
                <w:szCs w:val="24"/>
              </w:rPr>
            </w:pPr>
          </w:p>
        </w:tc>
        <w:tc>
          <w:tcPr>
            <w:tcW w:w="2338" w:type="dxa"/>
          </w:tcPr>
          <w:p w14:paraId="7C5F8405" w14:textId="77777777" w:rsidR="00E74D60" w:rsidRDefault="007C0E40">
            <w:pPr>
              <w:pStyle w:val="aff5"/>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758A122" w14:textId="77777777" w:rsidR="00E74D60" w:rsidRDefault="00E74D60">
            <w:pPr>
              <w:pStyle w:val="aff5"/>
              <w:tabs>
                <w:tab w:val="left" w:pos="540"/>
              </w:tabs>
              <w:ind w:left="0"/>
              <w:contextualSpacing/>
              <w:rPr>
                <w:sz w:val="24"/>
                <w:szCs w:val="24"/>
              </w:rPr>
            </w:pPr>
          </w:p>
        </w:tc>
        <w:tc>
          <w:tcPr>
            <w:tcW w:w="3857" w:type="dxa"/>
          </w:tcPr>
          <w:p w14:paraId="1E2A9628" w14:textId="77777777" w:rsidR="00E74D60" w:rsidRDefault="007C0E40">
            <w:pPr>
              <w:jc w:val="both"/>
              <w:rPr>
                <w:sz w:val="24"/>
                <w:szCs w:val="24"/>
              </w:rPr>
            </w:pPr>
            <w:r>
              <w:rPr>
                <w:b/>
                <w:bCs/>
                <w:i/>
                <w:sz w:val="24"/>
                <w:szCs w:val="24"/>
              </w:rPr>
              <w:t>1. знать</w:t>
            </w:r>
            <w:r>
              <w:rPr>
                <w:sz w:val="24"/>
                <w:szCs w:val="24"/>
              </w:rPr>
              <w:t xml:space="preserve">: </w:t>
            </w:r>
          </w:p>
          <w:p w14:paraId="62CF394C" w14:textId="77777777" w:rsidR="00E74D60" w:rsidRDefault="007C0E40">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14:paraId="42D5FE5D" w14:textId="77777777" w:rsidR="00E74D60" w:rsidRDefault="007C0E40">
            <w:pPr>
              <w:jc w:val="both"/>
              <w:rPr>
                <w:sz w:val="24"/>
                <w:szCs w:val="24"/>
              </w:rPr>
            </w:pPr>
            <w:r>
              <w:rPr>
                <w:b/>
                <w:bCs/>
                <w:i/>
                <w:sz w:val="24"/>
                <w:szCs w:val="24"/>
              </w:rPr>
              <w:t>уметь</w:t>
            </w:r>
            <w:r>
              <w:rPr>
                <w:sz w:val="24"/>
                <w:szCs w:val="24"/>
              </w:rPr>
              <w:t xml:space="preserve">: </w:t>
            </w:r>
          </w:p>
          <w:p w14:paraId="268C02E3" w14:textId="77777777" w:rsidR="00E74D60" w:rsidRDefault="007C0E40">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E74D60" w14:paraId="5DB32CFB" w14:textId="77777777">
        <w:tc>
          <w:tcPr>
            <w:tcW w:w="1564" w:type="dxa"/>
            <w:vMerge/>
          </w:tcPr>
          <w:p w14:paraId="0EF3A017" w14:textId="77777777" w:rsidR="00E74D60" w:rsidRDefault="00E74D60">
            <w:pPr>
              <w:tabs>
                <w:tab w:val="left" w:pos="540"/>
              </w:tabs>
              <w:ind w:firstLine="709"/>
              <w:contextualSpacing/>
              <w:jc w:val="both"/>
              <w:rPr>
                <w:sz w:val="24"/>
                <w:szCs w:val="24"/>
              </w:rPr>
            </w:pPr>
          </w:p>
        </w:tc>
        <w:tc>
          <w:tcPr>
            <w:tcW w:w="2151" w:type="dxa"/>
            <w:vMerge/>
          </w:tcPr>
          <w:p w14:paraId="33514742" w14:textId="77777777" w:rsidR="00E74D60" w:rsidRDefault="00E74D60">
            <w:pPr>
              <w:tabs>
                <w:tab w:val="left" w:pos="540"/>
              </w:tabs>
              <w:ind w:firstLine="709"/>
              <w:contextualSpacing/>
              <w:jc w:val="both"/>
              <w:rPr>
                <w:sz w:val="24"/>
                <w:szCs w:val="24"/>
              </w:rPr>
            </w:pPr>
          </w:p>
        </w:tc>
        <w:tc>
          <w:tcPr>
            <w:tcW w:w="2338" w:type="dxa"/>
          </w:tcPr>
          <w:p w14:paraId="50276B98" w14:textId="77777777" w:rsidR="00E74D60" w:rsidRDefault="007C0E40">
            <w:pPr>
              <w:pStyle w:val="aff5"/>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14:paraId="13577E0A" w14:textId="77777777" w:rsidR="00E74D60" w:rsidRDefault="007C0E40">
            <w:pPr>
              <w:rPr>
                <w:b/>
                <w:bCs/>
                <w:sz w:val="24"/>
                <w:szCs w:val="24"/>
              </w:rPr>
            </w:pPr>
            <w:r>
              <w:rPr>
                <w:b/>
                <w:bCs/>
                <w:i/>
                <w:sz w:val="24"/>
                <w:szCs w:val="24"/>
              </w:rPr>
              <w:t>2. знать</w:t>
            </w:r>
            <w:r>
              <w:rPr>
                <w:b/>
                <w:bCs/>
                <w:sz w:val="24"/>
                <w:szCs w:val="24"/>
              </w:rPr>
              <w:t xml:space="preserve">: </w:t>
            </w:r>
          </w:p>
          <w:p w14:paraId="1E8AF49D" w14:textId="77777777" w:rsidR="00E74D60" w:rsidRDefault="007C0E40">
            <w:pPr>
              <w:rPr>
                <w:sz w:val="24"/>
                <w:szCs w:val="24"/>
              </w:rPr>
            </w:pPr>
            <w:r>
              <w:rPr>
                <w:sz w:val="24"/>
                <w:szCs w:val="24"/>
              </w:rPr>
              <w:t>- правила речевого поведения в профессионально-деловом общении;</w:t>
            </w:r>
          </w:p>
          <w:p w14:paraId="53D7009A" w14:textId="77777777" w:rsidR="00E74D60" w:rsidRDefault="007C0E40">
            <w:pPr>
              <w:rPr>
                <w:sz w:val="24"/>
                <w:szCs w:val="24"/>
              </w:rPr>
            </w:pPr>
            <w:r>
              <w:rPr>
                <w:b/>
                <w:bCs/>
                <w:i/>
                <w:sz w:val="24"/>
                <w:szCs w:val="24"/>
              </w:rPr>
              <w:t>уметь</w:t>
            </w:r>
            <w:r>
              <w:rPr>
                <w:sz w:val="24"/>
                <w:szCs w:val="24"/>
              </w:rPr>
              <w:t>:</w:t>
            </w:r>
          </w:p>
          <w:p w14:paraId="7A3EFE6A"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E74D60" w14:paraId="190AAC84" w14:textId="77777777">
        <w:tc>
          <w:tcPr>
            <w:tcW w:w="1564" w:type="dxa"/>
            <w:vMerge/>
          </w:tcPr>
          <w:p w14:paraId="3DD1786B" w14:textId="77777777" w:rsidR="00E74D60" w:rsidRDefault="00E74D60">
            <w:pPr>
              <w:tabs>
                <w:tab w:val="left" w:pos="540"/>
              </w:tabs>
              <w:ind w:firstLine="709"/>
              <w:contextualSpacing/>
              <w:jc w:val="both"/>
              <w:rPr>
                <w:sz w:val="24"/>
                <w:szCs w:val="24"/>
              </w:rPr>
            </w:pPr>
          </w:p>
        </w:tc>
        <w:tc>
          <w:tcPr>
            <w:tcW w:w="2151" w:type="dxa"/>
            <w:vMerge/>
          </w:tcPr>
          <w:p w14:paraId="2805758B" w14:textId="77777777" w:rsidR="00E74D60" w:rsidRDefault="00E74D60">
            <w:pPr>
              <w:tabs>
                <w:tab w:val="left" w:pos="540"/>
              </w:tabs>
              <w:ind w:firstLine="709"/>
              <w:contextualSpacing/>
              <w:jc w:val="both"/>
              <w:rPr>
                <w:sz w:val="24"/>
                <w:szCs w:val="24"/>
              </w:rPr>
            </w:pPr>
          </w:p>
        </w:tc>
        <w:tc>
          <w:tcPr>
            <w:tcW w:w="2338" w:type="dxa"/>
          </w:tcPr>
          <w:p w14:paraId="747B12B6" w14:textId="77777777" w:rsidR="00E74D60" w:rsidRDefault="007C0E40">
            <w:pPr>
              <w:pStyle w:val="aff5"/>
              <w:numPr>
                <w:ilvl w:val="0"/>
                <w:numId w:val="5"/>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14:paraId="3089B951" w14:textId="77777777" w:rsidR="00E74D60" w:rsidRDefault="00E74D60">
            <w:pPr>
              <w:tabs>
                <w:tab w:val="left" w:pos="540"/>
              </w:tabs>
              <w:contextualSpacing/>
              <w:jc w:val="both"/>
              <w:rPr>
                <w:sz w:val="24"/>
                <w:szCs w:val="24"/>
              </w:rPr>
            </w:pPr>
          </w:p>
        </w:tc>
        <w:tc>
          <w:tcPr>
            <w:tcW w:w="3857" w:type="dxa"/>
          </w:tcPr>
          <w:p w14:paraId="2E97332A"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7992AAD2"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0AB02EF5"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24061970" w14:textId="77777777" w:rsidR="00E74D60" w:rsidRDefault="007C0E40">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E74D60" w14:paraId="077E2A06" w14:textId="77777777">
        <w:trPr>
          <w:trHeight w:val="90"/>
        </w:trPr>
        <w:tc>
          <w:tcPr>
            <w:tcW w:w="1564" w:type="dxa"/>
            <w:vMerge/>
          </w:tcPr>
          <w:p w14:paraId="4988FABA" w14:textId="77777777" w:rsidR="00E74D60" w:rsidRDefault="00E74D60">
            <w:pPr>
              <w:tabs>
                <w:tab w:val="left" w:pos="540"/>
              </w:tabs>
              <w:ind w:firstLine="709"/>
              <w:contextualSpacing/>
              <w:jc w:val="both"/>
              <w:rPr>
                <w:sz w:val="24"/>
                <w:szCs w:val="24"/>
              </w:rPr>
            </w:pPr>
          </w:p>
        </w:tc>
        <w:tc>
          <w:tcPr>
            <w:tcW w:w="2151" w:type="dxa"/>
            <w:vMerge/>
          </w:tcPr>
          <w:p w14:paraId="270782F2" w14:textId="77777777" w:rsidR="00E74D60" w:rsidRDefault="00E74D60">
            <w:pPr>
              <w:tabs>
                <w:tab w:val="left" w:pos="540"/>
              </w:tabs>
              <w:ind w:firstLine="709"/>
              <w:contextualSpacing/>
              <w:jc w:val="both"/>
              <w:rPr>
                <w:sz w:val="24"/>
                <w:szCs w:val="24"/>
              </w:rPr>
            </w:pPr>
          </w:p>
        </w:tc>
        <w:tc>
          <w:tcPr>
            <w:tcW w:w="2338" w:type="dxa"/>
          </w:tcPr>
          <w:p w14:paraId="66373B6E" w14:textId="77777777" w:rsidR="00E74D60" w:rsidRDefault="007C0E40">
            <w:pPr>
              <w:pStyle w:val="aff5"/>
              <w:numPr>
                <w:ilvl w:val="0"/>
                <w:numId w:val="5"/>
              </w:numPr>
              <w:tabs>
                <w:tab w:val="left" w:pos="540"/>
              </w:tabs>
              <w:ind w:left="0" w:firstLine="0"/>
              <w:rPr>
                <w:sz w:val="24"/>
                <w:szCs w:val="24"/>
              </w:rPr>
            </w:pPr>
            <w:r>
              <w:rPr>
                <w:sz w:val="24"/>
                <w:szCs w:val="24"/>
              </w:rPr>
              <w:t xml:space="preserve">Демонстрирует владения       </w:t>
            </w:r>
            <w:r>
              <w:rPr>
                <w:sz w:val="24"/>
                <w:szCs w:val="24"/>
              </w:rPr>
              <w:lastRenderedPageBreak/>
              <w:t>основами академической коммуникации и речевого этикета изучаемого иностранного языка.</w:t>
            </w:r>
          </w:p>
          <w:p w14:paraId="6FEFC9AB" w14:textId="77777777" w:rsidR="00E74D60" w:rsidRDefault="00E74D60">
            <w:pPr>
              <w:tabs>
                <w:tab w:val="left" w:pos="540"/>
              </w:tabs>
              <w:contextualSpacing/>
              <w:jc w:val="both"/>
              <w:rPr>
                <w:sz w:val="24"/>
                <w:szCs w:val="24"/>
              </w:rPr>
            </w:pPr>
          </w:p>
        </w:tc>
        <w:tc>
          <w:tcPr>
            <w:tcW w:w="3857" w:type="dxa"/>
          </w:tcPr>
          <w:p w14:paraId="5D1895BD" w14:textId="77777777" w:rsidR="00E74D60" w:rsidRDefault="007C0E40">
            <w:pPr>
              <w:pStyle w:val="TableParagraph"/>
              <w:tabs>
                <w:tab w:val="left" w:pos="743"/>
              </w:tabs>
              <w:ind w:left="0"/>
              <w:jc w:val="both"/>
              <w:rPr>
                <w:b/>
                <w:bCs/>
                <w:i/>
                <w:spacing w:val="1"/>
                <w:sz w:val="24"/>
                <w:szCs w:val="24"/>
              </w:rPr>
            </w:pPr>
            <w:r>
              <w:rPr>
                <w:b/>
                <w:bCs/>
                <w:i/>
                <w:sz w:val="24"/>
                <w:szCs w:val="24"/>
              </w:rPr>
              <w:lastRenderedPageBreak/>
              <w:t>4. знать:</w:t>
            </w:r>
            <w:r>
              <w:rPr>
                <w:b/>
                <w:bCs/>
                <w:i/>
                <w:spacing w:val="1"/>
                <w:sz w:val="24"/>
                <w:szCs w:val="24"/>
              </w:rPr>
              <w:t xml:space="preserve"> </w:t>
            </w:r>
          </w:p>
          <w:p w14:paraId="13354DCD" w14:textId="77777777" w:rsidR="00E74D60" w:rsidRDefault="007C0E40">
            <w:pPr>
              <w:rPr>
                <w:sz w:val="24"/>
                <w:szCs w:val="24"/>
              </w:rPr>
            </w:pPr>
            <w:r>
              <w:rPr>
                <w:sz w:val="24"/>
                <w:szCs w:val="24"/>
              </w:rPr>
              <w:t xml:space="preserve">- правила речевого поведения в </w:t>
            </w:r>
            <w:r>
              <w:rPr>
                <w:sz w:val="24"/>
                <w:szCs w:val="24"/>
              </w:rPr>
              <w:lastRenderedPageBreak/>
              <w:t>межличностном профессионально-деловом общении;</w:t>
            </w:r>
          </w:p>
          <w:p w14:paraId="7EF678A7" w14:textId="77777777" w:rsidR="00E74D60" w:rsidRDefault="007C0E40">
            <w:pPr>
              <w:rPr>
                <w:sz w:val="24"/>
                <w:szCs w:val="24"/>
              </w:rPr>
            </w:pPr>
            <w:r>
              <w:rPr>
                <w:sz w:val="24"/>
                <w:szCs w:val="24"/>
              </w:rPr>
              <w:t>- устные и письменные формы коммуникации и их особенности.</w:t>
            </w:r>
          </w:p>
          <w:p w14:paraId="507F8DF0"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4874FFFC"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4B8D518B" w14:textId="77777777" w:rsidR="00E74D60" w:rsidRDefault="00E74D60">
            <w:pPr>
              <w:tabs>
                <w:tab w:val="left" w:pos="540"/>
              </w:tabs>
              <w:ind w:firstLine="709"/>
              <w:contextualSpacing/>
              <w:jc w:val="both"/>
              <w:rPr>
                <w:sz w:val="24"/>
                <w:szCs w:val="24"/>
              </w:rPr>
            </w:pPr>
          </w:p>
        </w:tc>
      </w:tr>
      <w:tr w:rsidR="00E74D60" w14:paraId="1D7075E3" w14:textId="77777777">
        <w:tc>
          <w:tcPr>
            <w:tcW w:w="1564" w:type="dxa"/>
            <w:vMerge/>
          </w:tcPr>
          <w:p w14:paraId="0E1EEA92" w14:textId="77777777" w:rsidR="00E74D60" w:rsidRDefault="00E74D60">
            <w:pPr>
              <w:tabs>
                <w:tab w:val="left" w:pos="540"/>
              </w:tabs>
              <w:ind w:firstLine="709"/>
              <w:contextualSpacing/>
              <w:jc w:val="both"/>
              <w:rPr>
                <w:sz w:val="24"/>
                <w:szCs w:val="24"/>
              </w:rPr>
            </w:pPr>
          </w:p>
        </w:tc>
        <w:tc>
          <w:tcPr>
            <w:tcW w:w="2151" w:type="dxa"/>
            <w:vMerge/>
          </w:tcPr>
          <w:p w14:paraId="531993F7" w14:textId="77777777" w:rsidR="00E74D60" w:rsidRDefault="00E74D60">
            <w:pPr>
              <w:tabs>
                <w:tab w:val="left" w:pos="540"/>
              </w:tabs>
              <w:ind w:firstLine="709"/>
              <w:contextualSpacing/>
              <w:jc w:val="both"/>
              <w:rPr>
                <w:sz w:val="24"/>
                <w:szCs w:val="24"/>
              </w:rPr>
            </w:pPr>
          </w:p>
        </w:tc>
        <w:tc>
          <w:tcPr>
            <w:tcW w:w="2338" w:type="dxa"/>
          </w:tcPr>
          <w:p w14:paraId="174E5C06" w14:textId="77777777" w:rsidR="00E74D60" w:rsidRDefault="007C0E40">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14:paraId="342D1E3C"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41EDA549"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54EAB1EB"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4AB85A63"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E74D60" w14:paraId="0082EBB5" w14:textId="77777777">
        <w:tc>
          <w:tcPr>
            <w:tcW w:w="1564" w:type="dxa"/>
            <w:vMerge/>
          </w:tcPr>
          <w:p w14:paraId="7E674AD8" w14:textId="77777777" w:rsidR="00E74D60" w:rsidRDefault="00E74D60">
            <w:pPr>
              <w:tabs>
                <w:tab w:val="left" w:pos="540"/>
              </w:tabs>
              <w:ind w:firstLine="709"/>
              <w:contextualSpacing/>
              <w:jc w:val="both"/>
              <w:rPr>
                <w:sz w:val="24"/>
                <w:szCs w:val="24"/>
              </w:rPr>
            </w:pPr>
          </w:p>
        </w:tc>
        <w:tc>
          <w:tcPr>
            <w:tcW w:w="2151" w:type="dxa"/>
            <w:vMerge/>
          </w:tcPr>
          <w:p w14:paraId="5BAF4850" w14:textId="77777777" w:rsidR="00E74D60" w:rsidRDefault="00E74D60">
            <w:pPr>
              <w:tabs>
                <w:tab w:val="left" w:pos="540"/>
              </w:tabs>
              <w:ind w:firstLine="709"/>
              <w:contextualSpacing/>
              <w:jc w:val="both"/>
              <w:rPr>
                <w:sz w:val="24"/>
                <w:szCs w:val="24"/>
              </w:rPr>
            </w:pPr>
          </w:p>
        </w:tc>
        <w:tc>
          <w:tcPr>
            <w:tcW w:w="2338" w:type="dxa"/>
          </w:tcPr>
          <w:p w14:paraId="6E760B0A"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14:paraId="419260A4"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27923D8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304F6EF6"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260A410"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E74D60" w14:paraId="30073908" w14:textId="77777777">
        <w:trPr>
          <w:trHeight w:val="3720"/>
        </w:trPr>
        <w:tc>
          <w:tcPr>
            <w:tcW w:w="1564" w:type="dxa"/>
          </w:tcPr>
          <w:p w14:paraId="399935D4" w14:textId="3C929965" w:rsidR="00E74D60" w:rsidRPr="002C556B" w:rsidRDefault="004D00ED">
            <w:pPr>
              <w:tabs>
                <w:tab w:val="left" w:pos="540"/>
              </w:tabs>
              <w:contextualSpacing/>
              <w:jc w:val="both"/>
              <w:rPr>
                <w:sz w:val="24"/>
                <w:szCs w:val="24"/>
              </w:rPr>
            </w:pPr>
            <w:r w:rsidRPr="002C556B">
              <w:rPr>
                <w:sz w:val="24"/>
                <w:szCs w:val="24"/>
              </w:rPr>
              <w:t>ПКП-5</w:t>
            </w:r>
          </w:p>
        </w:tc>
        <w:tc>
          <w:tcPr>
            <w:tcW w:w="2151" w:type="dxa"/>
          </w:tcPr>
          <w:p w14:paraId="45B2CCE6" w14:textId="09F4406A" w:rsidR="00E74D60" w:rsidRPr="002C556B" w:rsidRDefault="0034011E">
            <w:pPr>
              <w:tabs>
                <w:tab w:val="left" w:pos="540"/>
              </w:tabs>
              <w:contextualSpacing/>
              <w:rPr>
                <w:strike/>
                <w:sz w:val="24"/>
                <w:szCs w:val="24"/>
              </w:rPr>
            </w:pPr>
            <w:r w:rsidRPr="002C556B">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338" w:type="dxa"/>
          </w:tcPr>
          <w:p w14:paraId="776B7269" w14:textId="763A042D" w:rsidR="00E74D60" w:rsidRPr="002C556B" w:rsidRDefault="00C86805" w:rsidP="00D95EEE">
            <w:pPr>
              <w:tabs>
                <w:tab w:val="left" w:pos="540"/>
              </w:tabs>
              <w:rPr>
                <w:sz w:val="24"/>
                <w:szCs w:val="24"/>
              </w:rPr>
            </w:pPr>
            <w:r>
              <w:rPr>
                <w:rStyle w:val="FontStyle12"/>
                <w:rFonts w:eastAsia="Calibri"/>
              </w:rPr>
              <w:t xml:space="preserve">1. </w:t>
            </w:r>
            <w:r w:rsidR="0034011E" w:rsidRPr="002C556B">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3857" w:type="dxa"/>
          </w:tcPr>
          <w:p w14:paraId="7266127B" w14:textId="77777777" w:rsidR="00844B74" w:rsidRDefault="00844B74" w:rsidP="00844B74">
            <w:pPr>
              <w:pStyle w:val="TableParagraph"/>
              <w:tabs>
                <w:tab w:val="left" w:pos="474"/>
              </w:tabs>
              <w:ind w:left="0"/>
              <w:jc w:val="both"/>
              <w:rPr>
                <w:i/>
                <w:sz w:val="24"/>
                <w:szCs w:val="24"/>
              </w:rPr>
            </w:pPr>
            <w:r>
              <w:rPr>
                <w:i/>
                <w:sz w:val="24"/>
                <w:szCs w:val="24"/>
              </w:rPr>
              <w:t xml:space="preserve">7. </w:t>
            </w:r>
            <w:r>
              <w:rPr>
                <w:b/>
                <w:bCs/>
                <w:i/>
                <w:sz w:val="24"/>
                <w:szCs w:val="24"/>
              </w:rPr>
              <w:t>знать</w:t>
            </w:r>
            <w:r>
              <w:rPr>
                <w:i/>
                <w:sz w:val="24"/>
                <w:szCs w:val="24"/>
              </w:rPr>
              <w:t xml:space="preserve">: </w:t>
            </w:r>
          </w:p>
          <w:p w14:paraId="50DFF9EF" w14:textId="77777777" w:rsidR="00844B74" w:rsidRDefault="00844B74" w:rsidP="00844B74">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устной и письменной</w:t>
            </w:r>
            <w:r>
              <w:rPr>
                <w:spacing w:val="-1"/>
                <w:sz w:val="24"/>
                <w:szCs w:val="24"/>
              </w:rPr>
              <w:t xml:space="preserve"> </w:t>
            </w:r>
            <w:r>
              <w:rPr>
                <w:sz w:val="24"/>
                <w:szCs w:val="24"/>
              </w:rPr>
              <w:t>коммуникации</w:t>
            </w:r>
          </w:p>
          <w:p w14:paraId="3B842C67" w14:textId="77777777" w:rsidR="00844B74" w:rsidRDefault="00844B74" w:rsidP="00844B74">
            <w:pPr>
              <w:pStyle w:val="TableParagraph"/>
              <w:tabs>
                <w:tab w:val="left" w:pos="743"/>
              </w:tabs>
              <w:ind w:left="0"/>
              <w:jc w:val="both"/>
              <w:rPr>
                <w:b/>
                <w:bCs/>
                <w:i/>
                <w:sz w:val="24"/>
                <w:szCs w:val="24"/>
              </w:rPr>
            </w:pPr>
          </w:p>
          <w:p w14:paraId="58A83871" w14:textId="77777777" w:rsidR="00844B74" w:rsidRDefault="00844B74" w:rsidP="00844B74">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3422A456" w14:textId="488A3CC3" w:rsidR="00E74D60" w:rsidRDefault="00844B74" w:rsidP="00844B74">
            <w:pPr>
              <w:pStyle w:val="TableParagraph"/>
              <w:tabs>
                <w:tab w:val="left" w:pos="743"/>
              </w:tabs>
              <w:ind w:left="0"/>
              <w:jc w:val="both"/>
              <w:rPr>
                <w:sz w:val="24"/>
                <w:szCs w:val="24"/>
                <w:highlight w:val="yellow"/>
              </w:rPr>
            </w:pPr>
            <w:r>
              <w:rPr>
                <w:sz w:val="24"/>
                <w:szCs w:val="24"/>
              </w:rPr>
              <w:t>-</w:t>
            </w:r>
            <w:r>
              <w:rPr>
                <w:i/>
                <w:sz w:val="24"/>
                <w:szCs w:val="24"/>
              </w:rPr>
              <w:t xml:space="preserve"> </w:t>
            </w:r>
            <w:r>
              <w:rPr>
                <w:sz w:val="24"/>
                <w:szCs w:val="24"/>
              </w:rPr>
              <w:t>вести переписку с партнерами на иностранном языке.</w:t>
            </w:r>
          </w:p>
        </w:tc>
      </w:tr>
    </w:tbl>
    <w:p w14:paraId="0EAAFF47" w14:textId="77777777" w:rsidR="0034011E" w:rsidRDefault="0034011E">
      <w:pPr>
        <w:rPr>
          <w:b/>
          <w:bCs/>
          <w:sz w:val="28"/>
          <w:szCs w:val="28"/>
        </w:rPr>
      </w:pPr>
    </w:p>
    <w:p w14:paraId="7BE0FF52" w14:textId="4C846888" w:rsidR="00E74D60" w:rsidRDefault="007C0E40">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07D3C138" w14:textId="74964F81" w:rsidR="00F0703B" w:rsidRPr="00F0703B" w:rsidRDefault="007C0E40" w:rsidP="00F0703B">
      <w:pPr>
        <w:spacing w:line="240" w:lineRule="auto"/>
        <w:jc w:val="both"/>
        <w:rPr>
          <w:color w:val="000000"/>
          <w:sz w:val="28"/>
          <w:szCs w:val="28"/>
        </w:rPr>
      </w:pPr>
      <w:r>
        <w:rPr>
          <w:sz w:val="28"/>
          <w:szCs w:val="28"/>
        </w:rPr>
        <w:t>Дисциплина</w:t>
      </w:r>
      <w:r>
        <w:rPr>
          <w:sz w:val="28"/>
          <w:szCs w:val="28"/>
        </w:rPr>
        <w:tab/>
        <w:t>«</w:t>
      </w:r>
      <w:r w:rsidR="000C2E06">
        <w:rPr>
          <w:sz w:val="28"/>
          <w:szCs w:val="28"/>
        </w:rPr>
        <w:t>Восточный язык (д</w:t>
      </w:r>
      <w:r>
        <w:rPr>
          <w:sz w:val="28"/>
          <w:szCs w:val="28"/>
        </w:rPr>
        <w:t>еловая</w:t>
      </w:r>
      <w:r>
        <w:rPr>
          <w:sz w:val="28"/>
          <w:szCs w:val="28"/>
        </w:rPr>
        <w:tab/>
        <w:t>корреспонденция</w:t>
      </w:r>
      <w:r w:rsidR="000C2E06">
        <w:rPr>
          <w:sz w:val="28"/>
          <w:szCs w:val="28"/>
        </w:rPr>
        <w:t>)</w:t>
      </w:r>
      <w:r>
        <w:rPr>
          <w:sz w:val="28"/>
          <w:szCs w:val="28"/>
        </w:rPr>
        <w:t>» относится к циклу профиля (элективный), к модулю «</w:t>
      </w:r>
      <w:r w:rsidR="00F0703B">
        <w:rPr>
          <w:sz w:val="28"/>
          <w:szCs w:val="28"/>
        </w:rPr>
        <w:t>Восточный</w:t>
      </w:r>
      <w:r>
        <w:rPr>
          <w:sz w:val="28"/>
          <w:szCs w:val="28"/>
        </w:rPr>
        <w:t xml:space="preserve"> язык», по направлению подготовки </w:t>
      </w:r>
      <w:r w:rsidR="00F0703B" w:rsidRPr="00F0703B">
        <w:rPr>
          <w:sz w:val="28"/>
          <w:szCs w:val="28"/>
        </w:rPr>
        <w:t xml:space="preserve">38.03.01«Экономика», </w:t>
      </w:r>
      <w:r w:rsidR="00F0703B" w:rsidRPr="00F0703B">
        <w:rPr>
          <w:color w:val="000000"/>
          <w:sz w:val="28"/>
          <w:szCs w:val="28"/>
        </w:rPr>
        <w:t>ОП «Экономика и бизнес стран Востока»</w:t>
      </w:r>
      <w:r w:rsidR="00F0703B" w:rsidRPr="00F0703B">
        <w:rPr>
          <w:sz w:val="28"/>
          <w:szCs w:val="28"/>
        </w:rPr>
        <w:t xml:space="preserve"> </w:t>
      </w:r>
      <w:r w:rsidR="00F0703B" w:rsidRPr="00F0703B">
        <w:rPr>
          <w:color w:val="000000"/>
          <w:sz w:val="28"/>
          <w:szCs w:val="28"/>
        </w:rPr>
        <w:t>профиль: «Экономика и бизнес стран Востока».</w:t>
      </w:r>
    </w:p>
    <w:p w14:paraId="5346737D" w14:textId="17F03F61" w:rsidR="00E74D60" w:rsidRDefault="007C0E40">
      <w:pPr>
        <w:jc w:val="both"/>
        <w:rPr>
          <w:sz w:val="28"/>
          <w:szCs w:val="28"/>
        </w:rPr>
      </w:pPr>
      <w:r>
        <w:rPr>
          <w:sz w:val="28"/>
          <w:szCs w:val="28"/>
        </w:rPr>
        <w:t xml:space="preserve"> </w:t>
      </w:r>
    </w:p>
    <w:p w14:paraId="76BC3823" w14:textId="77777777" w:rsidR="0034011E" w:rsidRDefault="0034011E">
      <w:pPr>
        <w:jc w:val="both"/>
        <w:rPr>
          <w:sz w:val="28"/>
          <w:szCs w:val="28"/>
        </w:rPr>
      </w:pPr>
    </w:p>
    <w:p w14:paraId="50C95C53" w14:textId="77777777" w:rsidR="00E74D60" w:rsidRDefault="007C0E40">
      <w:pPr>
        <w:spacing w:after="240"/>
        <w:rPr>
          <w:b/>
          <w:bCs/>
          <w:sz w:val="28"/>
          <w:szCs w:val="28"/>
        </w:rPr>
      </w:pPr>
      <w:r>
        <w:rPr>
          <w:b/>
          <w:bCs/>
          <w:sz w:val="28"/>
          <w:szCs w:val="28"/>
        </w:rPr>
        <w:t>4.</w:t>
      </w:r>
      <w:r>
        <w:rPr>
          <w:b/>
          <w:bCs/>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56806ED" w14:textId="77777777" w:rsidR="00E74D60" w:rsidRDefault="007C0E40">
      <w:pPr>
        <w:spacing w:before="240" w:line="360" w:lineRule="auto"/>
        <w:ind w:left="6372" w:firstLine="708"/>
        <w:jc w:val="center"/>
        <w:rPr>
          <w:sz w:val="28"/>
          <w:szCs w:val="28"/>
        </w:rPr>
      </w:pPr>
      <w:r>
        <w:rPr>
          <w:sz w:val="28"/>
          <w:szCs w:val="28"/>
        </w:rPr>
        <w:t>Таблица 1</w:t>
      </w:r>
    </w:p>
    <w:tbl>
      <w:tblPr>
        <w:tblW w:w="9666" w:type="dxa"/>
        <w:tblInd w:w="-108" w:type="dxa"/>
        <w:tblLayout w:type="fixed"/>
        <w:tblLook w:val="04A0" w:firstRow="1" w:lastRow="0" w:firstColumn="1" w:lastColumn="0" w:noHBand="0" w:noVBand="1"/>
      </w:tblPr>
      <w:tblGrid>
        <w:gridCol w:w="4993"/>
        <w:gridCol w:w="2362"/>
        <w:gridCol w:w="2311"/>
      </w:tblGrid>
      <w:tr w:rsidR="00E74D60" w14:paraId="39952A42"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62DE9AFF" w14:textId="77777777" w:rsidR="00E74D60" w:rsidRDefault="007C0E40">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14:paraId="10ED0DDE" w14:textId="77777777" w:rsidR="00E74D60" w:rsidRDefault="007C0E40">
            <w:pPr>
              <w:pStyle w:val="aff5"/>
              <w:keepNext/>
              <w:ind w:left="0"/>
              <w:jc w:val="center"/>
              <w:rPr>
                <w:b/>
                <w:bCs/>
                <w:sz w:val="24"/>
                <w:szCs w:val="24"/>
              </w:rPr>
            </w:pPr>
            <w:r>
              <w:rPr>
                <w:b/>
                <w:bCs/>
                <w:sz w:val="24"/>
                <w:szCs w:val="24"/>
              </w:rPr>
              <w:t xml:space="preserve">Всего </w:t>
            </w:r>
          </w:p>
          <w:p w14:paraId="7139C055" w14:textId="77777777" w:rsidR="00E74D60" w:rsidRDefault="007C0E40">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14:paraId="4F94700B" w14:textId="127A9249" w:rsidR="00E74D60" w:rsidRDefault="007C0E40">
            <w:pPr>
              <w:pStyle w:val="aff5"/>
              <w:keepNext/>
              <w:ind w:left="0"/>
              <w:jc w:val="center"/>
              <w:rPr>
                <w:b/>
                <w:bCs/>
                <w:sz w:val="24"/>
                <w:szCs w:val="24"/>
              </w:rPr>
            </w:pPr>
            <w:r>
              <w:rPr>
                <w:b/>
                <w:bCs/>
                <w:sz w:val="24"/>
                <w:szCs w:val="24"/>
              </w:rPr>
              <w:t xml:space="preserve">Семестр </w:t>
            </w:r>
            <w:r w:rsidR="00EA06F4">
              <w:rPr>
                <w:b/>
                <w:bCs/>
                <w:sz w:val="24"/>
                <w:szCs w:val="24"/>
              </w:rPr>
              <w:t>7</w:t>
            </w:r>
          </w:p>
          <w:p w14:paraId="0C9B36E2" w14:textId="77777777" w:rsidR="00E74D60" w:rsidRDefault="007C0E40">
            <w:pPr>
              <w:pStyle w:val="aff5"/>
              <w:keepNext/>
              <w:ind w:left="0"/>
              <w:jc w:val="center"/>
              <w:rPr>
                <w:b/>
                <w:bCs/>
                <w:sz w:val="24"/>
                <w:szCs w:val="24"/>
              </w:rPr>
            </w:pPr>
            <w:r>
              <w:rPr>
                <w:b/>
                <w:bCs/>
                <w:sz w:val="24"/>
                <w:szCs w:val="24"/>
              </w:rPr>
              <w:t>(в часах)</w:t>
            </w:r>
          </w:p>
        </w:tc>
      </w:tr>
      <w:tr w:rsidR="00E74D60" w14:paraId="6F28F766"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2A82FB9F" w14:textId="77777777" w:rsidR="00E74D60" w:rsidRDefault="007C0E40">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14:paraId="7DFBCDD6" w14:textId="77777777" w:rsidR="00E74D60" w:rsidRDefault="007C0E40">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14:paraId="40148B18" w14:textId="77777777" w:rsidR="00E74D60" w:rsidRDefault="007C0E40">
            <w:pPr>
              <w:pStyle w:val="aff5"/>
              <w:keepNext/>
              <w:ind w:left="0"/>
              <w:jc w:val="center"/>
              <w:rPr>
                <w:sz w:val="24"/>
                <w:szCs w:val="24"/>
              </w:rPr>
            </w:pPr>
            <w:r>
              <w:rPr>
                <w:sz w:val="24"/>
                <w:szCs w:val="24"/>
              </w:rPr>
              <w:t>108</w:t>
            </w:r>
          </w:p>
        </w:tc>
      </w:tr>
      <w:tr w:rsidR="00E74D60" w14:paraId="4053AC60"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11A80289" w14:textId="77777777" w:rsidR="00E74D60" w:rsidRDefault="007C0E40">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14:paraId="75760C9F" w14:textId="77777777" w:rsidR="00E74D60" w:rsidRDefault="007C0E40">
            <w:pPr>
              <w:pStyle w:val="aff5"/>
              <w:keepNext/>
              <w:ind w:left="0"/>
              <w:jc w:val="center"/>
              <w:rPr>
                <w:sz w:val="24"/>
                <w:szCs w:val="24"/>
              </w:rPr>
            </w:pPr>
            <w:r>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4CCF1B35" w14:textId="77777777" w:rsidR="00E74D60" w:rsidRDefault="007C0E40">
            <w:pPr>
              <w:pStyle w:val="aff5"/>
              <w:keepNext/>
              <w:ind w:left="0"/>
              <w:jc w:val="center"/>
              <w:rPr>
                <w:sz w:val="24"/>
                <w:szCs w:val="24"/>
              </w:rPr>
            </w:pPr>
            <w:r>
              <w:rPr>
                <w:sz w:val="24"/>
                <w:szCs w:val="24"/>
              </w:rPr>
              <w:t>50</w:t>
            </w:r>
          </w:p>
        </w:tc>
      </w:tr>
      <w:tr w:rsidR="00E74D60" w14:paraId="27E20A54"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6508BCD5" w14:textId="77777777" w:rsidR="00E74D60" w:rsidRDefault="007C0E40">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14:paraId="1B412F0B" w14:textId="477483EC" w:rsidR="00E74D60" w:rsidRPr="004F1F27" w:rsidRDefault="004F1F27">
            <w:pPr>
              <w:pStyle w:val="aff5"/>
              <w:keepNext/>
              <w:ind w:left="108" w:hangingChars="45" w:hanging="108"/>
              <w:jc w:val="center"/>
              <w:rPr>
                <w:b/>
                <w:bCs/>
                <w:strike/>
                <w:sz w:val="24"/>
                <w:szCs w:val="24"/>
              </w:rPr>
            </w:pPr>
            <w:r w:rsidRPr="004F1F27">
              <w:rPr>
                <w:strike/>
                <w:sz w:val="24"/>
                <w:szCs w:val="24"/>
              </w:rPr>
              <w:t>-</w:t>
            </w:r>
          </w:p>
        </w:tc>
        <w:tc>
          <w:tcPr>
            <w:tcW w:w="2311" w:type="dxa"/>
            <w:tcBorders>
              <w:top w:val="single" w:sz="4" w:space="0" w:color="000000"/>
              <w:left w:val="single" w:sz="4" w:space="0" w:color="000000"/>
              <w:bottom w:val="single" w:sz="4" w:space="0" w:color="000000"/>
              <w:right w:val="single" w:sz="4" w:space="0" w:color="000000"/>
            </w:tcBorders>
          </w:tcPr>
          <w:p w14:paraId="2EB66F8C" w14:textId="02FC6CCF" w:rsidR="00E74D60" w:rsidRPr="004F1F27" w:rsidRDefault="004F1F27">
            <w:pPr>
              <w:pStyle w:val="aff5"/>
              <w:keepNext/>
              <w:ind w:left="0"/>
              <w:jc w:val="center"/>
              <w:rPr>
                <w:b/>
                <w:bCs/>
                <w:strike/>
                <w:sz w:val="24"/>
                <w:szCs w:val="24"/>
                <w:lang w:val="en-US"/>
              </w:rPr>
            </w:pPr>
            <w:r w:rsidRPr="004F1F27">
              <w:rPr>
                <w:strike/>
                <w:sz w:val="24"/>
                <w:szCs w:val="24"/>
              </w:rPr>
              <w:t>-</w:t>
            </w:r>
          </w:p>
        </w:tc>
      </w:tr>
      <w:tr w:rsidR="00E74D60" w14:paraId="1F85F431"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25B30266" w14:textId="77777777" w:rsidR="00E74D60" w:rsidRDefault="007C0E40">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14:paraId="5F6FBA46" w14:textId="7314DD94" w:rsidR="00E74D60" w:rsidRPr="004F1F27" w:rsidRDefault="0034011E">
            <w:pPr>
              <w:pStyle w:val="aff5"/>
              <w:keepNext/>
              <w:ind w:left="108" w:hangingChars="45" w:hanging="108"/>
              <w:jc w:val="center"/>
              <w:rPr>
                <w:strike/>
                <w:sz w:val="24"/>
                <w:szCs w:val="24"/>
              </w:rPr>
            </w:pPr>
            <w:r w:rsidRPr="004F1F27">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5C4A0A9C" w14:textId="51DC2053" w:rsidR="00E74D60" w:rsidRPr="004F1F27" w:rsidRDefault="0034011E">
            <w:pPr>
              <w:pStyle w:val="aff5"/>
              <w:keepNext/>
              <w:ind w:left="0"/>
              <w:jc w:val="center"/>
              <w:rPr>
                <w:strike/>
                <w:sz w:val="24"/>
                <w:szCs w:val="24"/>
                <w:lang w:val="en-US"/>
              </w:rPr>
            </w:pPr>
            <w:r w:rsidRPr="004F1F27">
              <w:rPr>
                <w:sz w:val="24"/>
                <w:szCs w:val="24"/>
              </w:rPr>
              <w:t>50</w:t>
            </w:r>
          </w:p>
        </w:tc>
      </w:tr>
      <w:tr w:rsidR="00E74D60" w14:paraId="00C2C320"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70F5B664" w14:textId="77777777" w:rsidR="00E74D60" w:rsidRDefault="007C0E40">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14:paraId="1D631C2E" w14:textId="77777777" w:rsidR="00E74D60" w:rsidRDefault="007C0E40">
            <w:pPr>
              <w:pStyle w:val="aff5"/>
              <w:keepNext/>
              <w:ind w:left="0"/>
              <w:jc w:val="center"/>
              <w:rPr>
                <w:sz w:val="24"/>
                <w:szCs w:val="24"/>
              </w:rPr>
            </w:pPr>
            <w:r>
              <w:rPr>
                <w:sz w:val="24"/>
                <w:szCs w:val="24"/>
              </w:rPr>
              <w:t>58</w:t>
            </w:r>
          </w:p>
        </w:tc>
        <w:tc>
          <w:tcPr>
            <w:tcW w:w="2311" w:type="dxa"/>
            <w:tcBorders>
              <w:top w:val="single" w:sz="4" w:space="0" w:color="000000"/>
              <w:left w:val="single" w:sz="4" w:space="0" w:color="000000"/>
              <w:bottom w:val="single" w:sz="4" w:space="0" w:color="000000"/>
              <w:right w:val="single" w:sz="4" w:space="0" w:color="000000"/>
            </w:tcBorders>
          </w:tcPr>
          <w:p w14:paraId="7E3CE24E" w14:textId="77777777" w:rsidR="00E74D60" w:rsidRDefault="007C0E40">
            <w:pPr>
              <w:pStyle w:val="aff5"/>
              <w:keepNext/>
              <w:ind w:left="0"/>
              <w:jc w:val="center"/>
              <w:rPr>
                <w:sz w:val="24"/>
                <w:szCs w:val="24"/>
              </w:rPr>
            </w:pPr>
            <w:r>
              <w:rPr>
                <w:sz w:val="24"/>
                <w:szCs w:val="24"/>
              </w:rPr>
              <w:t>58</w:t>
            </w:r>
          </w:p>
        </w:tc>
      </w:tr>
      <w:tr w:rsidR="00E74D60" w14:paraId="169DB20C"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4AC44E9C" w14:textId="77777777" w:rsidR="00E74D60" w:rsidRDefault="007C0E40">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14:paraId="6808820C" w14:textId="77777777" w:rsidR="00E74D60" w:rsidRDefault="007C0E40">
            <w:pPr>
              <w:pStyle w:val="aff5"/>
              <w:keepNext/>
              <w:ind w:left="109"/>
              <w:jc w:val="center"/>
              <w:rPr>
                <w:sz w:val="24"/>
                <w:szCs w:val="24"/>
                <w:lang w:val="en-US"/>
              </w:rPr>
            </w:pPr>
            <w:r>
              <w:rPr>
                <w:sz w:val="24"/>
                <w:szCs w:val="24"/>
              </w:rP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14:paraId="297207B0" w14:textId="77777777" w:rsidR="00E74D60" w:rsidRDefault="007C0E40">
            <w:pPr>
              <w:pStyle w:val="aff5"/>
              <w:keepNext/>
              <w:ind w:left="109"/>
              <w:jc w:val="center"/>
              <w:rPr>
                <w:sz w:val="24"/>
                <w:szCs w:val="24"/>
                <w:lang w:val="en-US"/>
              </w:rPr>
            </w:pPr>
            <w:r>
              <w:rPr>
                <w:sz w:val="24"/>
                <w:szCs w:val="24"/>
              </w:rPr>
              <w:t>Контрольная работа</w:t>
            </w:r>
          </w:p>
        </w:tc>
      </w:tr>
      <w:tr w:rsidR="00E74D60" w14:paraId="3C9BB3EA"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3AC4384C" w14:textId="77777777" w:rsidR="00E74D60" w:rsidRDefault="007C0E40">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14:paraId="14B08F75" w14:textId="77777777" w:rsidR="00E74D60" w:rsidRDefault="007C0E40">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14:paraId="547C38CB" w14:textId="77777777" w:rsidR="00E74D60" w:rsidRDefault="007C0E40">
            <w:pPr>
              <w:pStyle w:val="aff5"/>
              <w:keepNext/>
              <w:ind w:left="0"/>
              <w:jc w:val="center"/>
              <w:rPr>
                <w:sz w:val="24"/>
                <w:szCs w:val="24"/>
              </w:rPr>
            </w:pPr>
            <w:r>
              <w:rPr>
                <w:sz w:val="24"/>
                <w:szCs w:val="24"/>
              </w:rPr>
              <w:t>Зачет</w:t>
            </w:r>
          </w:p>
        </w:tc>
      </w:tr>
    </w:tbl>
    <w:p w14:paraId="3C51EEA0" w14:textId="77777777" w:rsidR="00E74D60" w:rsidRDefault="00E74D60">
      <w:pPr>
        <w:rPr>
          <w:b/>
          <w:bCs/>
          <w:sz w:val="28"/>
          <w:szCs w:val="28"/>
        </w:rPr>
      </w:pPr>
    </w:p>
    <w:p w14:paraId="2E3C4911" w14:textId="77777777" w:rsidR="00E74D60" w:rsidRDefault="007C0E40">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9CBDBF4" w14:textId="77777777" w:rsidR="00E74D60" w:rsidRDefault="00E74D60">
      <w:pPr>
        <w:jc w:val="both"/>
        <w:rPr>
          <w:b/>
          <w:bCs/>
          <w:sz w:val="28"/>
          <w:szCs w:val="28"/>
        </w:rPr>
      </w:pPr>
    </w:p>
    <w:p w14:paraId="7CC2041E" w14:textId="77777777" w:rsidR="00E74D60" w:rsidRDefault="007C0E40">
      <w:pPr>
        <w:jc w:val="both"/>
        <w:rPr>
          <w:b/>
          <w:bCs/>
          <w:sz w:val="28"/>
          <w:szCs w:val="28"/>
        </w:rPr>
      </w:pPr>
      <w:r>
        <w:rPr>
          <w:b/>
          <w:bCs/>
          <w:sz w:val="28"/>
          <w:szCs w:val="28"/>
        </w:rPr>
        <w:t>5.1.</w:t>
      </w:r>
      <w:r>
        <w:rPr>
          <w:b/>
          <w:bCs/>
          <w:sz w:val="28"/>
          <w:szCs w:val="28"/>
        </w:rPr>
        <w:tab/>
        <w:t xml:space="preserve">Содержание дисциплины </w:t>
      </w:r>
    </w:p>
    <w:p w14:paraId="3A24E2FE" w14:textId="77777777" w:rsidR="00E74D60" w:rsidRDefault="00E74D60">
      <w:pPr>
        <w:jc w:val="both"/>
        <w:rPr>
          <w:b/>
          <w:bCs/>
          <w:sz w:val="28"/>
          <w:szCs w:val="28"/>
        </w:rPr>
      </w:pPr>
    </w:p>
    <w:p w14:paraId="1DC11C88" w14:textId="77777777" w:rsidR="007B2F77" w:rsidRDefault="007C0E40" w:rsidP="007B2F77">
      <w:pPr>
        <w:jc w:val="both"/>
        <w:rPr>
          <w:sz w:val="28"/>
          <w:szCs w:val="28"/>
        </w:rPr>
      </w:pPr>
      <w:r>
        <w:rPr>
          <w:b/>
          <w:bCs/>
          <w:sz w:val="28"/>
          <w:szCs w:val="28"/>
        </w:rPr>
        <w:t xml:space="preserve">Тема 1. </w:t>
      </w:r>
      <w:r w:rsidR="007B2F77">
        <w:rPr>
          <w:b/>
          <w:bCs/>
          <w:sz w:val="28"/>
          <w:szCs w:val="28"/>
        </w:rPr>
        <w:t>Общие правила написания деловых писем.</w:t>
      </w:r>
    </w:p>
    <w:p w14:paraId="1470405C" w14:textId="0D236304" w:rsidR="007B2F77" w:rsidRDefault="007B2F77" w:rsidP="007B2F77">
      <w:pPr>
        <w:jc w:val="both"/>
        <w:rPr>
          <w:sz w:val="28"/>
          <w:szCs w:val="28"/>
        </w:rPr>
      </w:pPr>
      <w:r>
        <w:rPr>
          <w:sz w:val="28"/>
          <w:szCs w:val="28"/>
        </w:rPr>
        <w:t xml:space="preserve">Классификация деловых писем. Правила оформления и реквизиты делового письма. Электронное письмо. Стилистические и лексико-грамматические особенности деловой документации и корреспонденции.. </w:t>
      </w:r>
      <w:hyperlink r:id="rId9">
        <w:r>
          <w:rPr>
            <w:sz w:val="28"/>
            <w:szCs w:val="28"/>
          </w:rPr>
          <w:t>Орфография и пунктуация делового письма</w:t>
        </w:r>
      </w:hyperlink>
      <w:r>
        <w:rPr>
          <w:sz w:val="28"/>
          <w:szCs w:val="28"/>
        </w:rPr>
        <w:t>.</w:t>
      </w:r>
    </w:p>
    <w:p w14:paraId="6DEE0612" w14:textId="05EE49CF" w:rsidR="007B2F77" w:rsidRDefault="007C0E40" w:rsidP="007B2F77">
      <w:pPr>
        <w:jc w:val="both"/>
        <w:rPr>
          <w:b/>
          <w:bCs/>
          <w:sz w:val="28"/>
          <w:szCs w:val="28"/>
        </w:rPr>
      </w:pPr>
      <w:r>
        <w:rPr>
          <w:b/>
          <w:bCs/>
          <w:sz w:val="28"/>
          <w:szCs w:val="28"/>
        </w:rPr>
        <w:t xml:space="preserve">Тема 2. </w:t>
      </w:r>
      <w:r w:rsidR="000D1252">
        <w:rPr>
          <w:b/>
          <w:bCs/>
          <w:sz w:val="28"/>
          <w:szCs w:val="28"/>
        </w:rPr>
        <w:t>Р</w:t>
      </w:r>
      <w:r w:rsidR="007B2F77">
        <w:rPr>
          <w:b/>
          <w:bCs/>
          <w:sz w:val="28"/>
          <w:szCs w:val="28"/>
        </w:rPr>
        <w:t>езюме</w:t>
      </w:r>
      <w:r w:rsidR="000D1252">
        <w:rPr>
          <w:b/>
          <w:bCs/>
          <w:sz w:val="28"/>
          <w:szCs w:val="28"/>
        </w:rPr>
        <w:t xml:space="preserve"> и сопроводительное письмо</w:t>
      </w:r>
      <w:r w:rsidR="007B2F77">
        <w:rPr>
          <w:b/>
          <w:bCs/>
          <w:sz w:val="28"/>
          <w:szCs w:val="28"/>
        </w:rPr>
        <w:t>.</w:t>
      </w:r>
    </w:p>
    <w:p w14:paraId="45795C97" w14:textId="098900A5" w:rsidR="00E74D60" w:rsidRDefault="000D1252" w:rsidP="007B2F77">
      <w:pPr>
        <w:jc w:val="both"/>
        <w:rPr>
          <w:sz w:val="28"/>
          <w:szCs w:val="28"/>
        </w:rPr>
      </w:pPr>
      <w:r>
        <w:rPr>
          <w:sz w:val="28"/>
          <w:szCs w:val="28"/>
        </w:rPr>
        <w:t xml:space="preserve">Переписка при устройстве на работу. Формат и содержание резюме и сопроводительного письма. </w:t>
      </w:r>
      <w:r w:rsidR="007B2F77">
        <w:rPr>
          <w:sz w:val="28"/>
          <w:szCs w:val="28"/>
        </w:rPr>
        <w:t xml:space="preserve">Информация об образовании, об опыте работы. </w:t>
      </w:r>
    </w:p>
    <w:p w14:paraId="5BE1EB30" w14:textId="009CE7DF" w:rsidR="00E74D60" w:rsidRDefault="007C0E40">
      <w:pPr>
        <w:jc w:val="both"/>
        <w:rPr>
          <w:b/>
          <w:bCs/>
          <w:sz w:val="28"/>
          <w:szCs w:val="28"/>
        </w:rPr>
      </w:pPr>
      <w:r>
        <w:rPr>
          <w:b/>
          <w:bCs/>
          <w:sz w:val="28"/>
          <w:szCs w:val="28"/>
        </w:rPr>
        <w:t xml:space="preserve">Тема 3. </w:t>
      </w:r>
      <w:r w:rsidR="000D1252">
        <w:rPr>
          <w:b/>
          <w:bCs/>
          <w:sz w:val="28"/>
          <w:szCs w:val="28"/>
        </w:rPr>
        <w:t>Письмо-запрос и письмо-претензия.</w:t>
      </w:r>
    </w:p>
    <w:p w14:paraId="05088495" w14:textId="40A50582" w:rsidR="00E74D60" w:rsidRDefault="000D1252">
      <w:pPr>
        <w:jc w:val="both"/>
        <w:rPr>
          <w:sz w:val="28"/>
          <w:szCs w:val="28"/>
        </w:rPr>
      </w:pPr>
      <w:r>
        <w:rPr>
          <w:sz w:val="28"/>
          <w:szCs w:val="28"/>
        </w:rPr>
        <w:t>Лексические и грамматические особенности официальных писем.</w:t>
      </w:r>
      <w:r w:rsidRPr="000D1252">
        <w:rPr>
          <w:sz w:val="28"/>
          <w:szCs w:val="28"/>
        </w:rPr>
        <w:t xml:space="preserve"> </w:t>
      </w:r>
      <w:r>
        <w:rPr>
          <w:sz w:val="28"/>
          <w:szCs w:val="28"/>
        </w:rPr>
        <w:t xml:space="preserve">Запросы и предложения. Правила написания </w:t>
      </w:r>
      <w:r w:rsidR="00C913EA">
        <w:rPr>
          <w:sz w:val="28"/>
          <w:szCs w:val="28"/>
        </w:rPr>
        <w:t>претензии</w:t>
      </w:r>
      <w:r>
        <w:rPr>
          <w:sz w:val="28"/>
          <w:szCs w:val="28"/>
        </w:rPr>
        <w:t xml:space="preserve"> и жалобы</w:t>
      </w:r>
      <w:r w:rsidR="007C0E40">
        <w:rPr>
          <w:sz w:val="28"/>
          <w:szCs w:val="28"/>
        </w:rPr>
        <w:t>.</w:t>
      </w:r>
      <w:r>
        <w:rPr>
          <w:sz w:val="28"/>
          <w:szCs w:val="28"/>
        </w:rPr>
        <w:t xml:space="preserve"> </w:t>
      </w:r>
    </w:p>
    <w:p w14:paraId="32D2EA13" w14:textId="78E76EAB" w:rsidR="00E74D60" w:rsidRDefault="007C0E40">
      <w:pPr>
        <w:jc w:val="both"/>
        <w:rPr>
          <w:b/>
          <w:bCs/>
          <w:sz w:val="28"/>
          <w:szCs w:val="28"/>
        </w:rPr>
      </w:pPr>
      <w:r>
        <w:rPr>
          <w:b/>
          <w:bCs/>
          <w:sz w:val="28"/>
          <w:szCs w:val="28"/>
        </w:rPr>
        <w:t xml:space="preserve">Тема 4. </w:t>
      </w:r>
      <w:r w:rsidR="000365E7">
        <w:rPr>
          <w:b/>
          <w:bCs/>
          <w:sz w:val="28"/>
          <w:szCs w:val="28"/>
        </w:rPr>
        <w:t>Реклам</w:t>
      </w:r>
      <w:r w:rsidR="004A2837">
        <w:rPr>
          <w:b/>
          <w:bCs/>
          <w:sz w:val="28"/>
          <w:szCs w:val="28"/>
        </w:rPr>
        <w:t>ные письма</w:t>
      </w:r>
      <w:r>
        <w:rPr>
          <w:b/>
          <w:bCs/>
          <w:sz w:val="28"/>
          <w:szCs w:val="28"/>
        </w:rPr>
        <w:t>.</w:t>
      </w:r>
    </w:p>
    <w:p w14:paraId="606A993E" w14:textId="645A786E" w:rsidR="00E74D60" w:rsidRDefault="007C0E40">
      <w:pPr>
        <w:jc w:val="both"/>
        <w:rPr>
          <w:sz w:val="28"/>
          <w:szCs w:val="28"/>
        </w:rPr>
      </w:pPr>
      <w:r>
        <w:rPr>
          <w:sz w:val="28"/>
          <w:szCs w:val="28"/>
        </w:rPr>
        <w:t xml:space="preserve">Коммерческие предложения (оферты). Ответ на запрос/предложение: акцептирование или отклонение предложений. Особенности перевода </w:t>
      </w:r>
      <w:r w:rsidR="000365E7">
        <w:rPr>
          <w:sz w:val="28"/>
          <w:szCs w:val="28"/>
        </w:rPr>
        <w:t>рекламных предложений с изучаемого языка</w:t>
      </w:r>
      <w:r>
        <w:rPr>
          <w:sz w:val="28"/>
          <w:szCs w:val="28"/>
        </w:rPr>
        <w:t xml:space="preserve"> на русский язык.</w:t>
      </w:r>
    </w:p>
    <w:p w14:paraId="7485BE28" w14:textId="0F73A3D6" w:rsidR="00E74D60" w:rsidRDefault="007C0E40">
      <w:pPr>
        <w:jc w:val="both"/>
        <w:rPr>
          <w:sz w:val="28"/>
          <w:szCs w:val="28"/>
        </w:rPr>
      </w:pPr>
      <w:r>
        <w:rPr>
          <w:b/>
          <w:bCs/>
          <w:sz w:val="28"/>
          <w:szCs w:val="28"/>
        </w:rPr>
        <w:lastRenderedPageBreak/>
        <w:t xml:space="preserve">Тема 5. </w:t>
      </w:r>
      <w:r w:rsidR="004A2837">
        <w:rPr>
          <w:b/>
          <w:bCs/>
          <w:sz w:val="28"/>
          <w:szCs w:val="28"/>
        </w:rPr>
        <w:t>Репортаж</w:t>
      </w:r>
      <w:r>
        <w:rPr>
          <w:b/>
          <w:bCs/>
          <w:sz w:val="28"/>
          <w:szCs w:val="28"/>
        </w:rPr>
        <w:t>.</w:t>
      </w:r>
    </w:p>
    <w:p w14:paraId="49DCEE2E" w14:textId="50CABA84" w:rsidR="00E74D60" w:rsidRDefault="004A2837">
      <w:pPr>
        <w:jc w:val="both"/>
        <w:rPr>
          <w:sz w:val="28"/>
          <w:szCs w:val="28"/>
        </w:rPr>
      </w:pPr>
      <w:r>
        <w:rPr>
          <w:sz w:val="28"/>
          <w:szCs w:val="28"/>
        </w:rPr>
        <w:t>Репортаж о путешествии</w:t>
      </w:r>
      <w:r w:rsidR="007C0E40">
        <w:rPr>
          <w:sz w:val="28"/>
          <w:szCs w:val="28"/>
        </w:rPr>
        <w:t xml:space="preserve">. Структура и содержание </w:t>
      </w:r>
      <w:r>
        <w:rPr>
          <w:sz w:val="28"/>
          <w:szCs w:val="28"/>
        </w:rPr>
        <w:t>репортажа. Особенности перевода репортажа с изучаемого языка на русский язык</w:t>
      </w:r>
      <w:r w:rsidR="007C0E40">
        <w:rPr>
          <w:sz w:val="28"/>
          <w:szCs w:val="28"/>
        </w:rPr>
        <w:t xml:space="preserve">. </w:t>
      </w:r>
    </w:p>
    <w:p w14:paraId="0BCD12BC" w14:textId="73091A4D" w:rsidR="00CB290C" w:rsidRDefault="00CB290C" w:rsidP="00CB290C">
      <w:pPr>
        <w:jc w:val="both"/>
        <w:rPr>
          <w:b/>
          <w:bCs/>
          <w:sz w:val="28"/>
          <w:szCs w:val="28"/>
        </w:rPr>
      </w:pPr>
      <w:r>
        <w:rPr>
          <w:b/>
          <w:bCs/>
          <w:sz w:val="28"/>
          <w:szCs w:val="28"/>
        </w:rPr>
        <w:t xml:space="preserve">Тема </w:t>
      </w:r>
      <w:r w:rsidR="00917F49">
        <w:rPr>
          <w:b/>
          <w:bCs/>
          <w:sz w:val="28"/>
          <w:szCs w:val="28"/>
        </w:rPr>
        <w:t>6</w:t>
      </w:r>
      <w:r>
        <w:rPr>
          <w:b/>
          <w:bCs/>
          <w:sz w:val="28"/>
          <w:szCs w:val="28"/>
        </w:rPr>
        <w:t xml:space="preserve">. </w:t>
      </w:r>
      <w:r w:rsidR="00CC73FB">
        <w:rPr>
          <w:b/>
          <w:bCs/>
          <w:sz w:val="28"/>
          <w:szCs w:val="28"/>
        </w:rPr>
        <w:t>Запрос на бронировани</w:t>
      </w:r>
      <w:r w:rsidR="00D16AC0">
        <w:rPr>
          <w:b/>
          <w:bCs/>
          <w:sz w:val="28"/>
          <w:szCs w:val="28"/>
        </w:rPr>
        <w:t>е</w:t>
      </w:r>
      <w:r w:rsidR="00CC73FB">
        <w:rPr>
          <w:b/>
          <w:bCs/>
          <w:sz w:val="28"/>
          <w:szCs w:val="28"/>
        </w:rPr>
        <w:t xml:space="preserve"> </w:t>
      </w:r>
      <w:r w:rsidR="00D16AC0">
        <w:rPr>
          <w:b/>
          <w:bCs/>
          <w:sz w:val="28"/>
          <w:szCs w:val="28"/>
        </w:rPr>
        <w:t>отеля</w:t>
      </w:r>
      <w:r>
        <w:rPr>
          <w:b/>
          <w:bCs/>
          <w:sz w:val="28"/>
          <w:szCs w:val="28"/>
        </w:rPr>
        <w:t>.</w:t>
      </w:r>
    </w:p>
    <w:p w14:paraId="45958FBC" w14:textId="2DC13CC1" w:rsidR="00CC73FB" w:rsidRPr="00CC73FB" w:rsidRDefault="00D16AC0" w:rsidP="00CB290C">
      <w:pPr>
        <w:jc w:val="both"/>
        <w:rPr>
          <w:sz w:val="28"/>
          <w:szCs w:val="28"/>
        </w:rPr>
      </w:pPr>
      <w:r>
        <w:rPr>
          <w:sz w:val="28"/>
          <w:szCs w:val="28"/>
        </w:rPr>
        <w:t>Заявка на</w:t>
      </w:r>
      <w:r w:rsidR="00CC73FB">
        <w:rPr>
          <w:sz w:val="28"/>
          <w:szCs w:val="28"/>
        </w:rPr>
        <w:t xml:space="preserve"> о бронировани</w:t>
      </w:r>
      <w:r>
        <w:rPr>
          <w:sz w:val="28"/>
          <w:szCs w:val="28"/>
        </w:rPr>
        <w:t>е</w:t>
      </w:r>
      <w:r w:rsidR="00CC73FB">
        <w:rPr>
          <w:sz w:val="28"/>
          <w:szCs w:val="28"/>
        </w:rPr>
        <w:t xml:space="preserve"> гостиницы</w:t>
      </w:r>
      <w:r w:rsidR="0074601E">
        <w:rPr>
          <w:sz w:val="28"/>
          <w:szCs w:val="28"/>
        </w:rPr>
        <w:t xml:space="preserve">, описание гостиничных номеров, требования. </w:t>
      </w:r>
      <w:r>
        <w:rPr>
          <w:sz w:val="28"/>
          <w:szCs w:val="28"/>
        </w:rPr>
        <w:t xml:space="preserve">Запросы и потребности. </w:t>
      </w:r>
    </w:p>
    <w:p w14:paraId="55545B9C" w14:textId="57D022A6" w:rsidR="00CB290C" w:rsidRDefault="00CB290C" w:rsidP="00CB290C">
      <w:pPr>
        <w:jc w:val="both"/>
        <w:rPr>
          <w:b/>
          <w:bCs/>
          <w:sz w:val="28"/>
          <w:szCs w:val="28"/>
        </w:rPr>
      </w:pPr>
      <w:r>
        <w:rPr>
          <w:b/>
          <w:bCs/>
          <w:sz w:val="28"/>
          <w:szCs w:val="28"/>
        </w:rPr>
        <w:t xml:space="preserve">Тема </w:t>
      </w:r>
      <w:r w:rsidR="00917F49">
        <w:rPr>
          <w:b/>
          <w:bCs/>
          <w:sz w:val="28"/>
          <w:szCs w:val="28"/>
        </w:rPr>
        <w:t>7</w:t>
      </w:r>
      <w:r>
        <w:rPr>
          <w:b/>
          <w:bCs/>
          <w:sz w:val="28"/>
          <w:szCs w:val="28"/>
        </w:rPr>
        <w:t xml:space="preserve">. </w:t>
      </w:r>
      <w:r w:rsidR="004B39FB">
        <w:rPr>
          <w:b/>
          <w:bCs/>
          <w:sz w:val="28"/>
          <w:szCs w:val="28"/>
        </w:rPr>
        <w:t>Переписка с коммерческими организациями</w:t>
      </w:r>
      <w:r>
        <w:rPr>
          <w:b/>
          <w:bCs/>
          <w:sz w:val="28"/>
          <w:szCs w:val="28"/>
        </w:rPr>
        <w:t>.</w:t>
      </w:r>
    </w:p>
    <w:p w14:paraId="0A5DA753" w14:textId="6CE3D7BD" w:rsidR="004B39FB" w:rsidRPr="004B39FB" w:rsidRDefault="004B39FB" w:rsidP="00CB290C">
      <w:pPr>
        <w:jc w:val="both"/>
        <w:rPr>
          <w:sz w:val="28"/>
          <w:szCs w:val="28"/>
        </w:rPr>
      </w:pPr>
      <w:r w:rsidRPr="004B39FB">
        <w:rPr>
          <w:sz w:val="28"/>
          <w:szCs w:val="28"/>
        </w:rPr>
        <w:t>Заказ и покупка товаров</w:t>
      </w:r>
      <w:r>
        <w:rPr>
          <w:sz w:val="28"/>
          <w:szCs w:val="28"/>
        </w:rPr>
        <w:t xml:space="preserve"> онлайн. </w:t>
      </w:r>
      <w:r w:rsidR="00C26400">
        <w:rPr>
          <w:sz w:val="28"/>
          <w:szCs w:val="28"/>
        </w:rPr>
        <w:t>Возврат товара.</w:t>
      </w:r>
    </w:p>
    <w:p w14:paraId="485BFB86" w14:textId="77777777" w:rsidR="00CB290C" w:rsidRDefault="00CB290C">
      <w:pPr>
        <w:jc w:val="both"/>
        <w:rPr>
          <w:sz w:val="28"/>
          <w:szCs w:val="28"/>
        </w:rPr>
      </w:pPr>
    </w:p>
    <w:p w14:paraId="6F406AF3" w14:textId="77777777" w:rsidR="00E74D60" w:rsidRDefault="00E74D60">
      <w:pPr>
        <w:rPr>
          <w:sz w:val="28"/>
          <w:szCs w:val="28"/>
          <w:u w:val="single"/>
        </w:rPr>
      </w:pPr>
    </w:p>
    <w:p w14:paraId="1553D5EE" w14:textId="77777777" w:rsidR="00E74D60" w:rsidRDefault="007C0E40">
      <w:pPr>
        <w:pStyle w:val="1"/>
        <w:ind w:left="0"/>
      </w:pPr>
      <w:r>
        <w:t xml:space="preserve">5.2. Учебно-тематический план </w:t>
      </w:r>
      <w:bookmarkStart w:id="1" w:name="_Toc6853586"/>
      <w:bookmarkEnd w:id="1"/>
    </w:p>
    <w:p w14:paraId="4C42C36F" w14:textId="77777777" w:rsidR="00E74D60" w:rsidRDefault="007C0E40">
      <w:pPr>
        <w:jc w:val="right"/>
      </w:pPr>
      <w:r>
        <w:rPr>
          <w:sz w:val="28"/>
          <w:szCs w:val="28"/>
        </w:rPr>
        <w:t>Таблица 2</w:t>
      </w:r>
    </w:p>
    <w:p w14:paraId="3850471A" w14:textId="77777777" w:rsidR="00E74D60" w:rsidRDefault="00E74D60"/>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E74D60" w14:paraId="5C55353B" w14:textId="77777777">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14:paraId="7AC478BF" w14:textId="77777777" w:rsidR="00E74D60" w:rsidRDefault="007C0E40">
            <w:pPr>
              <w:rPr>
                <w:sz w:val="24"/>
                <w:szCs w:val="24"/>
                <w:lang w:eastAsia="ru-RU"/>
              </w:rPr>
            </w:pPr>
            <w:r>
              <w:rPr>
                <w:sz w:val="24"/>
                <w:szCs w:val="24"/>
                <w:lang w:eastAsia="ru-RU"/>
              </w:rPr>
              <w:t>№</w:t>
            </w:r>
          </w:p>
          <w:p w14:paraId="5E594274" w14:textId="77777777" w:rsidR="00E74D60" w:rsidRDefault="007C0E40">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21573AC7" w14:textId="77777777" w:rsidR="00E74D60" w:rsidRPr="00CB290C" w:rsidRDefault="00E74D60">
            <w:pPr>
              <w:rPr>
                <w:sz w:val="24"/>
                <w:szCs w:val="24"/>
                <w:lang w:eastAsia="ru-RU"/>
              </w:rPr>
            </w:pPr>
          </w:p>
          <w:p w14:paraId="2A76A795" w14:textId="77777777" w:rsidR="00E74D60" w:rsidRPr="00CB290C" w:rsidRDefault="007C0E40">
            <w:pPr>
              <w:rPr>
                <w:sz w:val="24"/>
                <w:szCs w:val="24"/>
              </w:rPr>
            </w:pPr>
            <w:r w:rsidRPr="00CB290C">
              <w:rPr>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507B6F4" w14:textId="77777777" w:rsidR="00E74D60" w:rsidRDefault="007C0E40">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14:paraId="34026E7B" w14:textId="77777777" w:rsidR="00E74D60" w:rsidRDefault="007C0E40">
            <w:pPr>
              <w:rPr>
                <w:b/>
                <w:bCs/>
                <w:sz w:val="24"/>
                <w:szCs w:val="24"/>
                <w:lang w:eastAsia="ru-RU"/>
              </w:rPr>
            </w:pPr>
            <w:r>
              <w:rPr>
                <w:b/>
                <w:bCs/>
                <w:sz w:val="24"/>
                <w:szCs w:val="24"/>
                <w:lang w:eastAsia="ru-RU"/>
              </w:rPr>
              <w:t>Формы текущего контроля успеваемости</w:t>
            </w:r>
          </w:p>
        </w:tc>
      </w:tr>
      <w:tr w:rsidR="00E74D60" w14:paraId="06E84FD4" w14:textId="77777777">
        <w:trPr>
          <w:trHeight w:val="1125"/>
        </w:trPr>
        <w:tc>
          <w:tcPr>
            <w:tcW w:w="424" w:type="dxa"/>
            <w:vMerge/>
            <w:tcBorders>
              <w:top w:val="single" w:sz="4" w:space="0" w:color="000000"/>
              <w:left w:val="single" w:sz="4" w:space="0" w:color="000000"/>
              <w:bottom w:val="single" w:sz="4" w:space="0" w:color="000000"/>
              <w:right w:val="single" w:sz="4" w:space="0" w:color="000000"/>
            </w:tcBorders>
          </w:tcPr>
          <w:p w14:paraId="4BE7FC63" w14:textId="77777777" w:rsidR="00E74D60" w:rsidRDefault="00E74D60">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1DCA47A5" w14:textId="77777777" w:rsidR="00E74D60" w:rsidRPr="00CB290C" w:rsidRDefault="00E74D60">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742B4B12" w14:textId="77777777" w:rsidR="00E74D60" w:rsidRDefault="007C0E40">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3BEBF257" w14:textId="77777777" w:rsidR="00E74D60" w:rsidRDefault="007C0E40">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65BCD6BC" w14:textId="77777777" w:rsidR="00E74D60" w:rsidRDefault="007C0E40">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14:paraId="1886D00D" w14:textId="77777777" w:rsidR="00E74D60" w:rsidRDefault="00E74D60">
            <w:pPr>
              <w:rPr>
                <w:b/>
                <w:bCs/>
                <w:sz w:val="24"/>
                <w:szCs w:val="24"/>
                <w:lang w:eastAsia="ru-RU"/>
              </w:rPr>
            </w:pPr>
          </w:p>
        </w:tc>
      </w:tr>
      <w:tr w:rsidR="00E74D60" w14:paraId="3B8FC3FB" w14:textId="77777777">
        <w:trPr>
          <w:trHeight w:val="982"/>
        </w:trPr>
        <w:tc>
          <w:tcPr>
            <w:tcW w:w="424" w:type="dxa"/>
            <w:vMerge/>
            <w:tcBorders>
              <w:top w:val="single" w:sz="4" w:space="0" w:color="000000"/>
              <w:left w:val="single" w:sz="4" w:space="0" w:color="000000"/>
              <w:bottom w:val="single" w:sz="4" w:space="0" w:color="000000"/>
              <w:right w:val="single" w:sz="4" w:space="0" w:color="000000"/>
            </w:tcBorders>
          </w:tcPr>
          <w:p w14:paraId="194B27F9" w14:textId="77777777" w:rsidR="00E74D60" w:rsidRDefault="00E74D60">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73493885" w14:textId="77777777" w:rsidR="00E74D60" w:rsidRPr="00CB290C" w:rsidRDefault="00E74D60">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5B0A47F1" w14:textId="77777777" w:rsidR="00E74D60" w:rsidRDefault="00E74D60">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14:paraId="3476CBAF" w14:textId="77777777" w:rsidR="00E74D60" w:rsidRDefault="007C0E40">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4C70B7F7" w14:textId="77777777" w:rsidR="00E74D60" w:rsidRDefault="007C0E40">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14:paraId="1B4E4BD6" w14:textId="77777777" w:rsidR="00E74D60" w:rsidRDefault="007C0E40">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25C000B3" w14:textId="77777777" w:rsidR="00E74D60" w:rsidRDefault="00E74D60">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14:paraId="51E79018" w14:textId="77777777" w:rsidR="00E74D60" w:rsidRDefault="00E74D60">
            <w:pPr>
              <w:rPr>
                <w:sz w:val="24"/>
                <w:szCs w:val="24"/>
                <w:lang w:eastAsia="ru-RU"/>
              </w:rPr>
            </w:pPr>
          </w:p>
        </w:tc>
      </w:tr>
      <w:tr w:rsidR="00E74D60" w14:paraId="0A1544A8" w14:textId="77777777">
        <w:trPr>
          <w:trHeight w:val="570"/>
        </w:trPr>
        <w:tc>
          <w:tcPr>
            <w:tcW w:w="424" w:type="dxa"/>
            <w:tcBorders>
              <w:top w:val="single" w:sz="4" w:space="0" w:color="000000"/>
              <w:left w:val="single" w:sz="4" w:space="0" w:color="000000"/>
              <w:bottom w:val="single" w:sz="4" w:space="0" w:color="000000"/>
              <w:right w:val="single" w:sz="4" w:space="0" w:color="000000"/>
            </w:tcBorders>
          </w:tcPr>
          <w:p w14:paraId="155E572B" w14:textId="77777777" w:rsidR="00E74D60" w:rsidRDefault="007C0E40">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5F42BE12" w14:textId="4EFA4C48" w:rsidR="00E74D60" w:rsidRPr="00CB290C" w:rsidRDefault="007C0E40">
            <w:pPr>
              <w:pStyle w:val="aff6"/>
              <w:widowControl w:val="0"/>
              <w:rPr>
                <w:rFonts w:ascii="Times New Roman" w:hAnsi="Times New Roman" w:cs="Times New Roman"/>
                <w:sz w:val="24"/>
                <w:szCs w:val="24"/>
              </w:rPr>
            </w:pPr>
            <w:r w:rsidRPr="00CB290C">
              <w:rPr>
                <w:rFonts w:ascii="Times New Roman" w:hAnsi="Times New Roman" w:cs="Times New Roman"/>
                <w:sz w:val="24"/>
                <w:szCs w:val="24"/>
              </w:rPr>
              <w:t xml:space="preserve">Тема 1. </w:t>
            </w:r>
            <w:r w:rsidR="00CB290C" w:rsidRPr="00CB290C">
              <w:rPr>
                <w:rFonts w:ascii="Times New Roman" w:hAnsi="Times New Roman" w:cs="Times New Roman"/>
                <w:sz w:val="24"/>
                <w:szCs w:val="24"/>
              </w:rPr>
              <w:t>Общие правила написания деловых писем.</w:t>
            </w:r>
          </w:p>
        </w:tc>
        <w:tc>
          <w:tcPr>
            <w:tcW w:w="900" w:type="dxa"/>
            <w:tcBorders>
              <w:top w:val="single" w:sz="4" w:space="0" w:color="000000"/>
              <w:left w:val="single" w:sz="4" w:space="0" w:color="000000"/>
              <w:bottom w:val="single" w:sz="4" w:space="0" w:color="000000"/>
              <w:right w:val="single" w:sz="4" w:space="0" w:color="000000"/>
            </w:tcBorders>
          </w:tcPr>
          <w:p w14:paraId="1E82B43F"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1749AA75"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001D0E9E" w14:textId="05E8B7A4" w:rsidR="00E74D60" w:rsidRPr="00E52AEC" w:rsidRDefault="00E52AEC">
            <w:pPr>
              <w:jc w:val="center"/>
              <w:rPr>
                <w:strike/>
                <w:sz w:val="24"/>
                <w:szCs w:val="24"/>
              </w:rPr>
            </w:pPr>
            <w:r w:rsidRPr="00E52AEC">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5C67B24" w14:textId="4672D34E" w:rsidR="00E74D60" w:rsidRPr="00E52AEC" w:rsidRDefault="00E03492">
            <w:pPr>
              <w:jc w:val="center"/>
              <w:rPr>
                <w:sz w:val="24"/>
                <w:szCs w:val="24"/>
              </w:rPr>
            </w:pPr>
            <w:r w:rsidRPr="00E52AEC">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5A6F19AD"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7338E4FA" w14:textId="77777777" w:rsidR="00E74D60" w:rsidRDefault="007C0E40">
            <w:pPr>
              <w:tabs>
                <w:tab w:val="left" w:pos="1143"/>
              </w:tabs>
              <w:spacing w:after="200"/>
              <w:rPr>
                <w:sz w:val="24"/>
                <w:szCs w:val="24"/>
              </w:rPr>
            </w:pPr>
            <w:r>
              <w:rPr>
                <w:sz w:val="24"/>
                <w:szCs w:val="24"/>
              </w:rPr>
              <w:t>Фронтальный опрос.</w:t>
            </w:r>
          </w:p>
          <w:p w14:paraId="68B53092" w14:textId="77777777" w:rsidR="00E74D60" w:rsidRDefault="007C0E40">
            <w:pPr>
              <w:tabs>
                <w:tab w:val="left" w:pos="1143"/>
              </w:tabs>
              <w:spacing w:after="200"/>
              <w:rPr>
                <w:sz w:val="24"/>
                <w:szCs w:val="24"/>
              </w:rPr>
            </w:pPr>
            <w:r>
              <w:rPr>
                <w:sz w:val="24"/>
                <w:szCs w:val="24"/>
              </w:rPr>
              <w:t>Презентация.</w:t>
            </w:r>
          </w:p>
        </w:tc>
      </w:tr>
      <w:tr w:rsidR="00E74D60" w14:paraId="382AA324" w14:textId="77777777">
        <w:trPr>
          <w:trHeight w:val="416"/>
        </w:trPr>
        <w:tc>
          <w:tcPr>
            <w:tcW w:w="424" w:type="dxa"/>
            <w:tcBorders>
              <w:top w:val="single" w:sz="4" w:space="0" w:color="000000"/>
              <w:left w:val="single" w:sz="4" w:space="0" w:color="000000"/>
              <w:bottom w:val="single" w:sz="4" w:space="0" w:color="000000"/>
              <w:right w:val="single" w:sz="4" w:space="0" w:color="000000"/>
            </w:tcBorders>
          </w:tcPr>
          <w:p w14:paraId="6CF79EEB" w14:textId="77777777" w:rsidR="00E74D60" w:rsidRDefault="007C0E40">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72989EEB" w14:textId="7AC11BFC" w:rsidR="00E74D60" w:rsidRPr="00CB290C" w:rsidRDefault="007C0E40">
            <w:pPr>
              <w:rPr>
                <w:sz w:val="24"/>
                <w:szCs w:val="24"/>
              </w:rPr>
            </w:pPr>
            <w:r w:rsidRPr="00CB290C">
              <w:rPr>
                <w:sz w:val="24"/>
                <w:szCs w:val="24"/>
              </w:rPr>
              <w:t xml:space="preserve">Тема 2. </w:t>
            </w:r>
            <w:r w:rsidR="00CB290C" w:rsidRPr="00CB290C">
              <w:rPr>
                <w:sz w:val="24"/>
                <w:szCs w:val="24"/>
              </w:rPr>
              <w:t>Резюме и сопроводительное письмо.</w:t>
            </w:r>
          </w:p>
        </w:tc>
        <w:tc>
          <w:tcPr>
            <w:tcW w:w="900" w:type="dxa"/>
            <w:tcBorders>
              <w:top w:val="single" w:sz="4" w:space="0" w:color="000000"/>
              <w:left w:val="single" w:sz="4" w:space="0" w:color="000000"/>
              <w:bottom w:val="single" w:sz="4" w:space="0" w:color="000000"/>
              <w:right w:val="single" w:sz="4" w:space="0" w:color="000000"/>
            </w:tcBorders>
          </w:tcPr>
          <w:p w14:paraId="64159FD2"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CA11E45"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3C1314E2" w14:textId="797281B9" w:rsidR="00E74D60" w:rsidRPr="00E52AEC" w:rsidRDefault="00E52AEC">
            <w:pPr>
              <w:jc w:val="center"/>
              <w:rPr>
                <w:strike/>
                <w:sz w:val="24"/>
                <w:szCs w:val="24"/>
              </w:rPr>
            </w:pPr>
            <w:r w:rsidRPr="00E52AEC">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4314F772" w14:textId="6DAEF1EE" w:rsidR="00E74D60" w:rsidRPr="00E52AEC" w:rsidRDefault="00E03492">
            <w:pPr>
              <w:jc w:val="center"/>
              <w:rPr>
                <w:sz w:val="24"/>
                <w:szCs w:val="24"/>
              </w:rPr>
            </w:pPr>
            <w:r w:rsidRPr="00E52AEC">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1665A5FC" w14:textId="77777777" w:rsidR="00E74D60" w:rsidRDefault="007C0E40">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549D78A8" w14:textId="77777777" w:rsidR="00E74D60" w:rsidRDefault="007C0E40">
            <w:pPr>
              <w:tabs>
                <w:tab w:val="left" w:pos="1143"/>
              </w:tabs>
              <w:spacing w:after="200"/>
              <w:rPr>
                <w:sz w:val="24"/>
                <w:szCs w:val="24"/>
              </w:rPr>
            </w:pPr>
            <w:r>
              <w:rPr>
                <w:sz w:val="24"/>
                <w:szCs w:val="24"/>
              </w:rPr>
              <w:t>Диктант. Тест.</w:t>
            </w:r>
          </w:p>
        </w:tc>
      </w:tr>
      <w:tr w:rsidR="00E74D60" w14:paraId="410C3C6A"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6C17B50" w14:textId="77777777" w:rsidR="00E74D60" w:rsidRDefault="007C0E40">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57A480BB" w14:textId="0505BA53" w:rsidR="00E74D60" w:rsidRPr="00CB290C" w:rsidRDefault="007C0E40">
            <w:pPr>
              <w:pStyle w:val="aff6"/>
              <w:widowControl w:val="0"/>
              <w:rPr>
                <w:rFonts w:ascii="Times New Roman" w:hAnsi="Times New Roman" w:cs="Times New Roman"/>
                <w:sz w:val="24"/>
                <w:szCs w:val="24"/>
              </w:rPr>
            </w:pPr>
            <w:r w:rsidRPr="00CB290C">
              <w:rPr>
                <w:rFonts w:ascii="Times New Roman" w:hAnsi="Times New Roman" w:cs="Times New Roman"/>
                <w:sz w:val="24"/>
                <w:szCs w:val="24"/>
              </w:rPr>
              <w:t xml:space="preserve">Тема 3. </w:t>
            </w:r>
            <w:r w:rsidR="00CB290C" w:rsidRPr="00CB290C">
              <w:rPr>
                <w:rFonts w:ascii="Times New Roman" w:hAnsi="Times New Roman" w:cs="Times New Roman"/>
                <w:sz w:val="24"/>
                <w:szCs w:val="24"/>
              </w:rPr>
              <w:t>Письмо-запрос и письмо-претензия.</w:t>
            </w:r>
          </w:p>
        </w:tc>
        <w:tc>
          <w:tcPr>
            <w:tcW w:w="900" w:type="dxa"/>
            <w:tcBorders>
              <w:top w:val="single" w:sz="4" w:space="0" w:color="000000"/>
              <w:left w:val="single" w:sz="4" w:space="0" w:color="000000"/>
              <w:bottom w:val="single" w:sz="4" w:space="0" w:color="000000"/>
              <w:right w:val="single" w:sz="4" w:space="0" w:color="000000"/>
            </w:tcBorders>
          </w:tcPr>
          <w:p w14:paraId="5CEB6983" w14:textId="77777777" w:rsidR="00E74D60" w:rsidRDefault="007C0E40">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4E3BAFCA" w14:textId="77777777" w:rsidR="00E74D60" w:rsidRDefault="007C0E40">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62D3B31F" w14:textId="27CCC888" w:rsidR="00E74D60" w:rsidRPr="00E52AEC" w:rsidRDefault="00E52AEC">
            <w:pPr>
              <w:pStyle w:val="aff6"/>
              <w:widowControl w:val="0"/>
              <w:jc w:val="center"/>
              <w:rPr>
                <w:rFonts w:ascii="Times New Roman" w:hAnsi="Times New Roman" w:cs="Times New Roman"/>
                <w:strike/>
                <w:sz w:val="24"/>
                <w:szCs w:val="24"/>
              </w:rPr>
            </w:pPr>
            <w:r w:rsidRPr="00E52AEC">
              <w:rPr>
                <w:rFonts w:ascii="Times New Roman" w:hAnsi="Times New Roman" w:cs="Times New Roman"/>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6E8B84D3" w14:textId="3D3F7F6A" w:rsidR="00E74D60" w:rsidRPr="00E52AEC" w:rsidRDefault="00E03492">
            <w:pPr>
              <w:pStyle w:val="aff6"/>
              <w:widowControl w:val="0"/>
              <w:jc w:val="center"/>
              <w:rPr>
                <w:rFonts w:ascii="Times New Roman" w:hAnsi="Times New Roman" w:cs="Times New Roman"/>
                <w:sz w:val="24"/>
                <w:szCs w:val="24"/>
              </w:rPr>
            </w:pPr>
            <w:r w:rsidRPr="00E52AEC">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79738750" w14:textId="77777777" w:rsidR="00E74D60" w:rsidRDefault="007C0E40">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601B0138" w14:textId="77777777" w:rsidR="00E74D60" w:rsidRDefault="007C0E40">
            <w:pPr>
              <w:tabs>
                <w:tab w:val="left" w:pos="1143"/>
              </w:tabs>
              <w:spacing w:after="200"/>
              <w:rPr>
                <w:sz w:val="24"/>
                <w:szCs w:val="24"/>
              </w:rPr>
            </w:pPr>
            <w:r>
              <w:rPr>
                <w:sz w:val="24"/>
                <w:szCs w:val="24"/>
              </w:rPr>
              <w:t>Обратный перевод.</w:t>
            </w:r>
          </w:p>
          <w:p w14:paraId="070AB69C" w14:textId="77777777" w:rsidR="00E74D60" w:rsidRDefault="007C0E40">
            <w:pPr>
              <w:tabs>
                <w:tab w:val="left" w:pos="1143"/>
              </w:tabs>
              <w:spacing w:after="200"/>
              <w:rPr>
                <w:sz w:val="24"/>
                <w:szCs w:val="24"/>
              </w:rPr>
            </w:pPr>
            <w:r>
              <w:rPr>
                <w:sz w:val="24"/>
                <w:szCs w:val="24"/>
              </w:rPr>
              <w:t>Контрольная работа.</w:t>
            </w:r>
          </w:p>
        </w:tc>
      </w:tr>
      <w:tr w:rsidR="00E74D60" w14:paraId="199BCE5D"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0D767BC3" w14:textId="77777777" w:rsidR="00E74D60" w:rsidRDefault="007C0E40">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791F7EB1" w14:textId="77777777" w:rsidR="00CB290C" w:rsidRPr="00CB290C" w:rsidRDefault="007C0E40" w:rsidP="00CB290C">
            <w:pPr>
              <w:jc w:val="both"/>
              <w:rPr>
                <w:sz w:val="24"/>
                <w:szCs w:val="24"/>
              </w:rPr>
            </w:pPr>
            <w:r w:rsidRPr="00CB290C">
              <w:rPr>
                <w:sz w:val="24"/>
                <w:szCs w:val="24"/>
              </w:rPr>
              <w:t xml:space="preserve">Тема 4. </w:t>
            </w:r>
            <w:r w:rsidR="00CB290C" w:rsidRPr="00CB290C">
              <w:rPr>
                <w:sz w:val="24"/>
                <w:szCs w:val="24"/>
              </w:rPr>
              <w:t>Рекламные письма.</w:t>
            </w:r>
          </w:p>
          <w:p w14:paraId="1576A5BC" w14:textId="484C3CFE" w:rsidR="00E74D60" w:rsidRPr="00CB290C" w:rsidRDefault="00E74D60">
            <w:pPr>
              <w:pStyle w:val="aff6"/>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03C0D220" w14:textId="77777777" w:rsidR="00E74D60" w:rsidRDefault="007C0E40">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749CB47" w14:textId="77777777" w:rsidR="00E74D60" w:rsidRDefault="007C0E40">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0508185F" w14:textId="08C6C2D1" w:rsidR="00E74D60" w:rsidRPr="00E52AEC" w:rsidRDefault="00E52AEC">
            <w:pPr>
              <w:pStyle w:val="aff6"/>
              <w:widowControl w:val="0"/>
              <w:jc w:val="center"/>
              <w:rPr>
                <w:rFonts w:ascii="Times New Roman" w:hAnsi="Times New Roman" w:cs="Times New Roman"/>
                <w:strike/>
                <w:sz w:val="24"/>
                <w:szCs w:val="24"/>
              </w:rPr>
            </w:pPr>
            <w:r w:rsidRPr="00E52AEC">
              <w:rPr>
                <w:rFonts w:ascii="Times New Roman" w:hAnsi="Times New Roman" w:cs="Times New Roman"/>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229BA31F" w14:textId="78612DCA" w:rsidR="00E74D60" w:rsidRPr="00E52AEC" w:rsidRDefault="00E03492">
            <w:pPr>
              <w:pStyle w:val="aff6"/>
              <w:widowControl w:val="0"/>
              <w:jc w:val="center"/>
              <w:rPr>
                <w:rFonts w:ascii="Times New Roman" w:hAnsi="Times New Roman" w:cs="Times New Roman"/>
                <w:sz w:val="24"/>
                <w:szCs w:val="24"/>
              </w:rPr>
            </w:pPr>
            <w:r w:rsidRPr="00E52AEC">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47CD8EFD" w14:textId="77777777" w:rsidR="00E74D60" w:rsidRDefault="007C0E40">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33F358A0" w14:textId="77777777" w:rsidR="00E74D60" w:rsidRDefault="007C0E40">
            <w:pPr>
              <w:rPr>
                <w:sz w:val="24"/>
                <w:szCs w:val="24"/>
              </w:rPr>
            </w:pPr>
            <w:r>
              <w:rPr>
                <w:sz w:val="24"/>
                <w:szCs w:val="24"/>
              </w:rPr>
              <w:t>Написание письма и ответа на него.</w:t>
            </w:r>
          </w:p>
        </w:tc>
      </w:tr>
      <w:tr w:rsidR="00E74D60" w14:paraId="523B6836" w14:textId="77777777">
        <w:trPr>
          <w:trHeight w:val="710"/>
        </w:trPr>
        <w:tc>
          <w:tcPr>
            <w:tcW w:w="424" w:type="dxa"/>
            <w:tcBorders>
              <w:top w:val="single" w:sz="4" w:space="0" w:color="000000"/>
              <w:left w:val="single" w:sz="4" w:space="0" w:color="000000"/>
              <w:bottom w:val="single" w:sz="4" w:space="0" w:color="000000"/>
              <w:right w:val="single" w:sz="4" w:space="0" w:color="000000"/>
            </w:tcBorders>
          </w:tcPr>
          <w:p w14:paraId="09489044" w14:textId="77777777" w:rsidR="00E74D60" w:rsidRDefault="007C0E40">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3FD3494F" w14:textId="0AE9A0CC"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5. </w:t>
            </w:r>
            <w:r w:rsidR="00CB290C">
              <w:rPr>
                <w:rFonts w:ascii="Times New Roman" w:hAnsi="Times New Roman" w:cs="Times New Roman"/>
                <w:sz w:val="24"/>
                <w:szCs w:val="24"/>
              </w:rPr>
              <w:t>Репортаж</w:t>
            </w:r>
            <w:r w:rsidR="00825EAF">
              <w:rPr>
                <w:rFonts w:ascii="Times New Roman" w:hAnsi="Times New Roman" w:cs="Times New Roman"/>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14:paraId="27B035EA" w14:textId="77777777" w:rsidR="00E74D60" w:rsidRDefault="007C0E40">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E112029" w14:textId="77777777" w:rsidR="00E74D60" w:rsidRDefault="007C0E40">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620B89AD" w14:textId="639BD304" w:rsidR="00E74D60" w:rsidRPr="00E52AEC" w:rsidRDefault="00E52AEC">
            <w:pPr>
              <w:pStyle w:val="aff6"/>
              <w:widowControl w:val="0"/>
              <w:jc w:val="center"/>
              <w:rPr>
                <w:rFonts w:ascii="Times New Roman" w:hAnsi="Times New Roman" w:cs="Times New Roman"/>
                <w:strike/>
                <w:sz w:val="24"/>
                <w:szCs w:val="24"/>
              </w:rPr>
            </w:pPr>
            <w:r w:rsidRPr="00E52AEC">
              <w:rPr>
                <w:rFonts w:ascii="Times New Roman" w:hAnsi="Times New Roman" w:cs="Times New Roman"/>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6FADA84F" w14:textId="125879A2" w:rsidR="00E74D60" w:rsidRPr="00E52AEC" w:rsidRDefault="00E03492">
            <w:pPr>
              <w:pStyle w:val="aff6"/>
              <w:widowControl w:val="0"/>
              <w:jc w:val="center"/>
              <w:rPr>
                <w:rFonts w:ascii="Times New Roman" w:hAnsi="Times New Roman" w:cs="Times New Roman"/>
                <w:sz w:val="24"/>
                <w:szCs w:val="24"/>
              </w:rPr>
            </w:pPr>
            <w:r w:rsidRPr="00E52AEC">
              <w:rPr>
                <w:rFonts w:ascii="Times New Roman" w:hAnsi="Times New Roman" w:cs="Times New Roman"/>
                <w:sz w:val="24"/>
                <w:szCs w:val="24"/>
              </w:rPr>
              <w:t xml:space="preserve"> 6</w:t>
            </w:r>
          </w:p>
        </w:tc>
        <w:tc>
          <w:tcPr>
            <w:tcW w:w="1318" w:type="dxa"/>
            <w:tcBorders>
              <w:top w:val="single" w:sz="4" w:space="0" w:color="000000"/>
              <w:left w:val="single" w:sz="4" w:space="0" w:color="000000"/>
              <w:bottom w:val="single" w:sz="4" w:space="0" w:color="000000"/>
              <w:right w:val="single" w:sz="4" w:space="0" w:color="000000"/>
            </w:tcBorders>
          </w:tcPr>
          <w:p w14:paraId="741EBF34" w14:textId="77777777" w:rsidR="00E74D60" w:rsidRDefault="007C0E40">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5A9A2C4B" w14:textId="77777777" w:rsidR="00E74D60" w:rsidRDefault="007C0E40">
            <w:pPr>
              <w:rPr>
                <w:sz w:val="24"/>
                <w:szCs w:val="24"/>
              </w:rPr>
            </w:pPr>
            <w:r>
              <w:rPr>
                <w:sz w:val="24"/>
                <w:szCs w:val="24"/>
              </w:rPr>
              <w:t>Ролевая игра с письменной частью.</w:t>
            </w:r>
          </w:p>
          <w:p w14:paraId="67A22391" w14:textId="77777777" w:rsidR="00E74D60" w:rsidRDefault="00E74D60">
            <w:pPr>
              <w:rPr>
                <w:sz w:val="24"/>
                <w:szCs w:val="24"/>
                <w:lang w:eastAsia="ru-RU"/>
              </w:rPr>
            </w:pPr>
          </w:p>
        </w:tc>
      </w:tr>
      <w:tr w:rsidR="00E74D60" w14:paraId="756E5E14"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4C19C718" w14:textId="77777777" w:rsidR="00E74D60" w:rsidRDefault="007C0E40">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13F7B7A4" w14:textId="72C5DF9E"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6. </w:t>
            </w:r>
            <w:r w:rsidR="00D16AC0">
              <w:rPr>
                <w:rFonts w:ascii="Times New Roman" w:hAnsi="Times New Roman" w:cs="Times New Roman"/>
                <w:sz w:val="24"/>
                <w:szCs w:val="24"/>
              </w:rPr>
              <w:t>Запрос на бронирование отеля.</w:t>
            </w:r>
          </w:p>
        </w:tc>
        <w:tc>
          <w:tcPr>
            <w:tcW w:w="900" w:type="dxa"/>
            <w:tcBorders>
              <w:top w:val="single" w:sz="4" w:space="0" w:color="000000"/>
              <w:left w:val="single" w:sz="4" w:space="0" w:color="000000"/>
              <w:bottom w:val="single" w:sz="4" w:space="0" w:color="000000"/>
              <w:right w:val="single" w:sz="4" w:space="0" w:color="000000"/>
            </w:tcBorders>
          </w:tcPr>
          <w:p w14:paraId="214CD2D7" w14:textId="77777777" w:rsidR="00E74D60" w:rsidRDefault="007C0E40">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B4147CB"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326BE760" w14:textId="1FD28B61" w:rsidR="00E74D60" w:rsidRPr="00E52AEC" w:rsidRDefault="00E52AEC">
            <w:pPr>
              <w:jc w:val="center"/>
              <w:rPr>
                <w:strike/>
                <w:sz w:val="24"/>
                <w:szCs w:val="24"/>
              </w:rPr>
            </w:pPr>
            <w:r w:rsidRPr="00E52AEC">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098234A" w14:textId="12383BBD" w:rsidR="00E74D60" w:rsidRPr="00E52AEC" w:rsidRDefault="00E03492">
            <w:pPr>
              <w:jc w:val="center"/>
              <w:rPr>
                <w:sz w:val="24"/>
                <w:szCs w:val="24"/>
              </w:rPr>
            </w:pPr>
            <w:r w:rsidRPr="00E52AEC">
              <w:rPr>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178ED0C9" w14:textId="77777777" w:rsidR="00E74D60" w:rsidRDefault="007C0E40">
            <w:pPr>
              <w:jc w:val="center"/>
              <w:rPr>
                <w:sz w:val="24"/>
                <w:szCs w:val="24"/>
                <w:lang w:val="en-GB"/>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14:paraId="5CEC6F15" w14:textId="77777777" w:rsidR="00E74D60" w:rsidRDefault="007C0E40">
            <w:pPr>
              <w:tabs>
                <w:tab w:val="left" w:pos="1143"/>
              </w:tabs>
              <w:spacing w:after="200"/>
              <w:rPr>
                <w:sz w:val="24"/>
                <w:szCs w:val="24"/>
              </w:rPr>
            </w:pPr>
            <w:r>
              <w:rPr>
                <w:sz w:val="24"/>
                <w:szCs w:val="24"/>
              </w:rPr>
              <w:t xml:space="preserve">Написание письма и ответа </w:t>
            </w:r>
            <w:r>
              <w:rPr>
                <w:sz w:val="24"/>
                <w:szCs w:val="24"/>
              </w:rPr>
              <w:lastRenderedPageBreak/>
              <w:t>на него.</w:t>
            </w:r>
          </w:p>
        </w:tc>
      </w:tr>
      <w:tr w:rsidR="00E74D60" w14:paraId="1286BDC6"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261C2339" w14:textId="77777777" w:rsidR="00E74D60" w:rsidRDefault="007C0E40">
            <w:pPr>
              <w:rPr>
                <w:sz w:val="24"/>
                <w:szCs w:val="24"/>
              </w:rPr>
            </w:pPr>
            <w:r>
              <w:rPr>
                <w:sz w:val="24"/>
                <w:szCs w:val="24"/>
                <w:lang w:val="en-US" w:eastAsia="ru-RU"/>
              </w:rPr>
              <w:lastRenderedPageBreak/>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20800239" w14:textId="4133CBCC"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7. </w:t>
            </w:r>
            <w:r w:rsidR="00D16AC0">
              <w:rPr>
                <w:rFonts w:ascii="Times New Roman" w:hAnsi="Times New Roman" w:cs="Times New Roman"/>
                <w:sz w:val="24"/>
                <w:szCs w:val="24"/>
              </w:rPr>
              <w:t>Переписка с коммерческими организациями.</w:t>
            </w:r>
          </w:p>
        </w:tc>
        <w:tc>
          <w:tcPr>
            <w:tcW w:w="900" w:type="dxa"/>
            <w:tcBorders>
              <w:top w:val="single" w:sz="4" w:space="0" w:color="000000"/>
              <w:left w:val="single" w:sz="4" w:space="0" w:color="000000"/>
              <w:bottom w:val="single" w:sz="4" w:space="0" w:color="000000"/>
              <w:right w:val="single" w:sz="4" w:space="0" w:color="000000"/>
            </w:tcBorders>
          </w:tcPr>
          <w:p w14:paraId="69E2073E" w14:textId="77777777" w:rsidR="00E74D60" w:rsidRDefault="007C0E40">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F3CBAC1"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14:paraId="77D540CC" w14:textId="23DA0B03" w:rsidR="00E74D60" w:rsidRPr="00E52AEC" w:rsidRDefault="00E52AEC">
            <w:pPr>
              <w:jc w:val="center"/>
              <w:rPr>
                <w:strike/>
                <w:sz w:val="24"/>
                <w:szCs w:val="24"/>
              </w:rPr>
            </w:pPr>
            <w:r w:rsidRPr="00E52AEC">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4B23C546" w14:textId="32444449" w:rsidR="00E74D60" w:rsidRPr="00E52AEC" w:rsidRDefault="00E03492">
            <w:pPr>
              <w:jc w:val="center"/>
              <w:rPr>
                <w:sz w:val="24"/>
                <w:szCs w:val="24"/>
              </w:rPr>
            </w:pPr>
            <w:r w:rsidRPr="00E52AEC">
              <w:rPr>
                <w:sz w:val="24"/>
                <w:szCs w:val="24"/>
              </w:rPr>
              <w:t>10</w:t>
            </w:r>
          </w:p>
        </w:tc>
        <w:tc>
          <w:tcPr>
            <w:tcW w:w="1318" w:type="dxa"/>
            <w:tcBorders>
              <w:top w:val="single" w:sz="4" w:space="0" w:color="000000"/>
              <w:left w:val="single" w:sz="4" w:space="0" w:color="000000"/>
              <w:bottom w:val="single" w:sz="4" w:space="0" w:color="000000"/>
              <w:right w:val="single" w:sz="4" w:space="0" w:color="000000"/>
            </w:tcBorders>
          </w:tcPr>
          <w:p w14:paraId="3653EF50" w14:textId="77777777" w:rsidR="00E74D60" w:rsidRDefault="007C0E40">
            <w:pPr>
              <w:jc w:val="center"/>
              <w:rPr>
                <w:sz w:val="24"/>
                <w:szCs w:val="24"/>
                <w:lang w:val="en-GB"/>
              </w:rPr>
            </w:pPr>
            <w:r>
              <w:rPr>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4D10A495" w14:textId="60DCE501" w:rsidR="00E74D60" w:rsidRDefault="007C0E40">
            <w:pPr>
              <w:tabs>
                <w:tab w:val="left" w:pos="1143"/>
              </w:tabs>
              <w:spacing w:after="200"/>
              <w:rPr>
                <w:sz w:val="24"/>
                <w:szCs w:val="24"/>
              </w:rPr>
            </w:pPr>
            <w:r>
              <w:rPr>
                <w:sz w:val="24"/>
                <w:szCs w:val="24"/>
              </w:rPr>
              <w:t xml:space="preserve">Ролевая игра (переговоры) и составление </w:t>
            </w:r>
            <w:r w:rsidR="00EF0F57">
              <w:rPr>
                <w:sz w:val="24"/>
                <w:szCs w:val="24"/>
              </w:rPr>
              <w:t>письма</w:t>
            </w:r>
            <w:r>
              <w:rPr>
                <w:sz w:val="24"/>
                <w:szCs w:val="24"/>
              </w:rPr>
              <w:t xml:space="preserve">. </w:t>
            </w:r>
          </w:p>
        </w:tc>
      </w:tr>
      <w:tr w:rsidR="00E74D60" w14:paraId="0FC244EB"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62B2002" w14:textId="77777777" w:rsidR="00E74D60" w:rsidRDefault="00E74D60">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4F77C6B7" w14:textId="77777777" w:rsidR="00E74D60" w:rsidRDefault="007C0E40">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14:paraId="410F3A17"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00345582"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72C104D6" w14:textId="3B825372" w:rsidR="00E74D60" w:rsidRPr="00E52AEC" w:rsidRDefault="00E52AEC">
            <w:pPr>
              <w:pStyle w:val="aff6"/>
              <w:widowControl w:val="0"/>
              <w:jc w:val="center"/>
              <w:rPr>
                <w:rFonts w:ascii="Times New Roman" w:hAnsi="Times New Roman" w:cs="Times New Roman"/>
                <w:b/>
                <w:bCs/>
                <w:strike/>
                <w:sz w:val="24"/>
                <w:szCs w:val="24"/>
              </w:rPr>
            </w:pPr>
            <w:r w:rsidRPr="00E52AEC">
              <w:rPr>
                <w:rFonts w:ascii="Times New Roman" w:hAnsi="Times New Roman"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1E370D0" w14:textId="11B74E14" w:rsidR="00E74D60" w:rsidRPr="00E52AEC" w:rsidRDefault="00E03492">
            <w:pPr>
              <w:pStyle w:val="aff6"/>
              <w:widowControl w:val="0"/>
              <w:jc w:val="center"/>
              <w:rPr>
                <w:rFonts w:ascii="Times New Roman" w:hAnsi="Times New Roman" w:cs="Times New Roman"/>
                <w:b/>
                <w:bCs/>
                <w:sz w:val="24"/>
                <w:szCs w:val="24"/>
              </w:rPr>
            </w:pPr>
            <w:r w:rsidRPr="00E52AEC">
              <w:rPr>
                <w:rFonts w:ascii="Times New Roman" w:hAnsi="Times New Roman"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3D6BD984"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6D8483D4" w14:textId="77777777" w:rsidR="00E74D60" w:rsidRDefault="007C0E40">
            <w:pPr>
              <w:rPr>
                <w:b/>
                <w:bCs/>
                <w:sz w:val="24"/>
                <w:szCs w:val="24"/>
                <w:lang w:eastAsia="ru-RU"/>
              </w:rPr>
            </w:pPr>
            <w:r>
              <w:rPr>
                <w:b/>
                <w:bCs/>
                <w:sz w:val="24"/>
                <w:szCs w:val="24"/>
                <w:lang w:eastAsia="ru-RU"/>
              </w:rPr>
              <w:t>Контрольная работа</w:t>
            </w:r>
          </w:p>
        </w:tc>
      </w:tr>
      <w:tr w:rsidR="00E74D60" w14:paraId="4F29342B" w14:textId="77777777">
        <w:tc>
          <w:tcPr>
            <w:tcW w:w="424" w:type="dxa"/>
            <w:tcBorders>
              <w:top w:val="single" w:sz="4" w:space="0" w:color="000000"/>
              <w:left w:val="single" w:sz="4" w:space="0" w:color="000000"/>
              <w:bottom w:val="single" w:sz="4" w:space="0" w:color="000000"/>
              <w:right w:val="single" w:sz="4" w:space="0" w:color="000000"/>
            </w:tcBorders>
          </w:tcPr>
          <w:p w14:paraId="2ADAAA3D" w14:textId="77777777" w:rsidR="00E74D60" w:rsidRDefault="00E74D60">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21C1A8D9" w14:textId="77777777" w:rsidR="00E74D60" w:rsidRDefault="007C0E40">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1D7759A3"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06B67CAA"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21D92CF3" w14:textId="451E80DF" w:rsidR="00E74D60" w:rsidRPr="00E52AEC" w:rsidRDefault="00E52AEC">
            <w:pPr>
              <w:pStyle w:val="aff6"/>
              <w:widowControl w:val="0"/>
              <w:jc w:val="center"/>
              <w:rPr>
                <w:rFonts w:ascii="Times New Roman" w:hAnsi="Times New Roman" w:cs="Times New Roman"/>
                <w:b/>
                <w:bCs/>
                <w:strike/>
                <w:sz w:val="24"/>
                <w:szCs w:val="24"/>
              </w:rPr>
            </w:pPr>
            <w:r w:rsidRPr="00E52AEC">
              <w:rPr>
                <w:rFonts w:ascii="Times New Roman" w:hAnsi="Times New Roman"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239E19AE" w14:textId="4B579A31" w:rsidR="00E74D60" w:rsidRPr="00E52AEC" w:rsidRDefault="00E03492" w:rsidP="00E03492">
            <w:pPr>
              <w:pStyle w:val="aff6"/>
              <w:widowControl w:val="0"/>
              <w:jc w:val="center"/>
              <w:rPr>
                <w:rFonts w:ascii="Times New Roman" w:hAnsi="Times New Roman" w:cs="Times New Roman"/>
                <w:b/>
                <w:bCs/>
                <w:sz w:val="24"/>
                <w:szCs w:val="24"/>
              </w:rPr>
            </w:pPr>
            <w:r w:rsidRPr="00E52AEC">
              <w:rPr>
                <w:rFonts w:ascii="Times New Roman" w:hAnsi="Times New Roman"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034BF2EB"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13B2D885" w14:textId="77777777" w:rsidR="00E74D60" w:rsidRDefault="007C0E40">
            <w:pPr>
              <w:tabs>
                <w:tab w:val="right" w:pos="851"/>
              </w:tabs>
              <w:rPr>
                <w:sz w:val="24"/>
                <w:szCs w:val="24"/>
              </w:rPr>
            </w:pPr>
            <w:r>
              <w:rPr>
                <w:sz w:val="24"/>
                <w:szCs w:val="24"/>
              </w:rPr>
              <w:t>Согласно учебному плану: Контрольная работа</w:t>
            </w:r>
          </w:p>
        </w:tc>
      </w:tr>
      <w:tr w:rsidR="00E74D60" w14:paraId="278B2C83" w14:textId="77777777">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7AC33BE5" w14:textId="77777777" w:rsidR="00E74D60" w:rsidRDefault="00E74D60">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14:paraId="2EDDBE13" w14:textId="77777777" w:rsidR="00E74D60" w:rsidRDefault="007C0E40">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0BD19860" w14:textId="77777777" w:rsidR="00E74D60" w:rsidRDefault="007C0E40">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auto"/>
          </w:tcPr>
          <w:p w14:paraId="02CF5A91" w14:textId="77777777" w:rsidR="00E74D60" w:rsidRDefault="007C0E40">
            <w:pPr>
              <w:tabs>
                <w:tab w:val="right" w:pos="851"/>
              </w:tabs>
              <w:jc w:val="center"/>
              <w:rPr>
                <w:sz w:val="24"/>
                <w:szCs w:val="24"/>
                <w:lang w:val="en-GB"/>
              </w:rPr>
            </w:pPr>
            <w:r>
              <w:rPr>
                <w:sz w:val="24"/>
                <w:szCs w:val="24"/>
                <w:lang w:val="en-GB"/>
              </w:rPr>
              <w:t>46</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7D22F49" w14:textId="20A98656" w:rsidR="00E74D60" w:rsidRPr="00E52AEC" w:rsidRDefault="00E52AEC" w:rsidP="00C86805">
            <w:pPr>
              <w:tabs>
                <w:tab w:val="right" w:pos="851"/>
              </w:tabs>
              <w:jc w:val="center"/>
              <w:rPr>
                <w:strike/>
                <w:sz w:val="24"/>
                <w:szCs w:val="24"/>
              </w:rPr>
            </w:pPr>
            <w:r w:rsidRPr="00E52AEC">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shd w:val="clear" w:color="auto" w:fill="auto"/>
          </w:tcPr>
          <w:p w14:paraId="056CEFB9" w14:textId="75AD7F15" w:rsidR="00E74D60" w:rsidRPr="00E52AEC" w:rsidRDefault="00E03492">
            <w:pPr>
              <w:tabs>
                <w:tab w:val="right" w:pos="851"/>
              </w:tabs>
              <w:jc w:val="center"/>
              <w:rPr>
                <w:sz w:val="24"/>
                <w:szCs w:val="24"/>
              </w:rPr>
            </w:pPr>
            <w:r w:rsidRPr="00E52AEC">
              <w:rPr>
                <w:sz w:val="24"/>
                <w:szCs w:val="24"/>
              </w:rPr>
              <w:t>100</w:t>
            </w:r>
          </w:p>
        </w:tc>
        <w:tc>
          <w:tcPr>
            <w:tcW w:w="1318" w:type="dxa"/>
            <w:tcBorders>
              <w:top w:val="single" w:sz="4" w:space="0" w:color="000000"/>
              <w:left w:val="single" w:sz="4" w:space="0" w:color="000000"/>
              <w:bottom w:val="single" w:sz="4" w:space="0" w:color="000000"/>
              <w:right w:val="single" w:sz="4" w:space="0" w:color="000000"/>
            </w:tcBorders>
            <w:shd w:val="clear" w:color="auto" w:fill="auto"/>
          </w:tcPr>
          <w:p w14:paraId="3F353B6A" w14:textId="77777777" w:rsidR="00E74D60" w:rsidRDefault="007C0E40">
            <w:pPr>
              <w:tabs>
                <w:tab w:val="right" w:pos="851"/>
              </w:tabs>
              <w:jc w:val="center"/>
              <w:rPr>
                <w:sz w:val="24"/>
                <w:szCs w:val="24"/>
                <w:lang w:val="en-GB"/>
              </w:rPr>
            </w:pPr>
            <w:r>
              <w:rPr>
                <w:color w:val="000000"/>
                <w:sz w:val="24"/>
                <w:szCs w:val="24"/>
              </w:rPr>
              <w:t>54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14:paraId="7835159D" w14:textId="77777777" w:rsidR="00E74D60" w:rsidRDefault="00E74D60">
            <w:pPr>
              <w:tabs>
                <w:tab w:val="right" w:pos="851"/>
              </w:tabs>
              <w:rPr>
                <w:sz w:val="24"/>
                <w:szCs w:val="24"/>
              </w:rPr>
            </w:pPr>
          </w:p>
        </w:tc>
      </w:tr>
    </w:tbl>
    <w:p w14:paraId="12AC61AD" w14:textId="77777777" w:rsidR="00E03492" w:rsidRPr="00E03492" w:rsidRDefault="00E03492" w:rsidP="00E03492">
      <w:pPr>
        <w:keepNext/>
        <w:ind w:firstLine="709"/>
        <w:jc w:val="both"/>
        <w:rPr>
          <w:b/>
          <w:color w:val="FF0000"/>
          <w:sz w:val="24"/>
          <w:szCs w:val="24"/>
        </w:rPr>
      </w:pPr>
      <w:r w:rsidRPr="00ED2D6E">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375676" w14:textId="77777777" w:rsidR="00E74D60" w:rsidRDefault="00E74D60">
      <w:pPr>
        <w:rPr>
          <w:b/>
          <w:bCs/>
          <w:i/>
          <w:iCs/>
          <w:sz w:val="28"/>
          <w:szCs w:val="28"/>
        </w:rPr>
      </w:pPr>
    </w:p>
    <w:p w14:paraId="62FCC189" w14:textId="77777777" w:rsidR="00E74D60" w:rsidRDefault="007C0E40">
      <w:pPr>
        <w:pStyle w:val="1"/>
        <w:ind w:left="1019"/>
      </w:pPr>
      <w:bookmarkStart w:id="2" w:name="_Toc6853587"/>
      <w:r w:rsidRPr="007176E6">
        <w:t xml:space="preserve">5.3 </w:t>
      </w:r>
      <w:r>
        <w:t>Содержание семинаров, практических занятий</w:t>
      </w:r>
      <w:bookmarkEnd w:id="2"/>
    </w:p>
    <w:p w14:paraId="1599885A" w14:textId="77777777" w:rsidR="00E74D60" w:rsidRDefault="007C0E40">
      <w:pPr>
        <w:pStyle w:val="aff5"/>
        <w:ind w:left="375"/>
        <w:jc w:val="right"/>
      </w:pPr>
      <w:r>
        <w:rPr>
          <w:sz w:val="28"/>
          <w:szCs w:val="28"/>
        </w:rPr>
        <w:t>Таблица 3</w:t>
      </w:r>
    </w:p>
    <w:p w14:paraId="3E10A788" w14:textId="77777777" w:rsidR="00E74D60" w:rsidRDefault="00E74D60">
      <w:pPr>
        <w:pStyle w:val="aff5"/>
        <w:ind w:left="1019"/>
      </w:pPr>
    </w:p>
    <w:tbl>
      <w:tblPr>
        <w:tblW w:w="10166" w:type="dxa"/>
        <w:tblInd w:w="-106" w:type="dxa"/>
        <w:tblLayout w:type="fixed"/>
        <w:tblLook w:val="04A0" w:firstRow="1" w:lastRow="0" w:firstColumn="1" w:lastColumn="0" w:noHBand="0" w:noVBand="1"/>
      </w:tblPr>
      <w:tblGrid>
        <w:gridCol w:w="2672"/>
        <w:gridCol w:w="5508"/>
        <w:gridCol w:w="1986"/>
      </w:tblGrid>
      <w:tr w:rsidR="00E74D60" w14:paraId="0366B545" w14:textId="77777777">
        <w:tc>
          <w:tcPr>
            <w:tcW w:w="2672" w:type="dxa"/>
            <w:tcBorders>
              <w:top w:val="single" w:sz="4" w:space="0" w:color="000000"/>
              <w:left w:val="single" w:sz="4" w:space="0" w:color="000000"/>
              <w:bottom w:val="single" w:sz="4" w:space="0" w:color="000000"/>
              <w:right w:val="single" w:sz="4" w:space="0" w:color="000000"/>
            </w:tcBorders>
          </w:tcPr>
          <w:p w14:paraId="1FF7E726" w14:textId="77777777" w:rsidR="00E74D60" w:rsidRDefault="007C0E40">
            <w:pPr>
              <w:keepNext/>
              <w:jc w:val="both"/>
              <w:rPr>
                <w:b/>
                <w:bCs/>
                <w:sz w:val="24"/>
                <w:szCs w:val="24"/>
              </w:rPr>
            </w:pPr>
            <w:r>
              <w:rPr>
                <w:b/>
                <w:bCs/>
                <w:sz w:val="24"/>
                <w:szCs w:val="24"/>
              </w:rPr>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14:paraId="046B4F03" w14:textId="77777777" w:rsidR="00E74D60" w:rsidRDefault="007C0E40">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6" w:type="dxa"/>
            <w:tcBorders>
              <w:top w:val="single" w:sz="4" w:space="0" w:color="000000"/>
              <w:left w:val="single" w:sz="4" w:space="0" w:color="000000"/>
              <w:bottom w:val="single" w:sz="4" w:space="0" w:color="000000"/>
              <w:right w:val="single" w:sz="4" w:space="0" w:color="000000"/>
            </w:tcBorders>
          </w:tcPr>
          <w:p w14:paraId="23C2CE07" w14:textId="77777777" w:rsidR="00E74D60" w:rsidRDefault="007C0E40">
            <w:pPr>
              <w:keepNext/>
              <w:jc w:val="both"/>
              <w:rPr>
                <w:b/>
                <w:bCs/>
                <w:sz w:val="24"/>
                <w:szCs w:val="24"/>
              </w:rPr>
            </w:pPr>
            <w:r>
              <w:rPr>
                <w:b/>
                <w:bCs/>
                <w:sz w:val="24"/>
                <w:szCs w:val="24"/>
              </w:rPr>
              <w:t>Формы проведения занятий</w:t>
            </w:r>
          </w:p>
        </w:tc>
      </w:tr>
      <w:tr w:rsidR="00E74D60" w14:paraId="43744660" w14:textId="77777777">
        <w:tc>
          <w:tcPr>
            <w:tcW w:w="2672" w:type="dxa"/>
            <w:tcBorders>
              <w:top w:val="single" w:sz="4" w:space="0" w:color="000000"/>
              <w:left w:val="single" w:sz="4" w:space="0" w:color="000000"/>
              <w:bottom w:val="single" w:sz="4" w:space="0" w:color="000000"/>
              <w:right w:val="single" w:sz="4" w:space="0" w:color="000000"/>
            </w:tcBorders>
          </w:tcPr>
          <w:p w14:paraId="1644B990" w14:textId="74276BD1"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1. </w:t>
            </w:r>
            <w:r w:rsidR="00DD0446" w:rsidRPr="00DD0446">
              <w:rPr>
                <w:rFonts w:ascii="Times New Roman" w:hAnsi="Times New Roman" w:cs="Times New Roman"/>
                <w:sz w:val="24"/>
                <w:szCs w:val="24"/>
              </w:rPr>
              <w:t>Общие правила написания деловых писем.</w:t>
            </w:r>
          </w:p>
        </w:tc>
        <w:tc>
          <w:tcPr>
            <w:tcW w:w="5508" w:type="dxa"/>
            <w:tcBorders>
              <w:top w:val="single" w:sz="4" w:space="0" w:color="000000"/>
              <w:left w:val="single" w:sz="4" w:space="0" w:color="000000"/>
              <w:bottom w:val="single" w:sz="4" w:space="0" w:color="000000"/>
              <w:right w:val="single" w:sz="4" w:space="0" w:color="000000"/>
            </w:tcBorders>
          </w:tcPr>
          <w:p w14:paraId="30C24B4E" w14:textId="3466AEE4" w:rsidR="00DD0446" w:rsidRDefault="00DD0446" w:rsidP="00DD0446">
            <w:pPr>
              <w:rPr>
                <w:sz w:val="24"/>
                <w:szCs w:val="24"/>
              </w:rPr>
            </w:pPr>
            <w:r>
              <w:rPr>
                <w:color w:val="000000"/>
                <w:sz w:val="24"/>
                <w:szCs w:val="24"/>
              </w:rPr>
              <w:t xml:space="preserve">Классификация деловых писем. Правила оформления и реквизиты делового письма. Электронное письмо. Стилистические и лексико- грамматические особенности деловой документации и корреспонденции. </w:t>
            </w:r>
          </w:p>
          <w:p w14:paraId="4DCFB640" w14:textId="77777777" w:rsidR="00E74D60" w:rsidRDefault="00E74D60">
            <w:pPr>
              <w:rPr>
                <w:color w:val="000000"/>
                <w:sz w:val="24"/>
                <w:szCs w:val="24"/>
              </w:rPr>
            </w:pPr>
          </w:p>
          <w:p w14:paraId="348F9CA7" w14:textId="77777777" w:rsidR="00E74D60" w:rsidRDefault="007C0E40">
            <w:pPr>
              <w:tabs>
                <w:tab w:val="left" w:pos="4252"/>
              </w:tabs>
              <w:jc w:val="both"/>
              <w:rPr>
                <w:color w:val="000000"/>
                <w:sz w:val="24"/>
                <w:szCs w:val="24"/>
              </w:rPr>
            </w:pPr>
            <w:r>
              <w:rPr>
                <w:b/>
                <w:bCs/>
                <w:color w:val="000000"/>
                <w:sz w:val="24"/>
                <w:szCs w:val="24"/>
              </w:rPr>
              <w:t>Рекомендуемые источники:</w:t>
            </w:r>
          </w:p>
          <w:p w14:paraId="4421BF24" w14:textId="6436D585" w:rsidR="00E74D60" w:rsidRDefault="007C0E40">
            <w:pPr>
              <w:tabs>
                <w:tab w:val="left" w:pos="4252"/>
              </w:tabs>
              <w:jc w:val="both"/>
              <w:rPr>
                <w:color w:val="000000"/>
                <w:sz w:val="24"/>
                <w:szCs w:val="24"/>
              </w:rPr>
            </w:pPr>
            <w:r>
              <w:rPr>
                <w:color w:val="000000"/>
                <w:sz w:val="24"/>
                <w:szCs w:val="24"/>
              </w:rPr>
              <w:t xml:space="preserve">8.1, 8.2., 9.3 </w:t>
            </w:r>
          </w:p>
        </w:tc>
        <w:tc>
          <w:tcPr>
            <w:tcW w:w="1986" w:type="dxa"/>
            <w:tcBorders>
              <w:top w:val="single" w:sz="4" w:space="0" w:color="000000"/>
              <w:left w:val="single" w:sz="4" w:space="0" w:color="000000"/>
              <w:bottom w:val="single" w:sz="4" w:space="0" w:color="000000"/>
              <w:right w:val="single" w:sz="4" w:space="0" w:color="000000"/>
            </w:tcBorders>
          </w:tcPr>
          <w:p w14:paraId="5DAEB3C0" w14:textId="77777777" w:rsidR="00E74D60" w:rsidRDefault="007C0E40">
            <w:pPr>
              <w:keepNext/>
              <w:jc w:val="both"/>
              <w:rPr>
                <w:sz w:val="24"/>
                <w:szCs w:val="24"/>
              </w:rPr>
            </w:pPr>
            <w:r>
              <w:rPr>
                <w:sz w:val="24"/>
                <w:szCs w:val="24"/>
              </w:rPr>
              <w:t>Лекции.</w:t>
            </w:r>
          </w:p>
          <w:p w14:paraId="1232A744" w14:textId="77777777" w:rsidR="00E74D60" w:rsidRDefault="007C0E40">
            <w:pPr>
              <w:keepNext/>
              <w:jc w:val="both"/>
              <w:rPr>
                <w:sz w:val="24"/>
                <w:szCs w:val="24"/>
              </w:rPr>
            </w:pPr>
            <w:r>
              <w:rPr>
                <w:sz w:val="24"/>
                <w:szCs w:val="24"/>
              </w:rPr>
              <w:t>Практические</w:t>
            </w:r>
          </w:p>
          <w:p w14:paraId="3C479F5D" w14:textId="77777777" w:rsidR="00E74D60" w:rsidRDefault="007C0E40">
            <w:pPr>
              <w:keepNext/>
              <w:jc w:val="both"/>
              <w:rPr>
                <w:sz w:val="24"/>
                <w:szCs w:val="24"/>
              </w:rPr>
            </w:pPr>
            <w:r>
              <w:rPr>
                <w:sz w:val="24"/>
                <w:szCs w:val="24"/>
              </w:rPr>
              <w:t>Занятия.</w:t>
            </w:r>
          </w:p>
          <w:p w14:paraId="22B98D73" w14:textId="77777777" w:rsidR="00E74D60" w:rsidRDefault="00E74D60">
            <w:pPr>
              <w:keepNext/>
              <w:jc w:val="both"/>
              <w:rPr>
                <w:sz w:val="24"/>
                <w:szCs w:val="24"/>
              </w:rPr>
            </w:pPr>
          </w:p>
        </w:tc>
      </w:tr>
      <w:tr w:rsidR="00E74D60" w14:paraId="1A4E7265" w14:textId="77777777">
        <w:tc>
          <w:tcPr>
            <w:tcW w:w="2672" w:type="dxa"/>
            <w:tcBorders>
              <w:top w:val="single" w:sz="4" w:space="0" w:color="000000"/>
              <w:left w:val="single" w:sz="4" w:space="0" w:color="000000"/>
              <w:bottom w:val="single" w:sz="4" w:space="0" w:color="000000"/>
              <w:right w:val="single" w:sz="4" w:space="0" w:color="000000"/>
            </w:tcBorders>
          </w:tcPr>
          <w:p w14:paraId="5EBCA34B" w14:textId="18A563A2" w:rsidR="00E74D60" w:rsidRDefault="007C0E40">
            <w:pPr>
              <w:rPr>
                <w:sz w:val="24"/>
                <w:szCs w:val="24"/>
              </w:rPr>
            </w:pPr>
            <w:r>
              <w:rPr>
                <w:sz w:val="24"/>
                <w:szCs w:val="24"/>
              </w:rPr>
              <w:t xml:space="preserve">Тема 2. </w:t>
            </w:r>
            <w:r w:rsidR="00BC7A01" w:rsidRPr="00CB290C">
              <w:rPr>
                <w:sz w:val="24"/>
                <w:szCs w:val="24"/>
              </w:rPr>
              <w:t>Резюме и сопроводительное письмо.</w:t>
            </w:r>
          </w:p>
        </w:tc>
        <w:tc>
          <w:tcPr>
            <w:tcW w:w="5508" w:type="dxa"/>
            <w:tcBorders>
              <w:top w:val="single" w:sz="4" w:space="0" w:color="000000"/>
              <w:left w:val="single" w:sz="4" w:space="0" w:color="000000"/>
              <w:bottom w:val="single" w:sz="4" w:space="0" w:color="000000"/>
              <w:right w:val="single" w:sz="4" w:space="0" w:color="000000"/>
            </w:tcBorders>
          </w:tcPr>
          <w:p w14:paraId="4E4DBE62" w14:textId="6BC21DD7" w:rsidR="00E74D60" w:rsidRDefault="00B04A66">
            <w:pPr>
              <w:rPr>
                <w:color w:val="000000"/>
                <w:sz w:val="24"/>
                <w:szCs w:val="24"/>
              </w:rPr>
            </w:pPr>
            <w:r>
              <w:rPr>
                <w:sz w:val="24"/>
                <w:szCs w:val="24"/>
              </w:rPr>
              <w:t xml:space="preserve">Формат и содержание резюме и сопроводительного письма. </w:t>
            </w:r>
            <w:r w:rsidR="00BC7A01">
              <w:rPr>
                <w:color w:val="000000"/>
                <w:sz w:val="24"/>
                <w:szCs w:val="24"/>
              </w:rPr>
              <w:t xml:space="preserve">Правила составления резюме и написания сопроводительного письма. Изложения информации об образовании, квалификации и опыте работы. </w:t>
            </w:r>
            <w:r>
              <w:rPr>
                <w:sz w:val="24"/>
                <w:szCs w:val="24"/>
              </w:rPr>
              <w:t>Переписка при устройстве на работу.</w:t>
            </w:r>
          </w:p>
          <w:p w14:paraId="178D851A" w14:textId="77777777" w:rsidR="00E74D60" w:rsidRDefault="007C0E40">
            <w:pPr>
              <w:keepNext/>
              <w:rPr>
                <w:b/>
                <w:bCs/>
                <w:color w:val="000000"/>
                <w:sz w:val="24"/>
                <w:szCs w:val="24"/>
              </w:rPr>
            </w:pPr>
            <w:r>
              <w:rPr>
                <w:b/>
                <w:bCs/>
                <w:color w:val="000000"/>
                <w:sz w:val="24"/>
                <w:szCs w:val="24"/>
              </w:rPr>
              <w:t>Рекомендуемые источники:</w:t>
            </w:r>
          </w:p>
          <w:p w14:paraId="1F3A84B0" w14:textId="473C526A" w:rsidR="00E74D60" w:rsidRDefault="007C0E40">
            <w:pPr>
              <w:tabs>
                <w:tab w:val="left" w:pos="4252"/>
              </w:tabs>
              <w:rPr>
                <w:color w:val="000000"/>
                <w:sz w:val="24"/>
                <w:szCs w:val="24"/>
              </w:rPr>
            </w:pPr>
            <w:r>
              <w:rPr>
                <w:color w:val="000000"/>
                <w:sz w:val="24"/>
                <w:szCs w:val="24"/>
              </w:rPr>
              <w:t>8.</w:t>
            </w:r>
            <w:r w:rsidR="00A65448">
              <w:rPr>
                <w:color w:val="000000"/>
                <w:sz w:val="24"/>
                <w:szCs w:val="24"/>
              </w:rPr>
              <w:t xml:space="preserve">1, </w:t>
            </w:r>
            <w:r>
              <w:rPr>
                <w:color w:val="000000"/>
                <w:sz w:val="24"/>
                <w:szCs w:val="24"/>
              </w:rPr>
              <w:t xml:space="preserve">9.2 </w:t>
            </w:r>
          </w:p>
        </w:tc>
        <w:tc>
          <w:tcPr>
            <w:tcW w:w="1986" w:type="dxa"/>
            <w:tcBorders>
              <w:top w:val="single" w:sz="4" w:space="0" w:color="000000"/>
              <w:left w:val="single" w:sz="4" w:space="0" w:color="000000"/>
              <w:bottom w:val="single" w:sz="4" w:space="0" w:color="000000"/>
              <w:right w:val="single" w:sz="4" w:space="0" w:color="000000"/>
            </w:tcBorders>
          </w:tcPr>
          <w:p w14:paraId="230114D4" w14:textId="77777777" w:rsidR="00E74D60" w:rsidRDefault="007C0E40">
            <w:pPr>
              <w:rPr>
                <w:sz w:val="24"/>
                <w:szCs w:val="24"/>
              </w:rPr>
            </w:pPr>
            <w:r>
              <w:rPr>
                <w:sz w:val="24"/>
                <w:szCs w:val="24"/>
              </w:rPr>
              <w:t>Лекции.</w:t>
            </w:r>
          </w:p>
          <w:p w14:paraId="7B88C807" w14:textId="77777777" w:rsidR="00E74D60" w:rsidRDefault="007C0E40">
            <w:pPr>
              <w:rPr>
                <w:sz w:val="24"/>
                <w:szCs w:val="24"/>
              </w:rPr>
            </w:pPr>
            <w:r>
              <w:rPr>
                <w:sz w:val="24"/>
                <w:szCs w:val="24"/>
              </w:rPr>
              <w:t>Практические</w:t>
            </w:r>
          </w:p>
          <w:p w14:paraId="496EAB87" w14:textId="77777777" w:rsidR="00E74D60" w:rsidRDefault="007C0E40">
            <w:pPr>
              <w:rPr>
                <w:sz w:val="24"/>
                <w:szCs w:val="24"/>
              </w:rPr>
            </w:pPr>
            <w:r>
              <w:rPr>
                <w:sz w:val="24"/>
                <w:szCs w:val="24"/>
              </w:rPr>
              <w:t>занятия.</w:t>
            </w:r>
          </w:p>
          <w:p w14:paraId="35B744F7" w14:textId="77777777" w:rsidR="00E74D60" w:rsidRDefault="007C0E40">
            <w:pPr>
              <w:rPr>
                <w:sz w:val="24"/>
                <w:szCs w:val="24"/>
              </w:rPr>
            </w:pPr>
            <w:r>
              <w:rPr>
                <w:sz w:val="24"/>
                <w:szCs w:val="24"/>
              </w:rPr>
              <w:t>Командная  работа: мозговой штурм.</w:t>
            </w:r>
          </w:p>
          <w:p w14:paraId="52DD9949" w14:textId="77777777" w:rsidR="00E74D60" w:rsidRDefault="00E74D60">
            <w:pPr>
              <w:rPr>
                <w:sz w:val="24"/>
                <w:szCs w:val="24"/>
              </w:rPr>
            </w:pPr>
          </w:p>
        </w:tc>
      </w:tr>
      <w:tr w:rsidR="00E74D60" w14:paraId="72A57302" w14:textId="77777777">
        <w:tc>
          <w:tcPr>
            <w:tcW w:w="2672" w:type="dxa"/>
            <w:tcBorders>
              <w:top w:val="single" w:sz="4" w:space="0" w:color="000000"/>
              <w:left w:val="single" w:sz="4" w:space="0" w:color="000000"/>
              <w:bottom w:val="single" w:sz="4" w:space="0" w:color="000000"/>
              <w:right w:val="single" w:sz="4" w:space="0" w:color="000000"/>
            </w:tcBorders>
          </w:tcPr>
          <w:p w14:paraId="4E873D3F" w14:textId="16A4784B"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w:t>
            </w:r>
            <w:r w:rsidR="00B04A66" w:rsidRPr="00CB290C">
              <w:rPr>
                <w:rFonts w:ascii="Times New Roman" w:hAnsi="Times New Roman" w:cs="Times New Roman"/>
                <w:sz w:val="24"/>
                <w:szCs w:val="24"/>
              </w:rPr>
              <w:t>Письмо-запрос и письмо-претензия.</w:t>
            </w:r>
          </w:p>
        </w:tc>
        <w:tc>
          <w:tcPr>
            <w:tcW w:w="5508" w:type="dxa"/>
            <w:tcBorders>
              <w:top w:val="single" w:sz="4" w:space="0" w:color="000000"/>
              <w:left w:val="single" w:sz="4" w:space="0" w:color="000000"/>
              <w:bottom w:val="single" w:sz="4" w:space="0" w:color="000000"/>
              <w:right w:val="single" w:sz="4" w:space="0" w:color="000000"/>
            </w:tcBorders>
          </w:tcPr>
          <w:p w14:paraId="7A9A6634" w14:textId="0592FBF8" w:rsidR="00B04A66" w:rsidRDefault="00B04A66" w:rsidP="00B04A66">
            <w:pPr>
              <w:rPr>
                <w:sz w:val="24"/>
                <w:szCs w:val="24"/>
              </w:rPr>
            </w:pPr>
            <w:r>
              <w:rPr>
                <w:sz w:val="24"/>
                <w:szCs w:val="24"/>
              </w:rPr>
              <w:t xml:space="preserve">Запросы и </w:t>
            </w:r>
            <w:r w:rsidR="00772B38">
              <w:rPr>
                <w:sz w:val="24"/>
                <w:szCs w:val="24"/>
              </w:rPr>
              <w:t>жалобы</w:t>
            </w:r>
            <w:r>
              <w:rPr>
                <w:sz w:val="24"/>
                <w:szCs w:val="24"/>
              </w:rPr>
              <w:t>. Коммерческие предложения (оферты). Ответ на запрос/</w:t>
            </w:r>
            <w:r w:rsidR="00772B38">
              <w:rPr>
                <w:sz w:val="24"/>
                <w:szCs w:val="24"/>
              </w:rPr>
              <w:t>претензия</w:t>
            </w:r>
            <w:r>
              <w:rPr>
                <w:sz w:val="24"/>
                <w:szCs w:val="24"/>
              </w:rPr>
              <w:t>. Особенности перевода письма-запроса с изучаемого языка на русский язык. Основные фразы из текстов- образцов деловых писем</w:t>
            </w:r>
          </w:p>
          <w:p w14:paraId="6FC3DC88" w14:textId="77777777" w:rsidR="00E74D60" w:rsidRDefault="00E74D60">
            <w:pPr>
              <w:rPr>
                <w:color w:val="000000"/>
                <w:sz w:val="24"/>
                <w:szCs w:val="24"/>
              </w:rPr>
            </w:pPr>
          </w:p>
          <w:p w14:paraId="47F02F6A" w14:textId="77777777" w:rsidR="00E74D60" w:rsidRDefault="007C0E40">
            <w:pPr>
              <w:rPr>
                <w:b/>
                <w:bCs/>
                <w:color w:val="000000"/>
                <w:sz w:val="24"/>
                <w:szCs w:val="24"/>
              </w:rPr>
            </w:pPr>
            <w:r>
              <w:rPr>
                <w:b/>
                <w:bCs/>
                <w:color w:val="000000"/>
                <w:sz w:val="24"/>
                <w:szCs w:val="24"/>
              </w:rPr>
              <w:lastRenderedPageBreak/>
              <w:t>Рекомендуемые источники:</w:t>
            </w:r>
          </w:p>
          <w:p w14:paraId="1558F66D" w14:textId="6BA7D1F7" w:rsidR="00E74D60" w:rsidRPr="009C4254" w:rsidRDefault="007C0E40">
            <w:pPr>
              <w:rPr>
                <w:color w:val="000000"/>
                <w:sz w:val="24"/>
                <w:szCs w:val="24"/>
              </w:rPr>
            </w:pPr>
            <w:r>
              <w:rPr>
                <w:color w:val="000000"/>
                <w:sz w:val="24"/>
                <w:szCs w:val="24"/>
              </w:rPr>
              <w:t>8.</w:t>
            </w:r>
            <w:r w:rsidR="00A65448">
              <w:rPr>
                <w:color w:val="000000"/>
                <w:sz w:val="24"/>
                <w:szCs w:val="24"/>
              </w:rPr>
              <w:t>1</w:t>
            </w:r>
            <w:r>
              <w:rPr>
                <w:color w:val="000000"/>
                <w:sz w:val="24"/>
                <w:szCs w:val="24"/>
              </w:rPr>
              <w:t>, 8.</w:t>
            </w:r>
            <w:r w:rsidR="00A65448">
              <w:rPr>
                <w:color w:val="000000"/>
                <w:sz w:val="24"/>
                <w:szCs w:val="24"/>
              </w:rPr>
              <w:t>2</w:t>
            </w:r>
            <w:r w:rsidR="009C4254">
              <w:rPr>
                <w:color w:val="000000"/>
                <w:sz w:val="24"/>
                <w:szCs w:val="24"/>
              </w:rPr>
              <w:t>,</w:t>
            </w:r>
            <w:r w:rsidR="00A65448">
              <w:rPr>
                <w:color w:val="000000"/>
                <w:sz w:val="24"/>
                <w:szCs w:val="24"/>
              </w:rPr>
              <w:t xml:space="preserve"> </w:t>
            </w:r>
            <w:r w:rsidRPr="009C4254">
              <w:rPr>
                <w:color w:val="000000"/>
                <w:sz w:val="24"/>
                <w:szCs w:val="24"/>
              </w:rPr>
              <w:t>9.</w:t>
            </w:r>
            <w:r w:rsidR="00A65448">
              <w:rPr>
                <w:color w:val="000000"/>
                <w:sz w:val="24"/>
                <w:szCs w:val="24"/>
              </w:rPr>
              <w:t>1</w:t>
            </w:r>
          </w:p>
        </w:tc>
        <w:tc>
          <w:tcPr>
            <w:tcW w:w="1986" w:type="dxa"/>
            <w:tcBorders>
              <w:top w:val="single" w:sz="4" w:space="0" w:color="000000"/>
              <w:left w:val="single" w:sz="4" w:space="0" w:color="000000"/>
              <w:bottom w:val="single" w:sz="4" w:space="0" w:color="000000"/>
              <w:right w:val="single" w:sz="4" w:space="0" w:color="000000"/>
            </w:tcBorders>
          </w:tcPr>
          <w:p w14:paraId="10F25DEF" w14:textId="77777777" w:rsidR="00E74D60" w:rsidRDefault="007C0E40">
            <w:pPr>
              <w:rPr>
                <w:sz w:val="24"/>
                <w:szCs w:val="24"/>
              </w:rPr>
            </w:pPr>
            <w:r>
              <w:rPr>
                <w:sz w:val="24"/>
                <w:szCs w:val="24"/>
              </w:rPr>
              <w:lastRenderedPageBreak/>
              <w:t>Лекции.</w:t>
            </w:r>
          </w:p>
          <w:p w14:paraId="3D0A655A" w14:textId="77777777" w:rsidR="00E74D60" w:rsidRDefault="007C0E40">
            <w:pPr>
              <w:rPr>
                <w:sz w:val="24"/>
                <w:szCs w:val="24"/>
              </w:rPr>
            </w:pPr>
            <w:r>
              <w:rPr>
                <w:sz w:val="24"/>
                <w:szCs w:val="24"/>
              </w:rPr>
              <w:t>Практические</w:t>
            </w:r>
          </w:p>
          <w:p w14:paraId="52DF0B21" w14:textId="77777777" w:rsidR="00E74D60" w:rsidRDefault="007C0E40">
            <w:pPr>
              <w:rPr>
                <w:sz w:val="24"/>
                <w:szCs w:val="24"/>
              </w:rPr>
            </w:pPr>
            <w:r>
              <w:rPr>
                <w:sz w:val="24"/>
                <w:szCs w:val="24"/>
              </w:rPr>
              <w:t>занятия.</w:t>
            </w:r>
          </w:p>
          <w:p w14:paraId="51BADE3C" w14:textId="77777777" w:rsidR="00E74D60" w:rsidRDefault="007C0E40">
            <w:pPr>
              <w:rPr>
                <w:sz w:val="24"/>
                <w:szCs w:val="24"/>
              </w:rPr>
            </w:pPr>
            <w:r>
              <w:rPr>
                <w:sz w:val="24"/>
                <w:szCs w:val="24"/>
              </w:rPr>
              <w:t>Обратный перевод.</w:t>
            </w:r>
          </w:p>
          <w:p w14:paraId="08EC7732" w14:textId="77777777" w:rsidR="00E74D60" w:rsidRDefault="00E74D60">
            <w:pPr>
              <w:rPr>
                <w:sz w:val="24"/>
                <w:szCs w:val="24"/>
              </w:rPr>
            </w:pPr>
          </w:p>
        </w:tc>
      </w:tr>
      <w:tr w:rsidR="00E74D60" w14:paraId="3E7C5216" w14:textId="77777777">
        <w:tc>
          <w:tcPr>
            <w:tcW w:w="2672" w:type="dxa"/>
            <w:tcBorders>
              <w:top w:val="single" w:sz="4" w:space="0" w:color="000000"/>
              <w:left w:val="single" w:sz="4" w:space="0" w:color="000000"/>
              <w:bottom w:val="single" w:sz="4" w:space="0" w:color="000000"/>
              <w:right w:val="single" w:sz="4" w:space="0" w:color="000000"/>
            </w:tcBorders>
          </w:tcPr>
          <w:p w14:paraId="0B09AD6B" w14:textId="77777777" w:rsidR="00772B38" w:rsidRPr="00CB290C" w:rsidRDefault="007C0E40" w:rsidP="00772B38">
            <w:pPr>
              <w:jc w:val="both"/>
              <w:rPr>
                <w:sz w:val="24"/>
                <w:szCs w:val="24"/>
              </w:rPr>
            </w:pPr>
            <w:r>
              <w:rPr>
                <w:sz w:val="24"/>
                <w:szCs w:val="24"/>
              </w:rPr>
              <w:t xml:space="preserve">Тема 4. </w:t>
            </w:r>
            <w:r w:rsidR="00772B38" w:rsidRPr="00CB290C">
              <w:rPr>
                <w:sz w:val="24"/>
                <w:szCs w:val="24"/>
              </w:rPr>
              <w:t>Рекламные письма.</w:t>
            </w:r>
          </w:p>
          <w:p w14:paraId="5039F642" w14:textId="0D4E8D2F" w:rsidR="00E74D60" w:rsidRDefault="00E74D60">
            <w:pPr>
              <w:pStyle w:val="aff6"/>
              <w:widowControl w:val="0"/>
              <w:rPr>
                <w:rFonts w:ascii="Times New Roman" w:hAnsi="Times New Roman" w:cs="Times New Roman"/>
                <w:sz w:val="24"/>
                <w:szCs w:val="24"/>
              </w:rPr>
            </w:pPr>
          </w:p>
        </w:tc>
        <w:tc>
          <w:tcPr>
            <w:tcW w:w="5508" w:type="dxa"/>
            <w:tcBorders>
              <w:top w:val="single" w:sz="4" w:space="0" w:color="000000"/>
              <w:left w:val="single" w:sz="4" w:space="0" w:color="000000"/>
              <w:bottom w:val="single" w:sz="4" w:space="0" w:color="000000"/>
              <w:right w:val="single" w:sz="4" w:space="0" w:color="000000"/>
            </w:tcBorders>
          </w:tcPr>
          <w:p w14:paraId="2A43E0BF" w14:textId="4682EC30" w:rsidR="00B04A66" w:rsidRDefault="00B04A66" w:rsidP="00B04A66">
            <w:pPr>
              <w:rPr>
                <w:color w:val="000000"/>
                <w:sz w:val="24"/>
                <w:szCs w:val="24"/>
              </w:rPr>
            </w:pPr>
            <w:r>
              <w:rPr>
                <w:color w:val="000000"/>
                <w:sz w:val="24"/>
                <w:szCs w:val="24"/>
              </w:rPr>
              <w:t xml:space="preserve">Рекламное письмо. </w:t>
            </w:r>
            <w:r w:rsidR="00772B38">
              <w:rPr>
                <w:color w:val="000000"/>
                <w:sz w:val="24"/>
                <w:szCs w:val="24"/>
              </w:rPr>
              <w:t>Составления рекламных писем и особенности перевода рекламных писем на русский язык.</w:t>
            </w:r>
          </w:p>
          <w:p w14:paraId="23CDFBE9" w14:textId="77777777" w:rsidR="00E74D60" w:rsidRDefault="00E74D60">
            <w:pPr>
              <w:rPr>
                <w:color w:val="000000"/>
                <w:sz w:val="24"/>
                <w:szCs w:val="24"/>
              </w:rPr>
            </w:pPr>
          </w:p>
          <w:p w14:paraId="3045E8D8" w14:textId="77777777" w:rsidR="00E74D60" w:rsidRDefault="007C0E40">
            <w:pPr>
              <w:rPr>
                <w:b/>
                <w:bCs/>
                <w:color w:val="000000"/>
                <w:sz w:val="24"/>
                <w:szCs w:val="24"/>
              </w:rPr>
            </w:pPr>
            <w:r>
              <w:rPr>
                <w:b/>
                <w:bCs/>
                <w:color w:val="000000"/>
                <w:sz w:val="24"/>
                <w:szCs w:val="24"/>
              </w:rPr>
              <w:t>Рекомендуемые источники:</w:t>
            </w:r>
          </w:p>
          <w:p w14:paraId="05028016" w14:textId="11A7F19B" w:rsidR="00E74D60" w:rsidRDefault="007C0E40">
            <w:pPr>
              <w:rPr>
                <w:color w:val="000000"/>
                <w:sz w:val="24"/>
                <w:szCs w:val="24"/>
              </w:rPr>
            </w:pPr>
            <w:r>
              <w:rPr>
                <w:color w:val="000000"/>
                <w:sz w:val="24"/>
                <w:szCs w:val="24"/>
              </w:rPr>
              <w:t>8.</w:t>
            </w:r>
            <w:r w:rsidR="00A65448">
              <w:rPr>
                <w:color w:val="000000"/>
                <w:sz w:val="24"/>
                <w:szCs w:val="24"/>
              </w:rPr>
              <w:t>1</w:t>
            </w:r>
            <w:r w:rsidR="00634F2E">
              <w:rPr>
                <w:color w:val="000000"/>
                <w:sz w:val="24"/>
                <w:szCs w:val="24"/>
              </w:rPr>
              <w:t>,9.1</w:t>
            </w:r>
          </w:p>
        </w:tc>
        <w:tc>
          <w:tcPr>
            <w:tcW w:w="1986" w:type="dxa"/>
            <w:tcBorders>
              <w:top w:val="single" w:sz="4" w:space="0" w:color="000000"/>
              <w:left w:val="single" w:sz="4" w:space="0" w:color="000000"/>
              <w:bottom w:val="single" w:sz="4" w:space="0" w:color="000000"/>
              <w:right w:val="single" w:sz="4" w:space="0" w:color="000000"/>
            </w:tcBorders>
          </w:tcPr>
          <w:p w14:paraId="4BF888C2" w14:textId="77777777" w:rsidR="00E74D60" w:rsidRDefault="007C0E40">
            <w:pPr>
              <w:rPr>
                <w:sz w:val="24"/>
                <w:szCs w:val="24"/>
              </w:rPr>
            </w:pPr>
            <w:r>
              <w:rPr>
                <w:sz w:val="24"/>
                <w:szCs w:val="24"/>
              </w:rPr>
              <w:t>Лекции.</w:t>
            </w:r>
          </w:p>
          <w:p w14:paraId="18A3603B" w14:textId="77777777" w:rsidR="00E74D60" w:rsidRDefault="007C0E40">
            <w:pPr>
              <w:rPr>
                <w:sz w:val="24"/>
                <w:szCs w:val="24"/>
              </w:rPr>
            </w:pPr>
            <w:r>
              <w:rPr>
                <w:sz w:val="24"/>
                <w:szCs w:val="24"/>
              </w:rPr>
              <w:t>Практические занятия.</w:t>
            </w:r>
          </w:p>
          <w:p w14:paraId="4EAF8489" w14:textId="77777777" w:rsidR="00E74D60" w:rsidRDefault="007C0E40">
            <w:pPr>
              <w:rPr>
                <w:sz w:val="24"/>
                <w:szCs w:val="24"/>
              </w:rPr>
            </w:pPr>
            <w:r>
              <w:rPr>
                <w:sz w:val="24"/>
                <w:szCs w:val="24"/>
              </w:rPr>
              <w:t>Презентация. Ролевая игра.</w:t>
            </w:r>
          </w:p>
        </w:tc>
      </w:tr>
      <w:tr w:rsidR="00E74D60" w14:paraId="386B5108" w14:textId="77777777">
        <w:tc>
          <w:tcPr>
            <w:tcW w:w="2672" w:type="dxa"/>
            <w:tcBorders>
              <w:top w:val="single" w:sz="4" w:space="0" w:color="000000"/>
              <w:left w:val="single" w:sz="4" w:space="0" w:color="000000"/>
              <w:bottom w:val="single" w:sz="4" w:space="0" w:color="000000"/>
              <w:right w:val="single" w:sz="4" w:space="0" w:color="000000"/>
            </w:tcBorders>
          </w:tcPr>
          <w:p w14:paraId="4265F96C" w14:textId="79DC7406"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5. </w:t>
            </w:r>
            <w:r w:rsidR="00825EAF">
              <w:rPr>
                <w:rFonts w:ascii="Times New Roman" w:hAnsi="Times New Roman" w:cs="Times New Roman"/>
                <w:sz w:val="24"/>
                <w:szCs w:val="24"/>
              </w:rPr>
              <w:t>Репортаж.</w:t>
            </w:r>
          </w:p>
        </w:tc>
        <w:tc>
          <w:tcPr>
            <w:tcW w:w="5508" w:type="dxa"/>
            <w:tcBorders>
              <w:top w:val="single" w:sz="4" w:space="0" w:color="000000"/>
              <w:left w:val="single" w:sz="4" w:space="0" w:color="000000"/>
              <w:bottom w:val="single" w:sz="4" w:space="0" w:color="000000"/>
              <w:right w:val="single" w:sz="4" w:space="0" w:color="000000"/>
            </w:tcBorders>
          </w:tcPr>
          <w:p w14:paraId="137128A4" w14:textId="77777777" w:rsidR="00825EAF" w:rsidRPr="00825EAF" w:rsidRDefault="00825EAF" w:rsidP="00825EAF">
            <w:pPr>
              <w:jc w:val="both"/>
              <w:rPr>
                <w:sz w:val="24"/>
                <w:szCs w:val="24"/>
              </w:rPr>
            </w:pPr>
            <w:bookmarkStart w:id="3" w:name="_Hlk119600520"/>
            <w:bookmarkEnd w:id="3"/>
            <w:r w:rsidRPr="00825EAF">
              <w:rPr>
                <w:sz w:val="24"/>
                <w:szCs w:val="24"/>
              </w:rPr>
              <w:t xml:space="preserve">Репортаж о путешествии. Структура и содержание репортажа. Особенности перевода репортажа с изучаемого языка на русский язык. </w:t>
            </w:r>
          </w:p>
          <w:p w14:paraId="760E0E1D" w14:textId="77777777" w:rsidR="00E74D60" w:rsidRDefault="00E74D60">
            <w:pPr>
              <w:tabs>
                <w:tab w:val="left" w:pos="4252"/>
              </w:tabs>
              <w:rPr>
                <w:color w:val="000000"/>
                <w:sz w:val="24"/>
                <w:szCs w:val="24"/>
              </w:rPr>
            </w:pPr>
          </w:p>
          <w:p w14:paraId="14406CB8" w14:textId="77777777" w:rsidR="00E74D60" w:rsidRDefault="007C0E40">
            <w:pPr>
              <w:keepNext/>
              <w:rPr>
                <w:b/>
                <w:bCs/>
                <w:color w:val="000000"/>
                <w:sz w:val="24"/>
                <w:szCs w:val="24"/>
              </w:rPr>
            </w:pPr>
            <w:r>
              <w:rPr>
                <w:b/>
                <w:bCs/>
                <w:color w:val="000000"/>
                <w:sz w:val="24"/>
                <w:szCs w:val="24"/>
              </w:rPr>
              <w:t>Рекомендуемые источники:</w:t>
            </w:r>
          </w:p>
          <w:p w14:paraId="7CC2DD38" w14:textId="67EE2709" w:rsidR="00E74D60" w:rsidRDefault="007C0E40">
            <w:pPr>
              <w:rPr>
                <w:color w:val="000000"/>
                <w:sz w:val="24"/>
                <w:szCs w:val="24"/>
                <w:lang w:val="en-US"/>
              </w:rPr>
            </w:pPr>
            <w:r>
              <w:rPr>
                <w:color w:val="000000"/>
                <w:sz w:val="24"/>
                <w:szCs w:val="24"/>
                <w:lang w:val="en-US"/>
              </w:rPr>
              <w:t>8.</w:t>
            </w:r>
            <w:r w:rsidR="00A65448">
              <w:rPr>
                <w:color w:val="000000"/>
                <w:sz w:val="24"/>
                <w:szCs w:val="24"/>
              </w:rPr>
              <w:t xml:space="preserve">1, </w:t>
            </w:r>
            <w:r>
              <w:rPr>
                <w:color w:val="000000"/>
                <w:sz w:val="24"/>
                <w:szCs w:val="24"/>
                <w:lang w:val="en-US"/>
              </w:rPr>
              <w:t xml:space="preserve">9.3 </w:t>
            </w:r>
          </w:p>
        </w:tc>
        <w:tc>
          <w:tcPr>
            <w:tcW w:w="1986" w:type="dxa"/>
            <w:tcBorders>
              <w:top w:val="single" w:sz="4" w:space="0" w:color="000000"/>
              <w:left w:val="single" w:sz="4" w:space="0" w:color="000000"/>
              <w:bottom w:val="single" w:sz="4" w:space="0" w:color="000000"/>
              <w:right w:val="single" w:sz="4" w:space="0" w:color="000000"/>
            </w:tcBorders>
          </w:tcPr>
          <w:p w14:paraId="5AAD97D1" w14:textId="77777777" w:rsidR="00E74D60" w:rsidRDefault="007C0E40">
            <w:pPr>
              <w:rPr>
                <w:sz w:val="24"/>
                <w:szCs w:val="24"/>
              </w:rPr>
            </w:pPr>
            <w:r>
              <w:rPr>
                <w:sz w:val="24"/>
                <w:szCs w:val="24"/>
              </w:rPr>
              <w:t>Лекции.</w:t>
            </w:r>
          </w:p>
          <w:p w14:paraId="50A60B1C" w14:textId="77777777" w:rsidR="00E74D60" w:rsidRDefault="007C0E40">
            <w:pPr>
              <w:rPr>
                <w:sz w:val="24"/>
                <w:szCs w:val="24"/>
              </w:rPr>
            </w:pPr>
            <w:r>
              <w:rPr>
                <w:sz w:val="24"/>
                <w:szCs w:val="24"/>
              </w:rPr>
              <w:t>Практические</w:t>
            </w:r>
          </w:p>
          <w:p w14:paraId="0D051761" w14:textId="77777777" w:rsidR="00E74D60" w:rsidRDefault="007C0E40">
            <w:pPr>
              <w:rPr>
                <w:sz w:val="24"/>
                <w:szCs w:val="24"/>
              </w:rPr>
            </w:pPr>
            <w:r>
              <w:rPr>
                <w:sz w:val="24"/>
                <w:szCs w:val="24"/>
              </w:rPr>
              <w:t>занятия.</w:t>
            </w:r>
          </w:p>
          <w:p w14:paraId="175E8E6D" w14:textId="77777777" w:rsidR="00E74D60" w:rsidRDefault="007C0E40">
            <w:pPr>
              <w:rPr>
                <w:sz w:val="24"/>
                <w:szCs w:val="24"/>
              </w:rPr>
            </w:pPr>
            <w:r>
              <w:rPr>
                <w:sz w:val="24"/>
                <w:szCs w:val="24"/>
              </w:rPr>
              <w:t>Диалог.</w:t>
            </w:r>
          </w:p>
          <w:p w14:paraId="218AA931" w14:textId="77777777" w:rsidR="00E74D60" w:rsidRDefault="007C0E40">
            <w:pPr>
              <w:rPr>
                <w:sz w:val="24"/>
                <w:szCs w:val="24"/>
              </w:rPr>
            </w:pPr>
            <w:r>
              <w:rPr>
                <w:sz w:val="24"/>
                <w:szCs w:val="24"/>
              </w:rPr>
              <w:t xml:space="preserve">Ролевая игра. </w:t>
            </w:r>
          </w:p>
          <w:p w14:paraId="5F897C1D" w14:textId="77777777" w:rsidR="00E74D60" w:rsidRDefault="00E74D60">
            <w:pPr>
              <w:rPr>
                <w:sz w:val="24"/>
                <w:szCs w:val="24"/>
              </w:rPr>
            </w:pPr>
          </w:p>
        </w:tc>
      </w:tr>
      <w:tr w:rsidR="00E74D60" w14:paraId="11DB52E6" w14:textId="77777777">
        <w:tc>
          <w:tcPr>
            <w:tcW w:w="2672" w:type="dxa"/>
            <w:tcBorders>
              <w:top w:val="single" w:sz="4" w:space="0" w:color="000000"/>
              <w:left w:val="single" w:sz="4" w:space="0" w:color="000000"/>
              <w:bottom w:val="single" w:sz="4" w:space="0" w:color="000000"/>
              <w:right w:val="single" w:sz="4" w:space="0" w:color="000000"/>
            </w:tcBorders>
          </w:tcPr>
          <w:p w14:paraId="08107A59" w14:textId="5DBC2A03"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6. </w:t>
            </w:r>
            <w:r w:rsidR="00825EAF">
              <w:rPr>
                <w:rFonts w:ascii="Times New Roman" w:hAnsi="Times New Roman" w:cs="Times New Roman"/>
                <w:sz w:val="24"/>
                <w:szCs w:val="24"/>
              </w:rPr>
              <w:t>Запрос на бронирование отеля.</w:t>
            </w:r>
          </w:p>
        </w:tc>
        <w:tc>
          <w:tcPr>
            <w:tcW w:w="5508" w:type="dxa"/>
            <w:tcBorders>
              <w:top w:val="single" w:sz="4" w:space="0" w:color="000000"/>
              <w:left w:val="single" w:sz="4" w:space="0" w:color="000000"/>
              <w:bottom w:val="single" w:sz="4" w:space="0" w:color="000000"/>
              <w:right w:val="single" w:sz="4" w:space="0" w:color="000000"/>
            </w:tcBorders>
          </w:tcPr>
          <w:p w14:paraId="7B326505" w14:textId="09F0ED3F" w:rsidR="00E74D60" w:rsidRPr="00825EAF" w:rsidRDefault="00825EAF" w:rsidP="00825EAF">
            <w:pPr>
              <w:jc w:val="both"/>
              <w:rPr>
                <w:sz w:val="24"/>
                <w:szCs w:val="24"/>
              </w:rPr>
            </w:pPr>
            <w:r w:rsidRPr="00825EAF">
              <w:rPr>
                <w:sz w:val="24"/>
                <w:szCs w:val="24"/>
              </w:rPr>
              <w:t>Заявка на о бронирование гостиницы, описание гостиничных номеров, требования. Запросы и потребности</w:t>
            </w:r>
            <w:r w:rsidR="007C0E40" w:rsidRPr="00825EAF">
              <w:rPr>
                <w:color w:val="000000"/>
                <w:sz w:val="24"/>
                <w:szCs w:val="24"/>
              </w:rPr>
              <w:t xml:space="preserve">. </w:t>
            </w:r>
          </w:p>
          <w:p w14:paraId="575A75F6" w14:textId="77777777" w:rsidR="00E74D60" w:rsidRDefault="00E74D60">
            <w:pPr>
              <w:rPr>
                <w:b/>
                <w:bCs/>
                <w:color w:val="000000"/>
                <w:sz w:val="24"/>
                <w:szCs w:val="24"/>
              </w:rPr>
            </w:pPr>
          </w:p>
          <w:p w14:paraId="446C5607" w14:textId="77777777" w:rsidR="00E74D60" w:rsidRDefault="007C0E40">
            <w:pPr>
              <w:rPr>
                <w:b/>
                <w:bCs/>
                <w:color w:val="000000"/>
                <w:sz w:val="24"/>
                <w:szCs w:val="24"/>
              </w:rPr>
            </w:pPr>
            <w:r>
              <w:rPr>
                <w:b/>
                <w:bCs/>
                <w:color w:val="000000"/>
                <w:sz w:val="24"/>
                <w:szCs w:val="24"/>
              </w:rPr>
              <w:t>Рекомендуемые источники:</w:t>
            </w:r>
          </w:p>
          <w:p w14:paraId="5E4F6FF8" w14:textId="2D8887DE" w:rsidR="00E74D60" w:rsidRDefault="007C0E40">
            <w:pPr>
              <w:tabs>
                <w:tab w:val="left" w:pos="4252"/>
              </w:tabs>
              <w:rPr>
                <w:color w:val="000000"/>
                <w:sz w:val="24"/>
                <w:szCs w:val="24"/>
              </w:rPr>
            </w:pPr>
            <w:r>
              <w:rPr>
                <w:color w:val="000000"/>
                <w:sz w:val="24"/>
                <w:szCs w:val="24"/>
              </w:rPr>
              <w:t>8.1, 9.</w:t>
            </w:r>
            <w:r w:rsidR="00A65448">
              <w:rPr>
                <w:color w:val="000000"/>
                <w:sz w:val="24"/>
                <w:szCs w:val="24"/>
              </w:rPr>
              <w:t>1</w:t>
            </w:r>
            <w:r>
              <w:rPr>
                <w:color w:val="000000"/>
                <w:sz w:val="24"/>
                <w:szCs w:val="24"/>
              </w:rPr>
              <w:t xml:space="preserve"> </w:t>
            </w:r>
          </w:p>
        </w:tc>
        <w:tc>
          <w:tcPr>
            <w:tcW w:w="1986" w:type="dxa"/>
            <w:tcBorders>
              <w:top w:val="single" w:sz="4" w:space="0" w:color="000000"/>
              <w:left w:val="single" w:sz="4" w:space="0" w:color="000000"/>
              <w:bottom w:val="single" w:sz="4" w:space="0" w:color="000000"/>
              <w:right w:val="single" w:sz="4" w:space="0" w:color="000000"/>
            </w:tcBorders>
          </w:tcPr>
          <w:p w14:paraId="28876D57" w14:textId="77777777" w:rsidR="00E74D60" w:rsidRDefault="007C0E40">
            <w:pPr>
              <w:rPr>
                <w:sz w:val="24"/>
                <w:szCs w:val="24"/>
              </w:rPr>
            </w:pPr>
            <w:r>
              <w:rPr>
                <w:sz w:val="24"/>
                <w:szCs w:val="24"/>
              </w:rPr>
              <w:t>Лекции.</w:t>
            </w:r>
          </w:p>
          <w:p w14:paraId="6E7A59D3" w14:textId="77777777" w:rsidR="00E74D60" w:rsidRDefault="007C0E40">
            <w:pPr>
              <w:rPr>
                <w:sz w:val="24"/>
                <w:szCs w:val="24"/>
              </w:rPr>
            </w:pPr>
            <w:r>
              <w:rPr>
                <w:sz w:val="24"/>
                <w:szCs w:val="24"/>
              </w:rPr>
              <w:t>Практические занятия.</w:t>
            </w:r>
          </w:p>
          <w:p w14:paraId="66D4EED5" w14:textId="77777777" w:rsidR="00E74D60" w:rsidRDefault="007C0E40">
            <w:pPr>
              <w:rPr>
                <w:sz w:val="24"/>
                <w:szCs w:val="24"/>
              </w:rPr>
            </w:pPr>
            <w:r>
              <w:rPr>
                <w:sz w:val="24"/>
                <w:szCs w:val="24"/>
              </w:rPr>
              <w:t xml:space="preserve">Презентации.  Ролевая игра. </w:t>
            </w:r>
          </w:p>
        </w:tc>
      </w:tr>
      <w:tr w:rsidR="00E74D60" w14:paraId="25CCDDA8" w14:textId="77777777">
        <w:tc>
          <w:tcPr>
            <w:tcW w:w="2672" w:type="dxa"/>
            <w:tcBorders>
              <w:top w:val="single" w:sz="4" w:space="0" w:color="000000"/>
              <w:left w:val="single" w:sz="4" w:space="0" w:color="000000"/>
              <w:bottom w:val="single" w:sz="4" w:space="0" w:color="000000"/>
              <w:right w:val="single" w:sz="4" w:space="0" w:color="000000"/>
            </w:tcBorders>
          </w:tcPr>
          <w:p w14:paraId="2607FC27" w14:textId="032AB6A6"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7. </w:t>
            </w:r>
            <w:r w:rsidR="00825EAF">
              <w:rPr>
                <w:rFonts w:ascii="Times New Roman" w:hAnsi="Times New Roman" w:cs="Times New Roman"/>
                <w:sz w:val="24"/>
                <w:szCs w:val="24"/>
              </w:rPr>
              <w:t>Переписка с коммерческими организациями.</w:t>
            </w:r>
          </w:p>
        </w:tc>
        <w:tc>
          <w:tcPr>
            <w:tcW w:w="5508" w:type="dxa"/>
            <w:tcBorders>
              <w:top w:val="single" w:sz="4" w:space="0" w:color="000000"/>
              <w:left w:val="single" w:sz="4" w:space="0" w:color="000000"/>
              <w:bottom w:val="single" w:sz="4" w:space="0" w:color="000000"/>
              <w:right w:val="single" w:sz="4" w:space="0" w:color="000000"/>
            </w:tcBorders>
          </w:tcPr>
          <w:p w14:paraId="53F242B4" w14:textId="77777777" w:rsidR="00825EAF" w:rsidRPr="00825EAF" w:rsidRDefault="00825EAF" w:rsidP="00825EAF">
            <w:pPr>
              <w:jc w:val="both"/>
              <w:rPr>
                <w:sz w:val="24"/>
                <w:szCs w:val="24"/>
              </w:rPr>
            </w:pPr>
            <w:r w:rsidRPr="00825EAF">
              <w:rPr>
                <w:sz w:val="24"/>
                <w:szCs w:val="24"/>
              </w:rPr>
              <w:t>Заказ и покупка товаров онлайн. Возврат товара.</w:t>
            </w:r>
          </w:p>
          <w:p w14:paraId="0FF5C344" w14:textId="77777777" w:rsidR="00825EAF" w:rsidRDefault="00825EAF" w:rsidP="00825EAF">
            <w:pPr>
              <w:jc w:val="both"/>
              <w:rPr>
                <w:sz w:val="28"/>
                <w:szCs w:val="28"/>
              </w:rPr>
            </w:pPr>
          </w:p>
          <w:p w14:paraId="771423C4" w14:textId="77777777" w:rsidR="00E74D60" w:rsidRDefault="00E74D60">
            <w:pPr>
              <w:rPr>
                <w:color w:val="000000"/>
                <w:sz w:val="24"/>
                <w:szCs w:val="24"/>
              </w:rPr>
            </w:pPr>
          </w:p>
          <w:p w14:paraId="5AAD0805" w14:textId="77777777" w:rsidR="00E74D60" w:rsidRDefault="007C0E40">
            <w:pPr>
              <w:rPr>
                <w:b/>
                <w:bCs/>
                <w:color w:val="000000"/>
                <w:sz w:val="24"/>
                <w:szCs w:val="24"/>
              </w:rPr>
            </w:pPr>
            <w:r>
              <w:rPr>
                <w:b/>
                <w:bCs/>
                <w:color w:val="000000"/>
                <w:sz w:val="24"/>
                <w:szCs w:val="24"/>
              </w:rPr>
              <w:t>Рекомендуемые источники и разделы:</w:t>
            </w:r>
          </w:p>
          <w:p w14:paraId="5C116164" w14:textId="65B5D2F6" w:rsidR="00E74D60" w:rsidRPr="009C4254" w:rsidRDefault="007C0E40">
            <w:pPr>
              <w:tabs>
                <w:tab w:val="left" w:pos="4252"/>
              </w:tabs>
              <w:rPr>
                <w:color w:val="000000"/>
                <w:sz w:val="24"/>
                <w:szCs w:val="24"/>
              </w:rPr>
            </w:pPr>
            <w:r w:rsidRPr="009C4254">
              <w:rPr>
                <w:color w:val="000000"/>
                <w:sz w:val="24"/>
                <w:szCs w:val="24"/>
              </w:rPr>
              <w:t>8.1, 9.</w:t>
            </w:r>
            <w:r w:rsidR="00A65448">
              <w:rPr>
                <w:color w:val="000000"/>
                <w:sz w:val="24"/>
                <w:szCs w:val="24"/>
              </w:rPr>
              <w:t>1</w:t>
            </w:r>
            <w:r w:rsidRPr="009C4254">
              <w:rPr>
                <w:color w:val="000000"/>
                <w:sz w:val="24"/>
                <w:szCs w:val="24"/>
              </w:rPr>
              <w:t xml:space="preserve"> </w:t>
            </w:r>
          </w:p>
        </w:tc>
        <w:tc>
          <w:tcPr>
            <w:tcW w:w="1986" w:type="dxa"/>
            <w:tcBorders>
              <w:top w:val="single" w:sz="4" w:space="0" w:color="000000"/>
              <w:left w:val="single" w:sz="4" w:space="0" w:color="000000"/>
              <w:bottom w:val="single" w:sz="4" w:space="0" w:color="000000"/>
              <w:right w:val="single" w:sz="4" w:space="0" w:color="000000"/>
            </w:tcBorders>
          </w:tcPr>
          <w:p w14:paraId="21D22E98" w14:textId="77777777" w:rsidR="00E74D60" w:rsidRDefault="007C0E40">
            <w:pPr>
              <w:rPr>
                <w:sz w:val="24"/>
                <w:szCs w:val="24"/>
              </w:rPr>
            </w:pPr>
            <w:r>
              <w:rPr>
                <w:sz w:val="24"/>
                <w:szCs w:val="24"/>
              </w:rPr>
              <w:t xml:space="preserve">Лекции. </w:t>
            </w:r>
          </w:p>
          <w:p w14:paraId="17523AF6" w14:textId="77777777" w:rsidR="00E74D60" w:rsidRDefault="007C0E40">
            <w:pPr>
              <w:rPr>
                <w:sz w:val="24"/>
                <w:szCs w:val="24"/>
              </w:rPr>
            </w:pPr>
            <w:r>
              <w:rPr>
                <w:sz w:val="24"/>
                <w:szCs w:val="24"/>
              </w:rPr>
              <w:t>Практические занятия.</w:t>
            </w:r>
          </w:p>
          <w:p w14:paraId="48ACBC9E" w14:textId="77777777" w:rsidR="00E74D60" w:rsidRDefault="007C0E40">
            <w:pPr>
              <w:rPr>
                <w:sz w:val="24"/>
                <w:szCs w:val="24"/>
              </w:rPr>
            </w:pPr>
            <w:r>
              <w:rPr>
                <w:sz w:val="24"/>
                <w:szCs w:val="24"/>
              </w:rPr>
              <w:t xml:space="preserve">Ролевая игра. </w:t>
            </w:r>
          </w:p>
        </w:tc>
      </w:tr>
    </w:tbl>
    <w:p w14:paraId="3F602ADB" w14:textId="77777777" w:rsidR="00E74D60" w:rsidRDefault="00E74D60">
      <w:pPr>
        <w:pStyle w:val="1"/>
        <w:ind w:left="0"/>
      </w:pPr>
    </w:p>
    <w:p w14:paraId="6758EF92" w14:textId="77777777" w:rsidR="00E74D60" w:rsidRDefault="007C0E40">
      <w:pPr>
        <w:pStyle w:val="1"/>
        <w:ind w:left="0"/>
      </w:pPr>
      <w:r>
        <w:t xml:space="preserve">6. </w:t>
      </w:r>
      <w:bookmarkStart w:id="4" w:name="_Toc6853588"/>
      <w:r>
        <w:t>Перечень учебно-методического обеспечения для самостоятельной работы обучающихся по дисциплине</w:t>
      </w:r>
      <w:bookmarkEnd w:id="4"/>
      <w:r>
        <w:t>.</w:t>
      </w:r>
    </w:p>
    <w:p w14:paraId="59EB8FFA" w14:textId="77777777" w:rsidR="00E74D60" w:rsidRDefault="00E74D60">
      <w:pPr>
        <w:pStyle w:val="1"/>
        <w:ind w:left="0"/>
      </w:pPr>
    </w:p>
    <w:p w14:paraId="3CFF3ECA" w14:textId="77777777" w:rsidR="00E74D60" w:rsidRDefault="007C0E40">
      <w:pPr>
        <w:pStyle w:val="1"/>
        <w:ind w:left="0"/>
      </w:pPr>
      <w:bookmarkStart w:id="5" w:name="_Toc6853589"/>
      <w:r>
        <w:t>6.1. Перечень вопросов, отводимых на самостоятельное освоение дисциплины, формы внеаудиторной самостоятельной работы</w:t>
      </w:r>
      <w:bookmarkEnd w:id="5"/>
      <w:r>
        <w:t>.</w:t>
      </w:r>
    </w:p>
    <w:p w14:paraId="2718A479" w14:textId="77777777" w:rsidR="00E74D60" w:rsidRDefault="00E74D60"/>
    <w:p w14:paraId="776A8EAB" w14:textId="77777777" w:rsidR="00E74D60" w:rsidRDefault="007C0E40">
      <w:pPr>
        <w:jc w:val="right"/>
      </w:pPr>
      <w:r>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E74D60" w14:paraId="0888939B" w14:textId="77777777">
        <w:tc>
          <w:tcPr>
            <w:tcW w:w="2313" w:type="dxa"/>
            <w:tcBorders>
              <w:top w:val="single" w:sz="4" w:space="0" w:color="000000"/>
              <w:left w:val="single" w:sz="4" w:space="0" w:color="000000"/>
              <w:bottom w:val="single" w:sz="4" w:space="0" w:color="000000"/>
              <w:right w:val="single" w:sz="4" w:space="0" w:color="000000"/>
            </w:tcBorders>
          </w:tcPr>
          <w:p w14:paraId="4DF038B8" w14:textId="77777777" w:rsidR="00E74D60" w:rsidRDefault="007C0E40">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13BCDBC4" w14:textId="77777777" w:rsidR="00E74D60" w:rsidRDefault="007C0E40">
            <w:pPr>
              <w:keepNext/>
              <w:jc w:val="center"/>
              <w:rPr>
                <w:b/>
                <w:bCs/>
                <w:sz w:val="24"/>
                <w:szCs w:val="24"/>
              </w:rPr>
            </w:pPr>
            <w:r>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14:paraId="4F47976A" w14:textId="77777777" w:rsidR="00E74D60" w:rsidRDefault="007C0E40">
            <w:pPr>
              <w:keepNext/>
              <w:jc w:val="center"/>
              <w:rPr>
                <w:b/>
                <w:bCs/>
                <w:sz w:val="24"/>
                <w:szCs w:val="24"/>
              </w:rPr>
            </w:pPr>
            <w:r>
              <w:rPr>
                <w:b/>
                <w:bCs/>
                <w:sz w:val="24"/>
                <w:szCs w:val="24"/>
              </w:rPr>
              <w:t>Формы внеаудиторной самостоятельной работы</w:t>
            </w:r>
          </w:p>
        </w:tc>
      </w:tr>
      <w:tr w:rsidR="00E74D60" w14:paraId="735B02A7" w14:textId="77777777">
        <w:tc>
          <w:tcPr>
            <w:tcW w:w="2313" w:type="dxa"/>
            <w:tcBorders>
              <w:top w:val="single" w:sz="4" w:space="0" w:color="000000"/>
              <w:left w:val="single" w:sz="4" w:space="0" w:color="000000"/>
              <w:bottom w:val="single" w:sz="4" w:space="0" w:color="000000"/>
              <w:right w:val="single" w:sz="4" w:space="0" w:color="000000"/>
            </w:tcBorders>
          </w:tcPr>
          <w:p w14:paraId="7A934978" w14:textId="15B85EF8"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1. </w:t>
            </w:r>
            <w:r w:rsidR="005B2D05" w:rsidRPr="005B2D05">
              <w:rPr>
                <w:rFonts w:ascii="Times New Roman" w:hAnsi="Times New Roman" w:cs="Times New Roman"/>
                <w:sz w:val="24"/>
                <w:szCs w:val="24"/>
              </w:rPr>
              <w:t>Общие правила написания деловых писем.</w:t>
            </w:r>
          </w:p>
        </w:tc>
        <w:tc>
          <w:tcPr>
            <w:tcW w:w="2797" w:type="dxa"/>
            <w:tcBorders>
              <w:top w:val="single" w:sz="4" w:space="0" w:color="000000"/>
              <w:left w:val="single" w:sz="4" w:space="0" w:color="000000"/>
              <w:bottom w:val="single" w:sz="4" w:space="0" w:color="000000"/>
              <w:right w:val="single" w:sz="4" w:space="0" w:color="000000"/>
            </w:tcBorders>
          </w:tcPr>
          <w:p w14:paraId="7F766837" w14:textId="1AF0E4F8" w:rsidR="00E74D60" w:rsidRDefault="005B2D05">
            <w:pPr>
              <w:tabs>
                <w:tab w:val="left" w:pos="4252"/>
              </w:tabs>
            </w:pPr>
            <w:r>
              <w:t>Формальная и неформальная деловая переписка.</w:t>
            </w:r>
          </w:p>
        </w:tc>
        <w:tc>
          <w:tcPr>
            <w:tcW w:w="4801" w:type="dxa"/>
            <w:vMerge w:val="restart"/>
            <w:tcBorders>
              <w:top w:val="single" w:sz="4" w:space="0" w:color="000000"/>
              <w:left w:val="single" w:sz="4" w:space="0" w:color="000000"/>
              <w:bottom w:val="single" w:sz="4" w:space="0" w:color="000000"/>
              <w:right w:val="single" w:sz="4" w:space="0" w:color="000000"/>
            </w:tcBorders>
          </w:tcPr>
          <w:p w14:paraId="7C890E46" w14:textId="77777777" w:rsidR="00E74D60" w:rsidRDefault="007C0E40">
            <w:pPr>
              <w:jc w:val="both"/>
              <w:rPr>
                <w:b/>
                <w:bCs/>
                <w:lang w:eastAsia="ru-RU"/>
              </w:rPr>
            </w:pPr>
            <w:r>
              <w:rPr>
                <w:b/>
                <w:bCs/>
                <w:lang w:eastAsia="ru-RU"/>
              </w:rPr>
              <w:t>обязательная самостоятельная работа студентов под руководством преподавателя:</w:t>
            </w:r>
          </w:p>
          <w:p w14:paraId="30F57CDB" w14:textId="77777777" w:rsidR="00E74D60" w:rsidRDefault="007C0E40">
            <w:pPr>
              <w:numPr>
                <w:ilvl w:val="0"/>
                <w:numId w:val="7"/>
              </w:numPr>
              <w:jc w:val="both"/>
              <w:rPr>
                <w:lang w:eastAsia="ru-RU"/>
              </w:rPr>
            </w:pPr>
            <w:r>
              <w:rPr>
                <w:lang w:eastAsia="ru-RU"/>
              </w:rPr>
              <w:t>выполнение заданий, предусмотренных в учебных пособиях</w:t>
            </w:r>
          </w:p>
          <w:p w14:paraId="54C3A6EA" w14:textId="77777777" w:rsidR="00E74D60" w:rsidRDefault="007C0E40">
            <w:pPr>
              <w:numPr>
                <w:ilvl w:val="0"/>
                <w:numId w:val="7"/>
              </w:numPr>
              <w:jc w:val="both"/>
              <w:rPr>
                <w:lang w:eastAsia="ru-RU"/>
              </w:rPr>
            </w:pPr>
            <w:r>
              <w:rPr>
                <w:lang w:eastAsia="ru-RU"/>
              </w:rPr>
              <w:t>выполнение лексико-грамматических заданий, представленных в печатном виде;</w:t>
            </w:r>
          </w:p>
          <w:p w14:paraId="70E7322D" w14:textId="77777777" w:rsidR="00E74D60" w:rsidRDefault="007C0E40">
            <w:pPr>
              <w:numPr>
                <w:ilvl w:val="0"/>
                <w:numId w:val="7"/>
              </w:numPr>
              <w:jc w:val="both"/>
              <w:rPr>
                <w:lang w:eastAsia="ru-RU"/>
              </w:rPr>
            </w:pPr>
            <w:r>
              <w:rPr>
                <w:lang w:eastAsia="ru-RU"/>
              </w:rPr>
              <w:t>работа с мультимедийными средствами</w:t>
            </w:r>
          </w:p>
          <w:p w14:paraId="707CDA03" w14:textId="77777777" w:rsidR="00E74D60" w:rsidRDefault="007C0E40">
            <w:pPr>
              <w:numPr>
                <w:ilvl w:val="0"/>
                <w:numId w:val="7"/>
              </w:numPr>
              <w:jc w:val="both"/>
            </w:pPr>
            <w:r>
              <w:t>перевод учебных текстов в рамках пройденной тематики.</w:t>
            </w:r>
          </w:p>
          <w:p w14:paraId="00C49410" w14:textId="77777777" w:rsidR="00E74D60" w:rsidRDefault="007C0E40">
            <w:pPr>
              <w:jc w:val="both"/>
              <w:rPr>
                <w:b/>
                <w:bCs/>
                <w:lang w:eastAsia="ru-RU"/>
              </w:rPr>
            </w:pPr>
            <w:r>
              <w:rPr>
                <w:b/>
                <w:bCs/>
                <w:lang w:eastAsia="ru-RU"/>
              </w:rPr>
              <w:lastRenderedPageBreak/>
              <w:t>индивидуальная самостоятельная работа студентов под руководством преподавателя:</w:t>
            </w:r>
          </w:p>
          <w:p w14:paraId="1070DDBE" w14:textId="77777777" w:rsidR="00E74D60" w:rsidRDefault="007C0E40">
            <w:pPr>
              <w:numPr>
                <w:ilvl w:val="0"/>
                <w:numId w:val="8"/>
              </w:numPr>
              <w:jc w:val="both"/>
              <w:rPr>
                <w:lang w:eastAsia="ru-RU"/>
              </w:rPr>
            </w:pPr>
            <w:r>
              <w:rPr>
                <w:lang w:eastAsia="ru-RU"/>
              </w:rPr>
              <w:t>работа с использованием оригинальных источников (прослушивание аудиоматериала);</w:t>
            </w:r>
          </w:p>
          <w:p w14:paraId="54F770C7" w14:textId="77777777" w:rsidR="00E74D60" w:rsidRDefault="007C0E40">
            <w:pPr>
              <w:numPr>
                <w:ilvl w:val="0"/>
                <w:numId w:val="8"/>
              </w:numPr>
              <w:jc w:val="both"/>
              <w:rPr>
                <w:lang w:eastAsia="ru-RU"/>
              </w:rPr>
            </w:pPr>
            <w:r>
              <w:rPr>
                <w:lang w:eastAsia="ru-RU"/>
              </w:rPr>
              <w:t>подготовка ролевых игр</w:t>
            </w:r>
          </w:p>
          <w:p w14:paraId="33AE74D2" w14:textId="77777777" w:rsidR="00E74D60" w:rsidRDefault="007C0E40">
            <w:pPr>
              <w:numPr>
                <w:ilvl w:val="0"/>
                <w:numId w:val="8"/>
              </w:numPr>
              <w:jc w:val="both"/>
              <w:rPr>
                <w:lang w:eastAsia="ru-RU"/>
              </w:rPr>
            </w:pPr>
            <w:r>
              <w:rPr>
                <w:lang w:eastAsia="ru-RU"/>
              </w:rPr>
              <w:t>написание соответствующих</w:t>
            </w:r>
            <w:r>
              <w:rPr>
                <w:lang w:val="en-US" w:eastAsia="ru-RU"/>
              </w:rPr>
              <w:t xml:space="preserve"> писем</w:t>
            </w:r>
          </w:p>
          <w:p w14:paraId="46C47B73" w14:textId="77777777" w:rsidR="00E74D60" w:rsidRDefault="007C0E40">
            <w:pPr>
              <w:numPr>
                <w:ilvl w:val="0"/>
                <w:numId w:val="8"/>
              </w:numPr>
              <w:jc w:val="both"/>
              <w:rPr>
                <w:lang w:eastAsia="ru-RU"/>
              </w:rPr>
            </w:pPr>
            <w:r>
              <w:rPr>
                <w:lang w:eastAsia="ru-RU"/>
              </w:rPr>
              <w:t>работа с интернет-ресурсами</w:t>
            </w:r>
          </w:p>
          <w:p w14:paraId="7AC0B87A" w14:textId="77777777" w:rsidR="00E74D60" w:rsidRDefault="007C0E40">
            <w:pPr>
              <w:jc w:val="both"/>
              <w:rPr>
                <w:b/>
                <w:bCs/>
                <w:lang w:eastAsia="ru-RU"/>
              </w:rPr>
            </w:pPr>
            <w:r>
              <w:rPr>
                <w:b/>
                <w:bCs/>
                <w:lang w:eastAsia="ru-RU"/>
              </w:rPr>
              <w:t>внеаудиторная самостоятельная работа:</w:t>
            </w:r>
          </w:p>
          <w:p w14:paraId="4E720805" w14:textId="77777777" w:rsidR="00E74D60" w:rsidRDefault="007C0E40">
            <w:pPr>
              <w:numPr>
                <w:ilvl w:val="0"/>
                <w:numId w:val="9"/>
              </w:numPr>
              <w:rPr>
                <w:lang w:eastAsia="ru-RU"/>
              </w:rPr>
            </w:pPr>
            <w:r>
              <w:rPr>
                <w:lang w:eastAsia="ru-RU"/>
              </w:rPr>
              <w:t>подготовка монологических и диалогических высказываний; обсуждения в группах</w:t>
            </w:r>
          </w:p>
          <w:p w14:paraId="07AA90A5" w14:textId="77777777" w:rsidR="00E74D60" w:rsidRDefault="007C0E40">
            <w:pPr>
              <w:numPr>
                <w:ilvl w:val="0"/>
                <w:numId w:val="9"/>
              </w:numPr>
              <w:rPr>
                <w:lang w:eastAsia="ru-RU"/>
              </w:rPr>
            </w:pPr>
            <w:r>
              <w:rPr>
                <w:lang w:eastAsia="ru-RU"/>
              </w:rPr>
              <w:t>подготовка ролевых игр и презентаций по теме;</w:t>
            </w:r>
          </w:p>
          <w:p w14:paraId="357BC1D7" w14:textId="77777777" w:rsidR="00E74D60" w:rsidRDefault="007C0E40">
            <w:pPr>
              <w:numPr>
                <w:ilvl w:val="0"/>
                <w:numId w:val="9"/>
              </w:numPr>
              <w:rPr>
                <w:lang w:eastAsia="ru-RU"/>
              </w:rPr>
            </w:pPr>
            <w:r>
              <w:rPr>
                <w:lang w:eastAsia="ru-RU"/>
              </w:rPr>
              <w:t>выполнение домашних заданий;</w:t>
            </w:r>
          </w:p>
          <w:p w14:paraId="67C81BE9" w14:textId="77777777" w:rsidR="00E74D60" w:rsidRDefault="007C0E40">
            <w:pPr>
              <w:numPr>
                <w:ilvl w:val="0"/>
                <w:numId w:val="9"/>
              </w:numPr>
              <w:rPr>
                <w:lang w:eastAsia="ru-RU"/>
              </w:rPr>
            </w:pPr>
            <w:r>
              <w:rPr>
                <w:lang w:eastAsia="ru-RU"/>
              </w:rPr>
              <w:t>описание различных</w:t>
            </w:r>
            <w:r>
              <w:rPr>
                <w:lang w:val="en-US" w:eastAsia="ru-RU"/>
              </w:rPr>
              <w:t xml:space="preserve"> видов корреспонденции</w:t>
            </w:r>
            <w:r>
              <w:rPr>
                <w:lang w:eastAsia="ru-RU"/>
              </w:rPr>
              <w:t>;</w:t>
            </w:r>
          </w:p>
          <w:p w14:paraId="02E3AC70" w14:textId="77777777" w:rsidR="00E74D60" w:rsidRDefault="00E74D60">
            <w:pPr>
              <w:pStyle w:val="aff6"/>
              <w:widowControl w:val="0"/>
              <w:jc w:val="both"/>
              <w:rPr>
                <w:rFonts w:ascii="Times New Roman" w:hAnsi="Times New Roman" w:cs="Times New Roman"/>
              </w:rPr>
            </w:pPr>
          </w:p>
        </w:tc>
      </w:tr>
      <w:tr w:rsidR="00E74D60" w14:paraId="3E5EFCF9" w14:textId="77777777">
        <w:tc>
          <w:tcPr>
            <w:tcW w:w="2313" w:type="dxa"/>
            <w:tcBorders>
              <w:top w:val="single" w:sz="4" w:space="0" w:color="000000"/>
              <w:left w:val="single" w:sz="4" w:space="0" w:color="000000"/>
              <w:bottom w:val="single" w:sz="4" w:space="0" w:color="000000"/>
              <w:right w:val="single" w:sz="4" w:space="0" w:color="000000"/>
            </w:tcBorders>
          </w:tcPr>
          <w:p w14:paraId="0581A2D5" w14:textId="4966DCBA" w:rsidR="00E74D60" w:rsidRDefault="007C0E40">
            <w:r>
              <w:rPr>
                <w:sz w:val="24"/>
                <w:szCs w:val="24"/>
              </w:rPr>
              <w:t xml:space="preserve">Тема 2. </w:t>
            </w:r>
            <w:r w:rsidR="005B2D05" w:rsidRPr="00CB290C">
              <w:rPr>
                <w:sz w:val="24"/>
                <w:szCs w:val="24"/>
              </w:rPr>
              <w:t>Резюме и сопроводительное письмо.</w:t>
            </w:r>
          </w:p>
        </w:tc>
        <w:tc>
          <w:tcPr>
            <w:tcW w:w="2797" w:type="dxa"/>
            <w:tcBorders>
              <w:top w:val="single" w:sz="4" w:space="0" w:color="000000"/>
              <w:left w:val="single" w:sz="4" w:space="0" w:color="000000"/>
              <w:bottom w:val="single" w:sz="4" w:space="0" w:color="000000"/>
              <w:right w:val="single" w:sz="4" w:space="0" w:color="000000"/>
            </w:tcBorders>
          </w:tcPr>
          <w:p w14:paraId="5950679F" w14:textId="624CC4BB" w:rsidR="00E74D60" w:rsidRDefault="005B2D05">
            <w:r>
              <w:t xml:space="preserve">Письмо-запрос на </w:t>
            </w:r>
            <w:r w:rsidR="000518AF">
              <w:t>прохождение практики</w:t>
            </w:r>
            <w:r>
              <w:t xml:space="preserve"> в иностранном университете</w:t>
            </w:r>
          </w:p>
        </w:tc>
        <w:tc>
          <w:tcPr>
            <w:tcW w:w="4801" w:type="dxa"/>
            <w:vMerge/>
            <w:tcBorders>
              <w:top w:val="single" w:sz="4" w:space="0" w:color="000000"/>
              <w:left w:val="single" w:sz="4" w:space="0" w:color="000000"/>
              <w:bottom w:val="single" w:sz="4" w:space="0" w:color="000000"/>
              <w:right w:val="single" w:sz="4" w:space="0" w:color="000000"/>
            </w:tcBorders>
          </w:tcPr>
          <w:p w14:paraId="7CA418F9" w14:textId="77777777" w:rsidR="00E74D60" w:rsidRDefault="00E74D60">
            <w:pPr>
              <w:pStyle w:val="aff6"/>
              <w:widowControl w:val="0"/>
              <w:jc w:val="both"/>
              <w:rPr>
                <w:rFonts w:ascii="Times New Roman" w:hAnsi="Times New Roman" w:cs="Times New Roman"/>
              </w:rPr>
            </w:pPr>
          </w:p>
        </w:tc>
      </w:tr>
      <w:tr w:rsidR="00E74D60" w14:paraId="034F7250" w14:textId="77777777">
        <w:tc>
          <w:tcPr>
            <w:tcW w:w="2313" w:type="dxa"/>
            <w:tcBorders>
              <w:top w:val="single" w:sz="4" w:space="0" w:color="000000"/>
              <w:left w:val="single" w:sz="4" w:space="0" w:color="000000"/>
              <w:bottom w:val="single" w:sz="4" w:space="0" w:color="000000"/>
              <w:right w:val="single" w:sz="4" w:space="0" w:color="000000"/>
            </w:tcBorders>
          </w:tcPr>
          <w:p w14:paraId="5D1BA151" w14:textId="5A9F396A"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3. </w:t>
            </w:r>
            <w:r w:rsidR="000518AF" w:rsidRPr="00CB290C">
              <w:rPr>
                <w:rFonts w:ascii="Times New Roman" w:hAnsi="Times New Roman" w:cs="Times New Roman"/>
                <w:sz w:val="24"/>
                <w:szCs w:val="24"/>
              </w:rPr>
              <w:t>Письмо-запрос и письмо-претензия.</w:t>
            </w:r>
          </w:p>
        </w:tc>
        <w:tc>
          <w:tcPr>
            <w:tcW w:w="2797" w:type="dxa"/>
            <w:tcBorders>
              <w:top w:val="single" w:sz="4" w:space="0" w:color="000000"/>
              <w:left w:val="single" w:sz="4" w:space="0" w:color="000000"/>
              <w:bottom w:val="single" w:sz="4" w:space="0" w:color="000000"/>
              <w:right w:val="single" w:sz="4" w:space="0" w:color="000000"/>
            </w:tcBorders>
          </w:tcPr>
          <w:p w14:paraId="0808777F" w14:textId="776DC841" w:rsidR="00E74D60" w:rsidRDefault="007C0E40">
            <w:pPr>
              <w:ind w:left="110" w:hangingChars="50" w:hanging="110"/>
            </w:pPr>
            <w:r>
              <w:t>Навыки успешного</w:t>
            </w:r>
            <w:r w:rsidR="000518AF">
              <w:t xml:space="preserve"> </w:t>
            </w:r>
            <w:r>
              <w:t xml:space="preserve">делового  сотрудничества и налаживания контактов.  </w:t>
            </w:r>
          </w:p>
        </w:tc>
        <w:tc>
          <w:tcPr>
            <w:tcW w:w="4801" w:type="dxa"/>
            <w:vMerge/>
            <w:tcBorders>
              <w:top w:val="single" w:sz="4" w:space="0" w:color="000000"/>
              <w:left w:val="single" w:sz="4" w:space="0" w:color="000000"/>
              <w:bottom w:val="single" w:sz="4" w:space="0" w:color="000000"/>
              <w:right w:val="single" w:sz="4" w:space="0" w:color="000000"/>
            </w:tcBorders>
          </w:tcPr>
          <w:p w14:paraId="47DCF929" w14:textId="77777777" w:rsidR="00E74D60" w:rsidRDefault="00E74D60">
            <w:pPr>
              <w:pStyle w:val="aff6"/>
              <w:widowControl w:val="0"/>
              <w:jc w:val="both"/>
              <w:rPr>
                <w:rFonts w:ascii="Times New Roman" w:hAnsi="Times New Roman" w:cs="Times New Roman"/>
              </w:rPr>
            </w:pPr>
          </w:p>
        </w:tc>
      </w:tr>
      <w:tr w:rsidR="00E74D60" w14:paraId="0B8A2F57" w14:textId="77777777">
        <w:tc>
          <w:tcPr>
            <w:tcW w:w="2313" w:type="dxa"/>
            <w:tcBorders>
              <w:top w:val="single" w:sz="4" w:space="0" w:color="000000"/>
              <w:left w:val="single" w:sz="4" w:space="0" w:color="000000"/>
              <w:bottom w:val="single" w:sz="4" w:space="0" w:color="000000"/>
              <w:right w:val="single" w:sz="4" w:space="0" w:color="000000"/>
            </w:tcBorders>
          </w:tcPr>
          <w:p w14:paraId="1EFC8515" w14:textId="77777777" w:rsidR="009B730A" w:rsidRPr="00CB290C" w:rsidRDefault="007C0E40" w:rsidP="009B730A">
            <w:pPr>
              <w:jc w:val="both"/>
              <w:rPr>
                <w:sz w:val="24"/>
                <w:szCs w:val="24"/>
              </w:rPr>
            </w:pPr>
            <w:r>
              <w:rPr>
                <w:sz w:val="24"/>
                <w:szCs w:val="24"/>
              </w:rPr>
              <w:lastRenderedPageBreak/>
              <w:t xml:space="preserve">Тема 4. </w:t>
            </w:r>
            <w:r w:rsidR="009B730A" w:rsidRPr="00CB290C">
              <w:rPr>
                <w:sz w:val="24"/>
                <w:szCs w:val="24"/>
              </w:rPr>
              <w:t>Рекламные письма.</w:t>
            </w:r>
          </w:p>
          <w:p w14:paraId="19E1276E" w14:textId="588A3053" w:rsidR="00E74D60" w:rsidRDefault="00E74D60">
            <w:pPr>
              <w:pStyle w:val="aff6"/>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6DB25B8F" w14:textId="15BFBE67" w:rsidR="00E74D60" w:rsidRDefault="009B730A">
            <w:r>
              <w:t xml:space="preserve">Рекламные формальности. Язык рекламы. </w:t>
            </w:r>
          </w:p>
          <w:p w14:paraId="6E6F816C" w14:textId="77777777" w:rsidR="00E74D60" w:rsidRDefault="00E74D60">
            <w:pPr>
              <w:rPr>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46C4EB78" w14:textId="77777777" w:rsidR="00E74D60" w:rsidRDefault="00E74D60">
            <w:pPr>
              <w:pStyle w:val="aff6"/>
              <w:widowControl w:val="0"/>
              <w:jc w:val="both"/>
              <w:rPr>
                <w:rFonts w:ascii="Times New Roman" w:hAnsi="Times New Roman" w:cs="Times New Roman"/>
              </w:rPr>
            </w:pPr>
          </w:p>
        </w:tc>
      </w:tr>
      <w:tr w:rsidR="00E74D60" w14:paraId="11E8913B" w14:textId="77777777">
        <w:tc>
          <w:tcPr>
            <w:tcW w:w="2313" w:type="dxa"/>
            <w:tcBorders>
              <w:top w:val="single" w:sz="4" w:space="0" w:color="000000"/>
              <w:left w:val="single" w:sz="4" w:space="0" w:color="000000"/>
              <w:bottom w:val="single" w:sz="4" w:space="0" w:color="000000"/>
              <w:right w:val="single" w:sz="4" w:space="0" w:color="000000"/>
            </w:tcBorders>
          </w:tcPr>
          <w:p w14:paraId="4F46E0CA" w14:textId="25BAE855"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5. </w:t>
            </w:r>
            <w:r w:rsidR="009B730A">
              <w:rPr>
                <w:rFonts w:ascii="Times New Roman" w:hAnsi="Times New Roman" w:cs="Times New Roman"/>
                <w:sz w:val="24"/>
                <w:szCs w:val="24"/>
              </w:rPr>
              <w:t>Репортаж.</w:t>
            </w:r>
          </w:p>
        </w:tc>
        <w:tc>
          <w:tcPr>
            <w:tcW w:w="2797" w:type="dxa"/>
            <w:tcBorders>
              <w:top w:val="single" w:sz="4" w:space="0" w:color="000000"/>
              <w:left w:val="single" w:sz="4" w:space="0" w:color="000000"/>
              <w:bottom w:val="single" w:sz="4" w:space="0" w:color="000000"/>
              <w:right w:val="single" w:sz="4" w:space="0" w:color="000000"/>
            </w:tcBorders>
          </w:tcPr>
          <w:p w14:paraId="6D2A8A75" w14:textId="1FF706F0" w:rsidR="00E74D60" w:rsidRDefault="009B730A">
            <w:pPr>
              <w:ind w:left="110" w:hangingChars="50" w:hanging="110"/>
            </w:pPr>
            <w:r>
              <w:t>Критерии создания репортажа.</w:t>
            </w:r>
          </w:p>
        </w:tc>
        <w:tc>
          <w:tcPr>
            <w:tcW w:w="4801" w:type="dxa"/>
            <w:vMerge/>
            <w:tcBorders>
              <w:top w:val="single" w:sz="4" w:space="0" w:color="000000"/>
              <w:left w:val="single" w:sz="4" w:space="0" w:color="000000"/>
              <w:bottom w:val="single" w:sz="4" w:space="0" w:color="000000"/>
              <w:right w:val="single" w:sz="4" w:space="0" w:color="000000"/>
            </w:tcBorders>
          </w:tcPr>
          <w:p w14:paraId="140EABFC" w14:textId="77777777" w:rsidR="00E74D60" w:rsidRDefault="00E74D60">
            <w:pPr>
              <w:pStyle w:val="aff6"/>
              <w:widowControl w:val="0"/>
              <w:jc w:val="both"/>
              <w:rPr>
                <w:rFonts w:ascii="Times New Roman" w:hAnsi="Times New Roman" w:cs="Times New Roman"/>
              </w:rPr>
            </w:pPr>
          </w:p>
        </w:tc>
      </w:tr>
      <w:tr w:rsidR="00E74D60" w14:paraId="7F1D5BFA" w14:textId="77777777">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22183E21" w14:textId="5CAC0073"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6. </w:t>
            </w:r>
            <w:r w:rsidR="009B730A">
              <w:rPr>
                <w:rFonts w:ascii="Times New Roman" w:hAnsi="Times New Roman" w:cs="Times New Roman"/>
                <w:sz w:val="24"/>
                <w:szCs w:val="24"/>
              </w:rPr>
              <w:t>Запрос на бронирование отеля.</w:t>
            </w:r>
          </w:p>
        </w:tc>
        <w:tc>
          <w:tcPr>
            <w:tcW w:w="2797" w:type="dxa"/>
            <w:tcBorders>
              <w:top w:val="single" w:sz="4" w:space="0" w:color="000000"/>
              <w:left w:val="single" w:sz="4" w:space="0" w:color="000000"/>
              <w:bottom w:val="single" w:sz="4" w:space="0" w:color="000000"/>
              <w:right w:val="single" w:sz="4" w:space="0" w:color="000000"/>
            </w:tcBorders>
          </w:tcPr>
          <w:p w14:paraId="17144C96" w14:textId="59F86D17" w:rsidR="00E74D60" w:rsidRDefault="009B730A">
            <w:pPr>
              <w:rPr>
                <w:lang w:val="en-US" w:eastAsia="ru-RU"/>
              </w:rPr>
            </w:pPr>
            <w:r>
              <w:rPr>
                <w:sz w:val="24"/>
              </w:rPr>
              <w:t xml:space="preserve">Документы для бронирования. </w:t>
            </w:r>
          </w:p>
        </w:tc>
        <w:tc>
          <w:tcPr>
            <w:tcW w:w="4801" w:type="dxa"/>
            <w:vMerge/>
            <w:tcBorders>
              <w:top w:val="single" w:sz="4" w:space="0" w:color="000000"/>
              <w:left w:val="single" w:sz="4" w:space="0" w:color="000000"/>
              <w:bottom w:val="single" w:sz="4" w:space="0" w:color="000000"/>
              <w:right w:val="single" w:sz="4" w:space="0" w:color="000000"/>
            </w:tcBorders>
          </w:tcPr>
          <w:p w14:paraId="00CACCBF" w14:textId="77777777" w:rsidR="00E74D60" w:rsidRDefault="00E74D60">
            <w:pPr>
              <w:pStyle w:val="aff6"/>
              <w:widowControl w:val="0"/>
              <w:jc w:val="both"/>
              <w:rPr>
                <w:rFonts w:ascii="Times New Roman" w:hAnsi="Times New Roman" w:cs="Times New Roman"/>
              </w:rPr>
            </w:pPr>
          </w:p>
        </w:tc>
      </w:tr>
      <w:tr w:rsidR="00E74D60" w14:paraId="111E6E4D" w14:textId="77777777">
        <w:tc>
          <w:tcPr>
            <w:tcW w:w="2313" w:type="dxa"/>
            <w:tcBorders>
              <w:top w:val="single" w:sz="4" w:space="0" w:color="000000"/>
              <w:left w:val="single" w:sz="4" w:space="0" w:color="000000"/>
              <w:bottom w:val="single" w:sz="4" w:space="0" w:color="000000"/>
              <w:right w:val="single" w:sz="4" w:space="0" w:color="000000"/>
            </w:tcBorders>
          </w:tcPr>
          <w:p w14:paraId="245E868D" w14:textId="0DE428BE"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7. </w:t>
            </w:r>
            <w:r w:rsidR="009B730A">
              <w:rPr>
                <w:rFonts w:ascii="Times New Roman" w:hAnsi="Times New Roman" w:cs="Times New Roman"/>
                <w:sz w:val="24"/>
                <w:szCs w:val="24"/>
              </w:rPr>
              <w:t>Переписка с коммерческими организациями.</w:t>
            </w:r>
          </w:p>
        </w:tc>
        <w:tc>
          <w:tcPr>
            <w:tcW w:w="2797" w:type="dxa"/>
            <w:tcBorders>
              <w:top w:val="single" w:sz="4" w:space="0" w:color="000000"/>
              <w:left w:val="single" w:sz="4" w:space="0" w:color="000000"/>
              <w:bottom w:val="single" w:sz="4" w:space="0" w:color="000000"/>
              <w:right w:val="single" w:sz="4" w:space="0" w:color="000000"/>
            </w:tcBorders>
          </w:tcPr>
          <w:p w14:paraId="595C907C" w14:textId="2A7DFE39" w:rsidR="00E74D60" w:rsidRDefault="007C0E40">
            <w:pPr>
              <w:pStyle w:val="aff6"/>
              <w:widowControl w:val="0"/>
              <w:rPr>
                <w:rFonts w:ascii="Times New Roman" w:hAnsi="Times New Roman" w:cs="Times New Roman"/>
              </w:rPr>
            </w:pPr>
            <w:r>
              <w:rPr>
                <w:rFonts w:ascii="Times New Roman" w:hAnsi="Times New Roman" w:cs="Times New Roman"/>
              </w:rPr>
              <w:t>Документы</w:t>
            </w:r>
            <w:r>
              <w:rPr>
                <w:rFonts w:cs="Times New Roman"/>
                <w:lang w:val="en-US"/>
              </w:rPr>
              <w:t xml:space="preserve"> </w:t>
            </w:r>
            <w:r>
              <w:rPr>
                <w:rFonts w:ascii="Times New Roman" w:hAnsi="Times New Roman" w:cs="Times New Roman"/>
              </w:rPr>
              <w:t>по страхованию</w:t>
            </w:r>
            <w:r>
              <w:rPr>
                <w:rFonts w:cs="Times New Roman"/>
                <w:lang w:val="en-US"/>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14:paraId="4F1FC6E7" w14:textId="77777777" w:rsidR="00E74D60" w:rsidRDefault="00E74D60">
            <w:pPr>
              <w:pStyle w:val="aff6"/>
              <w:widowControl w:val="0"/>
              <w:jc w:val="both"/>
              <w:rPr>
                <w:rFonts w:ascii="Times New Roman" w:hAnsi="Times New Roman" w:cs="Times New Roman"/>
              </w:rPr>
            </w:pPr>
          </w:p>
        </w:tc>
      </w:tr>
    </w:tbl>
    <w:p w14:paraId="577A4667" w14:textId="77777777" w:rsidR="00E74D60" w:rsidRDefault="00E74D60">
      <w:pPr>
        <w:rPr>
          <w:sz w:val="28"/>
          <w:szCs w:val="28"/>
        </w:rPr>
      </w:pPr>
    </w:p>
    <w:p w14:paraId="08EBD3BC" w14:textId="77777777" w:rsidR="00E74D60" w:rsidRDefault="00E74D60">
      <w:pPr>
        <w:rPr>
          <w:sz w:val="28"/>
          <w:szCs w:val="28"/>
        </w:rPr>
      </w:pPr>
    </w:p>
    <w:p w14:paraId="5A267F81" w14:textId="77777777" w:rsidR="00E74D60" w:rsidRDefault="007C0E40">
      <w:pPr>
        <w:spacing w:line="276" w:lineRule="auto"/>
        <w:jc w:val="both"/>
      </w:pPr>
      <w:r>
        <w:rPr>
          <w:b/>
          <w:bCs/>
          <w:sz w:val="28"/>
          <w:szCs w:val="28"/>
        </w:rPr>
        <w:t>6.2. Перечень вопросов, заданий, тем для подготовки к текущему контролю.</w:t>
      </w:r>
    </w:p>
    <w:p w14:paraId="11F65826" w14:textId="77777777" w:rsidR="00E74D60" w:rsidRDefault="007C0E40">
      <w:pPr>
        <w:pStyle w:val="a5"/>
        <w:spacing w:line="240" w:lineRule="auto"/>
        <w:ind w:rightChars="254" w:right="559"/>
        <w:jc w:val="both"/>
        <w:rPr>
          <w:sz w:val="28"/>
          <w:szCs w:val="28"/>
        </w:rPr>
      </w:pPr>
      <w:r>
        <w:rPr>
          <w:sz w:val="28"/>
          <w:szCs w:val="28"/>
        </w:rPr>
        <w:t>Текущий контроль основывается на выполнении студентами письменных</w:t>
      </w:r>
      <w:r>
        <w:rPr>
          <w:spacing w:val="1"/>
          <w:sz w:val="28"/>
          <w:szCs w:val="28"/>
        </w:rPr>
        <w:t xml:space="preserve"> </w:t>
      </w:r>
      <w:r>
        <w:rPr>
          <w:sz w:val="28"/>
          <w:szCs w:val="28"/>
        </w:rPr>
        <w:t>заданий</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ходе</w:t>
      </w:r>
      <w:r>
        <w:rPr>
          <w:spacing w:val="1"/>
          <w:sz w:val="28"/>
          <w:szCs w:val="28"/>
        </w:rPr>
        <w:t xml:space="preserve"> </w:t>
      </w:r>
      <w:r>
        <w:rPr>
          <w:sz w:val="28"/>
          <w:szCs w:val="28"/>
        </w:rPr>
        <w:t>занятий,</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при</w:t>
      </w:r>
      <w:r>
        <w:rPr>
          <w:spacing w:val="1"/>
          <w:sz w:val="28"/>
          <w:szCs w:val="28"/>
        </w:rPr>
        <w:t xml:space="preserve"> </w:t>
      </w:r>
      <w:r>
        <w:rPr>
          <w:sz w:val="28"/>
          <w:szCs w:val="28"/>
        </w:rPr>
        <w:t>выполнении</w:t>
      </w:r>
      <w:r>
        <w:rPr>
          <w:spacing w:val="70"/>
          <w:sz w:val="28"/>
          <w:szCs w:val="28"/>
        </w:rPr>
        <w:t xml:space="preserve"> </w:t>
      </w:r>
      <w:r>
        <w:rPr>
          <w:sz w:val="28"/>
          <w:szCs w:val="28"/>
        </w:rPr>
        <w:t>самостоятельной</w:t>
      </w:r>
      <w:r>
        <w:rPr>
          <w:spacing w:val="1"/>
          <w:sz w:val="28"/>
          <w:szCs w:val="28"/>
        </w:rPr>
        <w:t xml:space="preserve"> </w:t>
      </w:r>
      <w:r>
        <w:rPr>
          <w:sz w:val="28"/>
          <w:szCs w:val="28"/>
        </w:rPr>
        <w:t>работы.</w:t>
      </w:r>
    </w:p>
    <w:p w14:paraId="32A06CF1" w14:textId="77777777" w:rsidR="00E74D60" w:rsidRDefault="007C0E40">
      <w:pPr>
        <w:widowControl/>
        <w:tabs>
          <w:tab w:val="left" w:pos="142"/>
          <w:tab w:val="left" w:pos="284"/>
          <w:tab w:val="left" w:pos="426"/>
        </w:tabs>
        <w:spacing w:line="240" w:lineRule="auto"/>
        <w:ind w:rightChars="254" w:right="559"/>
        <w:jc w:val="both"/>
        <w:rPr>
          <w:sz w:val="28"/>
          <w:szCs w:val="28"/>
          <w:lang w:eastAsia="ru-RU"/>
        </w:rPr>
      </w:pPr>
      <w:r>
        <w:rPr>
          <w:sz w:val="28"/>
          <w:szCs w:val="28"/>
          <w:lang w:eastAsia="ru-RU"/>
        </w:rPr>
        <w:t>Темы, проверяемые в текущем контроле, соответствуют темам 1, 2, 3, 4 данной РПД.</w:t>
      </w:r>
    </w:p>
    <w:p w14:paraId="4F8029CC" w14:textId="77777777" w:rsidR="00E74D60" w:rsidRDefault="00E74D60">
      <w:pPr>
        <w:widowControl/>
        <w:tabs>
          <w:tab w:val="left" w:pos="142"/>
          <w:tab w:val="left" w:pos="284"/>
          <w:tab w:val="left" w:pos="426"/>
        </w:tabs>
        <w:spacing w:line="240" w:lineRule="auto"/>
        <w:ind w:rightChars="254" w:right="559"/>
        <w:jc w:val="both"/>
        <w:rPr>
          <w:sz w:val="28"/>
          <w:szCs w:val="28"/>
          <w:lang w:eastAsia="ru-RU"/>
        </w:rPr>
      </w:pPr>
    </w:p>
    <w:p w14:paraId="02D0658F" w14:textId="77777777" w:rsidR="00E74D60" w:rsidRDefault="007C0E40">
      <w:pPr>
        <w:jc w:val="center"/>
        <w:rPr>
          <w:strike/>
        </w:rPr>
      </w:pPr>
      <w:r>
        <w:rPr>
          <w:b/>
          <w:bCs/>
          <w:sz w:val="28"/>
          <w:szCs w:val="28"/>
          <w:lang w:eastAsia="ru-RU"/>
        </w:rPr>
        <w:t xml:space="preserve">Структура контрольной работы </w:t>
      </w:r>
    </w:p>
    <w:p w14:paraId="0FD4C863" w14:textId="77777777" w:rsidR="00E74D60" w:rsidRDefault="00E74D60">
      <w:pPr>
        <w:jc w:val="center"/>
        <w:rPr>
          <w:b/>
          <w:bCs/>
          <w:sz w:val="28"/>
          <w:szCs w:val="28"/>
        </w:rPr>
      </w:pPr>
    </w:p>
    <w:tbl>
      <w:tblPr>
        <w:tblW w:w="10348" w:type="dxa"/>
        <w:tblInd w:w="-106" w:type="dxa"/>
        <w:tblLayout w:type="fixed"/>
        <w:tblLook w:val="04A0" w:firstRow="1" w:lastRow="0" w:firstColumn="1" w:lastColumn="0" w:noHBand="0" w:noVBand="1"/>
      </w:tblPr>
      <w:tblGrid>
        <w:gridCol w:w="1391"/>
        <w:gridCol w:w="8957"/>
      </w:tblGrid>
      <w:tr w:rsidR="00E74D60" w14:paraId="3F11FD01" w14:textId="77777777">
        <w:trPr>
          <w:trHeight w:val="412"/>
        </w:trPr>
        <w:tc>
          <w:tcPr>
            <w:tcW w:w="1391" w:type="dxa"/>
            <w:tcBorders>
              <w:top w:val="single" w:sz="4" w:space="0" w:color="000000"/>
              <w:left w:val="single" w:sz="4" w:space="0" w:color="000000"/>
              <w:bottom w:val="single" w:sz="4" w:space="0" w:color="000000"/>
              <w:right w:val="single" w:sz="4" w:space="0" w:color="000000"/>
            </w:tcBorders>
          </w:tcPr>
          <w:p w14:paraId="71184299" w14:textId="77777777" w:rsidR="00E74D60" w:rsidRDefault="007C0E40">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14:paraId="4ABFE71C" w14:textId="77777777" w:rsidR="00E74D60" w:rsidRDefault="007C0E40">
            <w:pPr>
              <w:jc w:val="center"/>
              <w:rPr>
                <w:b/>
                <w:bCs/>
                <w:sz w:val="24"/>
                <w:szCs w:val="24"/>
              </w:rPr>
            </w:pPr>
            <w:r>
              <w:rPr>
                <w:b/>
                <w:bCs/>
                <w:sz w:val="24"/>
                <w:szCs w:val="24"/>
              </w:rPr>
              <w:t xml:space="preserve">Структура </w:t>
            </w:r>
          </w:p>
        </w:tc>
      </w:tr>
      <w:tr w:rsidR="00E74D60" w14:paraId="03096781" w14:textId="77777777">
        <w:trPr>
          <w:trHeight w:val="838"/>
        </w:trPr>
        <w:tc>
          <w:tcPr>
            <w:tcW w:w="1391" w:type="dxa"/>
            <w:tcBorders>
              <w:top w:val="single" w:sz="4" w:space="0" w:color="000000"/>
              <w:left w:val="single" w:sz="4" w:space="0" w:color="000000"/>
              <w:bottom w:val="single" w:sz="4" w:space="0" w:color="000000"/>
              <w:right w:val="single" w:sz="4" w:space="0" w:color="000000"/>
            </w:tcBorders>
          </w:tcPr>
          <w:p w14:paraId="3023F56B" w14:textId="77777777" w:rsidR="00E74D60" w:rsidRDefault="007C0E40">
            <w:pPr>
              <w:jc w:val="center"/>
              <w:rPr>
                <w:b/>
                <w:bCs/>
                <w:sz w:val="24"/>
                <w:szCs w:val="24"/>
              </w:rPr>
            </w:pPr>
            <w:r>
              <w:rPr>
                <w:b/>
                <w:bCs/>
                <w:sz w:val="24"/>
                <w:szCs w:val="24"/>
              </w:rPr>
              <w:t>6</w:t>
            </w:r>
          </w:p>
        </w:tc>
        <w:tc>
          <w:tcPr>
            <w:tcW w:w="8957" w:type="dxa"/>
            <w:tcBorders>
              <w:top w:val="single" w:sz="4" w:space="0" w:color="000000"/>
              <w:left w:val="single" w:sz="4" w:space="0" w:color="000000"/>
              <w:bottom w:val="single" w:sz="4" w:space="0" w:color="000000"/>
              <w:right w:val="single" w:sz="4" w:space="0" w:color="000000"/>
            </w:tcBorders>
          </w:tcPr>
          <w:p w14:paraId="6E8ACC7B" w14:textId="77777777" w:rsidR="00E74D60" w:rsidRDefault="007C0E40">
            <w:pPr>
              <w:jc w:val="both"/>
              <w:rPr>
                <w:sz w:val="24"/>
                <w:szCs w:val="24"/>
              </w:rPr>
            </w:pPr>
            <w:r>
              <w:rPr>
                <w:sz w:val="24"/>
                <w:szCs w:val="24"/>
              </w:rPr>
              <w:t>1) Аудирование. Количество заданий – 10 (макс. 2 балла)</w:t>
            </w:r>
          </w:p>
          <w:p w14:paraId="5DD376E1" w14:textId="77777777" w:rsidR="00E74D60" w:rsidRDefault="007C0E40">
            <w:pPr>
              <w:jc w:val="both"/>
              <w:rPr>
                <w:sz w:val="24"/>
                <w:szCs w:val="24"/>
              </w:rPr>
            </w:pPr>
            <w:r>
              <w:rPr>
                <w:sz w:val="24"/>
                <w:szCs w:val="24"/>
              </w:rPr>
              <w:t>2) Лексико-грамматический тест на бумажном носителе /электронный вариант.</w:t>
            </w:r>
          </w:p>
          <w:p w14:paraId="14847AAB" w14:textId="77777777" w:rsidR="00E74D60" w:rsidRDefault="007C0E40">
            <w:pPr>
              <w:jc w:val="both"/>
              <w:rPr>
                <w:sz w:val="24"/>
                <w:szCs w:val="24"/>
              </w:rPr>
            </w:pPr>
            <w:r>
              <w:rPr>
                <w:sz w:val="24"/>
                <w:szCs w:val="24"/>
              </w:rPr>
              <w:t xml:space="preserve">Количество заданий – 40 (макс. 4 балла) </w:t>
            </w:r>
          </w:p>
          <w:p w14:paraId="3962BF4C" w14:textId="77777777" w:rsidR="00E74D60" w:rsidRDefault="007C0E40">
            <w:pPr>
              <w:jc w:val="both"/>
              <w:rPr>
                <w:sz w:val="24"/>
                <w:szCs w:val="24"/>
              </w:rPr>
            </w:pPr>
            <w:r>
              <w:rPr>
                <w:sz w:val="24"/>
                <w:szCs w:val="24"/>
              </w:rPr>
              <w:t>3) Выполнение письменного задания (написание одного из видов письма – 100 -150  слов) (макс. 4 балла).</w:t>
            </w:r>
          </w:p>
          <w:p w14:paraId="1C51A3E6" w14:textId="77777777" w:rsidR="00E74D60" w:rsidRDefault="007C0E40">
            <w:pPr>
              <w:jc w:val="both"/>
              <w:rPr>
                <w:b/>
                <w:bCs/>
                <w:sz w:val="24"/>
                <w:szCs w:val="24"/>
              </w:rPr>
            </w:pPr>
            <w:r>
              <w:rPr>
                <w:b/>
                <w:bCs/>
                <w:sz w:val="24"/>
                <w:szCs w:val="24"/>
              </w:rPr>
              <w:t>Итого макс.: 10 баллов</w:t>
            </w:r>
          </w:p>
        </w:tc>
      </w:tr>
    </w:tbl>
    <w:p w14:paraId="1AD47524" w14:textId="77777777" w:rsidR="00E74D60" w:rsidRDefault="00E74D60">
      <w:pPr>
        <w:keepNext/>
        <w:rPr>
          <w:b/>
          <w:bCs/>
          <w:u w:val="single"/>
          <w:lang w:eastAsia="ru-RU"/>
        </w:rPr>
      </w:pPr>
    </w:p>
    <w:p w14:paraId="639E9F2D" w14:textId="77777777" w:rsidR="00E74D60" w:rsidRDefault="007C0E40">
      <w:pPr>
        <w:ind w:firstLine="709"/>
        <w:jc w:val="center"/>
      </w:pPr>
      <w:r>
        <w:rPr>
          <w:b/>
          <w:bCs/>
          <w:lang w:eastAsia="ru-RU"/>
        </w:rPr>
        <w:t xml:space="preserve"> </w:t>
      </w:r>
      <w:bookmarkStart w:id="6" w:name="_Hlk97717364"/>
      <w:bookmarkEnd w:id="6"/>
    </w:p>
    <w:p w14:paraId="574D5B8F" w14:textId="77777777" w:rsidR="00E74D60" w:rsidRDefault="007C0E40">
      <w:pPr>
        <w:keepNext/>
        <w:jc w:val="center"/>
        <w:rPr>
          <w:sz w:val="28"/>
          <w:szCs w:val="28"/>
        </w:rPr>
      </w:pPr>
      <w:r>
        <w:rPr>
          <w:b/>
          <w:bCs/>
          <w:sz w:val="28"/>
          <w:szCs w:val="28"/>
          <w:u w:val="single"/>
          <w:lang w:eastAsia="ru-RU"/>
        </w:rPr>
        <w:t>Образец титульного листа контрольной работы</w:t>
      </w:r>
    </w:p>
    <w:p w14:paraId="4DBE7176" w14:textId="77777777" w:rsidR="00E74D60" w:rsidRDefault="007C0E40">
      <w:pPr>
        <w:ind w:firstLine="709"/>
        <w:jc w:val="center"/>
        <w:rPr>
          <w:sz w:val="28"/>
          <w:szCs w:val="28"/>
        </w:rPr>
      </w:pPr>
      <w:r>
        <w:rPr>
          <w:b/>
          <w:bCs/>
          <w:sz w:val="28"/>
          <w:szCs w:val="28"/>
          <w:lang w:eastAsia="ru-RU"/>
        </w:rPr>
        <w:t xml:space="preserve">Текущий контроль успеваемости </w:t>
      </w:r>
    </w:p>
    <w:p w14:paraId="1E13A704" w14:textId="77777777" w:rsidR="00E74D60" w:rsidRDefault="00E74D60">
      <w:pPr>
        <w:ind w:firstLine="709"/>
        <w:jc w:val="center"/>
        <w:rPr>
          <w:b/>
          <w:bCs/>
          <w:lang w:eastAsia="ru-RU"/>
        </w:rPr>
      </w:pPr>
    </w:p>
    <w:p w14:paraId="72FB148C" w14:textId="77777777" w:rsidR="00E74D60" w:rsidRDefault="007C0E40">
      <w:pPr>
        <w:ind w:firstLine="709"/>
        <w:jc w:val="center"/>
        <w:rPr>
          <w:sz w:val="28"/>
          <w:szCs w:val="28"/>
        </w:rPr>
      </w:pPr>
      <w:r>
        <w:rPr>
          <w:b/>
          <w:bCs/>
          <w:sz w:val="28"/>
          <w:szCs w:val="28"/>
          <w:lang w:eastAsia="ru-RU"/>
        </w:rPr>
        <w:t>(Контрольная работа)</w:t>
      </w:r>
    </w:p>
    <w:p w14:paraId="255045BB" w14:textId="77777777" w:rsidR="00E74D60" w:rsidRDefault="00E74D60">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E74D60" w14:paraId="1B77F44A" w14:textId="77777777">
        <w:tc>
          <w:tcPr>
            <w:tcW w:w="9915" w:type="dxa"/>
            <w:tcBorders>
              <w:top w:val="single" w:sz="4" w:space="0" w:color="000000"/>
              <w:left w:val="single" w:sz="4" w:space="0" w:color="000000"/>
              <w:bottom w:val="single" w:sz="4" w:space="0" w:color="000000"/>
              <w:right w:val="single" w:sz="4" w:space="0" w:color="000000"/>
            </w:tcBorders>
          </w:tcPr>
          <w:p w14:paraId="138FEEFA" w14:textId="77777777" w:rsidR="00E74D60" w:rsidRDefault="007C0E40">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13CFB0B5" w14:textId="77777777" w:rsidR="00E74D60" w:rsidRDefault="007C0E40">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21BAD8F6" w14:textId="77777777" w:rsidR="00E74D60" w:rsidRDefault="007C0E40">
            <w:pPr>
              <w:jc w:val="center"/>
              <w:rPr>
                <w:sz w:val="24"/>
                <w:szCs w:val="24"/>
              </w:rPr>
            </w:pPr>
            <w:r>
              <w:rPr>
                <w:sz w:val="24"/>
                <w:szCs w:val="24"/>
              </w:rPr>
              <w:t>---------------------------------------------------------------------------------------------------------------</w:t>
            </w:r>
          </w:p>
          <w:p w14:paraId="18221A9B" w14:textId="16C226F5" w:rsidR="00E74D60" w:rsidRDefault="00E03492">
            <w:pPr>
              <w:jc w:val="center"/>
              <w:rPr>
                <w:b/>
                <w:bCs/>
                <w:sz w:val="24"/>
                <w:szCs w:val="24"/>
              </w:rPr>
            </w:pPr>
            <w:r w:rsidRPr="00ED2D6E">
              <w:rPr>
                <w:b/>
                <w:bCs/>
                <w:sz w:val="24"/>
                <w:szCs w:val="24"/>
              </w:rPr>
              <w:lastRenderedPageBreak/>
              <w:t>Кафедра</w:t>
            </w:r>
            <w:r>
              <w:rPr>
                <w:b/>
                <w:bCs/>
                <w:sz w:val="24"/>
                <w:szCs w:val="24"/>
              </w:rPr>
              <w:t xml:space="preserve"> </w:t>
            </w:r>
            <w:r w:rsidR="007C0E40">
              <w:rPr>
                <w:b/>
                <w:bCs/>
                <w:sz w:val="24"/>
                <w:szCs w:val="24"/>
              </w:rPr>
              <w:t>иностранных языков и межкультурной коммуникации</w:t>
            </w:r>
          </w:p>
          <w:p w14:paraId="6F63597D" w14:textId="77777777" w:rsidR="00E74D60" w:rsidRDefault="007C0E40">
            <w:pPr>
              <w:jc w:val="center"/>
              <w:rPr>
                <w:b/>
                <w:bCs/>
                <w:sz w:val="24"/>
                <w:szCs w:val="24"/>
              </w:rPr>
            </w:pPr>
            <w:r>
              <w:rPr>
                <w:b/>
                <w:bCs/>
                <w:sz w:val="24"/>
                <w:szCs w:val="24"/>
              </w:rPr>
              <w:t>КОНТРОЛЬНАЯ РАБОТА ПО ДИСЦИПЛИНЕ</w:t>
            </w:r>
          </w:p>
          <w:p w14:paraId="516CFE8E" w14:textId="5C617D0F" w:rsidR="00E74D60" w:rsidRDefault="007C0E40">
            <w:pPr>
              <w:jc w:val="center"/>
              <w:rPr>
                <w:b/>
                <w:bCs/>
                <w:sz w:val="24"/>
                <w:szCs w:val="24"/>
              </w:rPr>
            </w:pPr>
            <w:r>
              <w:rPr>
                <w:b/>
                <w:bCs/>
                <w:sz w:val="24"/>
                <w:szCs w:val="24"/>
              </w:rPr>
              <w:t>«</w:t>
            </w:r>
            <w:r w:rsidR="00570509">
              <w:rPr>
                <w:b/>
                <w:bCs/>
                <w:sz w:val="24"/>
                <w:szCs w:val="24"/>
              </w:rPr>
              <w:t>Восточный язык (д</w:t>
            </w:r>
            <w:r>
              <w:rPr>
                <w:b/>
                <w:bCs/>
                <w:sz w:val="24"/>
                <w:szCs w:val="24"/>
              </w:rPr>
              <w:t>еловая корреспонденция</w:t>
            </w:r>
            <w:r w:rsidR="00570509">
              <w:rPr>
                <w:b/>
                <w:bCs/>
                <w:sz w:val="24"/>
                <w:szCs w:val="24"/>
              </w:rPr>
              <w:t>)</w:t>
            </w:r>
            <w:r>
              <w:rPr>
                <w:b/>
                <w:bCs/>
                <w:sz w:val="24"/>
                <w:szCs w:val="24"/>
              </w:rPr>
              <w:t>»</w:t>
            </w:r>
          </w:p>
          <w:p w14:paraId="206FA02C" w14:textId="6057CDC6" w:rsidR="00570509" w:rsidRDefault="00570509" w:rsidP="00570509">
            <w:pPr>
              <w:spacing w:line="240" w:lineRule="auto"/>
              <w:jc w:val="center"/>
              <w:rPr>
                <w:color w:val="000000"/>
                <w:szCs w:val="28"/>
              </w:rPr>
            </w:pPr>
            <w:r w:rsidRPr="007A62CE">
              <w:rPr>
                <w:szCs w:val="28"/>
              </w:rPr>
              <w:t xml:space="preserve">38.03.01«Экономика», </w:t>
            </w:r>
            <w:r w:rsidRPr="003D104F">
              <w:rPr>
                <w:color w:val="000000"/>
                <w:szCs w:val="28"/>
              </w:rPr>
              <w:t>ОП «Экономика и бизнес стран Востока»</w:t>
            </w:r>
            <w:r>
              <w:rPr>
                <w:szCs w:val="28"/>
              </w:rPr>
              <w:t xml:space="preserve"> </w:t>
            </w:r>
            <w:r w:rsidRPr="003D104F">
              <w:rPr>
                <w:color w:val="000000"/>
                <w:szCs w:val="28"/>
              </w:rPr>
              <w:t>профиль: «Экономика и бизнес стран Востока»</w:t>
            </w:r>
          </w:p>
          <w:p w14:paraId="6F99913B" w14:textId="5312B20F" w:rsidR="00E74D60" w:rsidRDefault="0070520C">
            <w:pPr>
              <w:jc w:val="center"/>
              <w:rPr>
                <w:b/>
                <w:bCs/>
                <w:sz w:val="24"/>
                <w:szCs w:val="24"/>
              </w:rPr>
            </w:pPr>
            <w:r>
              <w:rPr>
                <w:b/>
                <w:bCs/>
                <w:sz w:val="24"/>
                <w:szCs w:val="24"/>
              </w:rPr>
              <w:t>4</w:t>
            </w:r>
            <w:r w:rsidR="007C0E40">
              <w:rPr>
                <w:b/>
                <w:bCs/>
                <w:sz w:val="24"/>
                <w:szCs w:val="24"/>
              </w:rPr>
              <w:t xml:space="preserve"> курс </w:t>
            </w:r>
            <w:r>
              <w:rPr>
                <w:b/>
                <w:bCs/>
                <w:sz w:val="24"/>
                <w:szCs w:val="24"/>
              </w:rPr>
              <w:t>7</w:t>
            </w:r>
            <w:r w:rsidR="007C0E40">
              <w:rPr>
                <w:b/>
                <w:bCs/>
                <w:sz w:val="24"/>
                <w:szCs w:val="24"/>
              </w:rPr>
              <w:t xml:space="preserve"> семестр</w:t>
            </w:r>
          </w:p>
          <w:p w14:paraId="71658994" w14:textId="77777777" w:rsidR="00E74D60" w:rsidRDefault="007C0E40">
            <w:pPr>
              <w:jc w:val="center"/>
              <w:rPr>
                <w:b/>
                <w:bCs/>
                <w:sz w:val="24"/>
                <w:szCs w:val="24"/>
              </w:rPr>
            </w:pPr>
            <w:r>
              <w:rPr>
                <w:b/>
                <w:bCs/>
                <w:sz w:val="24"/>
                <w:szCs w:val="24"/>
              </w:rPr>
              <w:t>20__- 20__ учебный год</w:t>
            </w:r>
          </w:p>
          <w:p w14:paraId="5F5BEA6D" w14:textId="77777777" w:rsidR="00E74D60" w:rsidRDefault="007C0E40">
            <w:pPr>
              <w:jc w:val="center"/>
              <w:rPr>
                <w:sz w:val="24"/>
                <w:szCs w:val="24"/>
              </w:rPr>
            </w:pPr>
            <w:r>
              <w:rPr>
                <w:sz w:val="24"/>
                <w:szCs w:val="24"/>
              </w:rPr>
              <w:t>Вариант 1</w:t>
            </w:r>
          </w:p>
          <w:p w14:paraId="643D3495" w14:textId="77777777" w:rsidR="00E74D60" w:rsidRDefault="00E74D60">
            <w:pPr>
              <w:jc w:val="center"/>
              <w:rPr>
                <w:sz w:val="24"/>
                <w:szCs w:val="24"/>
              </w:rPr>
            </w:pPr>
          </w:p>
          <w:p w14:paraId="1B1721EE" w14:textId="77777777" w:rsidR="00E74D60" w:rsidRDefault="007C0E40">
            <w:pPr>
              <w:jc w:val="center"/>
              <w:rPr>
                <w:sz w:val="24"/>
                <w:szCs w:val="24"/>
              </w:rPr>
            </w:pPr>
            <w:r>
              <w:rPr>
                <w:sz w:val="24"/>
                <w:szCs w:val="24"/>
              </w:rPr>
              <w:t>Работу выполнил/а студент/ка _____________________________________ гр.___________</w:t>
            </w:r>
          </w:p>
          <w:p w14:paraId="617D6D38" w14:textId="77777777" w:rsidR="00E74D60" w:rsidRDefault="00E74D60">
            <w:pPr>
              <w:jc w:val="center"/>
              <w:rPr>
                <w:b/>
                <w:bCs/>
                <w:sz w:val="24"/>
                <w:szCs w:val="24"/>
              </w:rPr>
            </w:pPr>
          </w:p>
          <w:p w14:paraId="23D3DB4E" w14:textId="77777777" w:rsidR="00E74D60" w:rsidRDefault="007C0E40">
            <w:pPr>
              <w:jc w:val="center"/>
              <w:rPr>
                <w:b/>
                <w:bCs/>
                <w:sz w:val="24"/>
                <w:szCs w:val="24"/>
              </w:rPr>
            </w:pPr>
            <w:r>
              <w:rPr>
                <w:b/>
                <w:bCs/>
                <w:sz w:val="24"/>
                <w:szCs w:val="24"/>
              </w:rPr>
              <w:t xml:space="preserve">Система оценки знаний по учебной дисциплине </w:t>
            </w:r>
          </w:p>
          <w:p w14:paraId="119110A3" w14:textId="356CA8AD" w:rsidR="00E74D60" w:rsidRPr="00E03492" w:rsidRDefault="00E03492">
            <w:pPr>
              <w:jc w:val="center"/>
              <w:rPr>
                <w:b/>
                <w:bCs/>
                <w:strike/>
                <w:sz w:val="24"/>
                <w:szCs w:val="24"/>
              </w:rPr>
            </w:pPr>
            <w:r w:rsidRPr="00ED2D6E">
              <w:rPr>
                <w:b/>
                <w:bCs/>
                <w:sz w:val="24"/>
                <w:szCs w:val="24"/>
              </w:rPr>
              <w:t>«Восточный язык (деловая корреспонденция)»</w:t>
            </w:r>
          </w:p>
          <w:p w14:paraId="0537F3C4" w14:textId="77777777" w:rsidR="00E74D60" w:rsidRDefault="007C0E40">
            <w:pPr>
              <w:jc w:val="center"/>
              <w:rPr>
                <w:b/>
                <w:bCs/>
                <w:sz w:val="24"/>
                <w:szCs w:val="24"/>
              </w:rPr>
            </w:pPr>
            <w:r>
              <w:rPr>
                <w:b/>
                <w:bCs/>
                <w:sz w:val="24"/>
                <w:szCs w:val="24"/>
              </w:rPr>
              <w:t xml:space="preserve">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E74D60" w14:paraId="3D4CF580"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E8F62AB" w14:textId="77777777" w:rsidR="00E74D60" w:rsidRDefault="007C0E40">
                  <w:pPr>
                    <w:jc w:val="center"/>
                    <w:rPr>
                      <w:sz w:val="24"/>
                      <w:szCs w:val="24"/>
                    </w:rPr>
                  </w:pPr>
                  <w:r>
                    <w:rPr>
                      <w:sz w:val="24"/>
                      <w:szCs w:val="24"/>
                    </w:rPr>
                    <w:t>Текущая семестровая оценка</w:t>
                  </w:r>
                </w:p>
                <w:p w14:paraId="6DC92A5C" w14:textId="77777777" w:rsidR="00E74D60" w:rsidRDefault="007C0E40">
                  <w:pPr>
                    <w:jc w:val="center"/>
                    <w:rPr>
                      <w:sz w:val="24"/>
                      <w:szCs w:val="24"/>
                    </w:rPr>
                  </w:pPr>
                  <w:r>
                    <w:rPr>
                      <w:sz w:val="24"/>
                      <w:szCs w:val="24"/>
                    </w:rPr>
                    <w:t>сентябрь-октябрь/</w:t>
                  </w:r>
                </w:p>
                <w:p w14:paraId="596B0F5F" w14:textId="77777777" w:rsidR="00E74D60" w:rsidRDefault="007C0E40">
                  <w:pPr>
                    <w:jc w:val="center"/>
                    <w:rPr>
                      <w:sz w:val="24"/>
                      <w:szCs w:val="24"/>
                    </w:rPr>
                  </w:pPr>
                  <w:r>
                    <w:rPr>
                      <w:sz w:val="24"/>
                      <w:szCs w:val="24"/>
                    </w:rPr>
                    <w:t xml:space="preserve">февраль-март </w:t>
                  </w:r>
                </w:p>
                <w:p w14:paraId="7B398467" w14:textId="77777777" w:rsidR="00E74D60" w:rsidRDefault="007C0E40">
                  <w:pPr>
                    <w:jc w:val="center"/>
                    <w:rPr>
                      <w:sz w:val="24"/>
                      <w:szCs w:val="24"/>
                    </w:rPr>
                  </w:pPr>
                  <w:r>
                    <w:rPr>
                      <w:sz w:val="24"/>
                      <w:szCs w:val="24"/>
                    </w:rPr>
                    <w:t xml:space="preserve"> 20__/20__ уч.г.</w:t>
                  </w:r>
                </w:p>
                <w:p w14:paraId="68995BE7" w14:textId="77777777" w:rsidR="00E74D60" w:rsidRDefault="00E74D60">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5E6789C1" w14:textId="77777777" w:rsidR="00E74D60" w:rsidRDefault="007C0E40">
                  <w:pPr>
                    <w:jc w:val="center"/>
                    <w:rPr>
                      <w:sz w:val="24"/>
                      <w:szCs w:val="24"/>
                    </w:rPr>
                  </w:pPr>
                  <w:r>
                    <w:rPr>
                      <w:sz w:val="24"/>
                      <w:szCs w:val="24"/>
                    </w:rPr>
                    <w:t>Текущий контроль успеваемости</w:t>
                  </w:r>
                </w:p>
                <w:p w14:paraId="451C8CFA" w14:textId="77777777" w:rsidR="00E74D60" w:rsidRDefault="007C0E40">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735920D1" w14:textId="77777777" w:rsidR="00E74D60" w:rsidRDefault="007C0E40">
                  <w:pPr>
                    <w:jc w:val="center"/>
                    <w:rPr>
                      <w:sz w:val="24"/>
                      <w:szCs w:val="24"/>
                    </w:rPr>
                  </w:pPr>
                  <w:r>
                    <w:rPr>
                      <w:sz w:val="24"/>
                      <w:szCs w:val="24"/>
                    </w:rPr>
                    <w:t>Итоговая оценка</w:t>
                  </w:r>
                </w:p>
              </w:tc>
            </w:tr>
            <w:tr w:rsidR="00E74D60" w14:paraId="3BA85B17"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C7307D7" w14:textId="77777777" w:rsidR="00E74D60" w:rsidRDefault="00E74D60"/>
              </w:tc>
              <w:tc>
                <w:tcPr>
                  <w:tcW w:w="1680" w:type="dxa"/>
                  <w:tcBorders>
                    <w:top w:val="single" w:sz="8" w:space="0" w:color="000000"/>
                    <w:left w:val="single" w:sz="4" w:space="0" w:color="000000"/>
                    <w:bottom w:val="single" w:sz="8" w:space="0" w:color="000000"/>
                    <w:right w:val="single" w:sz="8" w:space="0" w:color="000000"/>
                  </w:tcBorders>
                </w:tcPr>
                <w:p w14:paraId="7400A2DC" w14:textId="77777777" w:rsidR="00E74D60" w:rsidRDefault="007C0E40">
                  <w:pPr>
                    <w:jc w:val="center"/>
                    <w:rPr>
                      <w:sz w:val="24"/>
                      <w:szCs w:val="24"/>
                    </w:rPr>
                  </w:pPr>
                  <w:r>
                    <w:rPr>
                      <w:sz w:val="24"/>
                      <w:szCs w:val="24"/>
                    </w:rPr>
                    <w:t>Аудирование (10 заданий)</w:t>
                  </w:r>
                </w:p>
                <w:p w14:paraId="5774D75E" w14:textId="77777777" w:rsidR="00E74D60" w:rsidRDefault="00E74D60">
                  <w:pPr>
                    <w:jc w:val="center"/>
                    <w:rPr>
                      <w:sz w:val="24"/>
                      <w:szCs w:val="24"/>
                    </w:rPr>
                  </w:pPr>
                </w:p>
              </w:tc>
              <w:tc>
                <w:tcPr>
                  <w:tcW w:w="2040" w:type="dxa"/>
                  <w:tcBorders>
                    <w:left w:val="single" w:sz="8" w:space="0" w:color="000000"/>
                    <w:bottom w:val="single" w:sz="8" w:space="0" w:color="000000"/>
                    <w:right w:val="single" w:sz="8" w:space="0" w:color="000000"/>
                  </w:tcBorders>
                </w:tcPr>
                <w:p w14:paraId="38771E52" w14:textId="77777777" w:rsidR="00E74D60" w:rsidRDefault="007C0E40">
                  <w:pPr>
                    <w:jc w:val="center"/>
                    <w:rPr>
                      <w:sz w:val="24"/>
                      <w:szCs w:val="24"/>
                    </w:rPr>
                  </w:pPr>
                  <w:r>
                    <w:rPr>
                      <w:sz w:val="24"/>
                      <w:szCs w:val="24"/>
                    </w:rPr>
                    <w:t xml:space="preserve">Лексико-грамматический тест </w:t>
                  </w:r>
                </w:p>
                <w:p w14:paraId="4CD2FC37" w14:textId="77777777" w:rsidR="00E74D60" w:rsidRDefault="007C0E40">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5522AE4F" w14:textId="77777777" w:rsidR="00E74D60" w:rsidRDefault="007C0E40">
                  <w:pPr>
                    <w:jc w:val="center"/>
                    <w:rPr>
                      <w:sz w:val="24"/>
                      <w:szCs w:val="24"/>
                    </w:rPr>
                  </w:pPr>
                  <w:r>
                    <w:rPr>
                      <w:sz w:val="24"/>
                      <w:szCs w:val="24"/>
                    </w:rPr>
                    <w:t>Письменное задание</w:t>
                  </w:r>
                </w:p>
                <w:p w14:paraId="2E85EEDB" w14:textId="77777777" w:rsidR="00E74D60" w:rsidRDefault="00E74D60">
                  <w:pPr>
                    <w:jc w:val="center"/>
                    <w:rPr>
                      <w:sz w:val="24"/>
                      <w:szCs w:val="24"/>
                    </w:rPr>
                  </w:pPr>
                </w:p>
              </w:tc>
              <w:tc>
                <w:tcPr>
                  <w:tcW w:w="2124" w:type="dxa"/>
                  <w:vMerge/>
                  <w:tcBorders>
                    <w:bottom w:val="single" w:sz="4" w:space="0" w:color="000000"/>
                  </w:tcBorders>
                  <w:vAlign w:val="center"/>
                </w:tcPr>
                <w:p w14:paraId="63291F73" w14:textId="77777777" w:rsidR="00E74D60" w:rsidRDefault="00E74D60"/>
              </w:tc>
            </w:tr>
            <w:tr w:rsidR="00E74D60" w14:paraId="1706D4C6" w14:textId="77777777">
              <w:tc>
                <w:tcPr>
                  <w:tcW w:w="2421" w:type="dxa"/>
                  <w:tcBorders>
                    <w:top w:val="single" w:sz="4" w:space="0" w:color="000000"/>
                    <w:left w:val="single" w:sz="8" w:space="0" w:color="000000"/>
                    <w:bottom w:val="single" w:sz="8" w:space="0" w:color="000000"/>
                    <w:right w:val="single" w:sz="8" w:space="0" w:color="000000"/>
                  </w:tcBorders>
                </w:tcPr>
                <w:p w14:paraId="44BB52CD" w14:textId="77777777" w:rsidR="00E74D60" w:rsidRDefault="007C0E40">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61646D52" w14:textId="77777777" w:rsidR="00E74D60" w:rsidRDefault="007C0E40">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64C2BD60" w14:textId="77777777" w:rsidR="00E74D60" w:rsidRDefault="007C0E40">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1DE7FCDF" w14:textId="77777777" w:rsidR="00E74D60" w:rsidRDefault="007C0E40">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67DCA730" w14:textId="77777777" w:rsidR="00E74D60" w:rsidRDefault="007C0E40">
                  <w:pPr>
                    <w:jc w:val="center"/>
                    <w:rPr>
                      <w:sz w:val="24"/>
                      <w:szCs w:val="24"/>
                    </w:rPr>
                  </w:pPr>
                  <w:r>
                    <w:rPr>
                      <w:sz w:val="24"/>
                      <w:szCs w:val="24"/>
                    </w:rPr>
                    <w:t>20 баллов</w:t>
                  </w:r>
                </w:p>
              </w:tc>
            </w:tr>
            <w:tr w:rsidR="00E74D60" w14:paraId="5475040B" w14:textId="77777777">
              <w:tc>
                <w:tcPr>
                  <w:tcW w:w="2421" w:type="dxa"/>
                  <w:tcBorders>
                    <w:top w:val="single" w:sz="8" w:space="0" w:color="000000"/>
                    <w:left w:val="single" w:sz="8" w:space="0" w:color="000000"/>
                    <w:bottom w:val="single" w:sz="8" w:space="0" w:color="000000"/>
                    <w:right w:val="single" w:sz="8" w:space="0" w:color="000000"/>
                  </w:tcBorders>
                </w:tcPr>
                <w:p w14:paraId="7C1D7ED3" w14:textId="77777777" w:rsidR="00E74D60" w:rsidRDefault="00E74D60">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12976F1F" w14:textId="77777777" w:rsidR="00E74D60" w:rsidRDefault="00E74D60">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568EC583" w14:textId="77777777" w:rsidR="00E74D60" w:rsidRDefault="00E74D60">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3E3C16D8" w14:textId="77777777" w:rsidR="00E74D60" w:rsidRDefault="00E74D60">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224537A9" w14:textId="77777777" w:rsidR="00E74D60" w:rsidRDefault="00E74D60">
                  <w:pPr>
                    <w:jc w:val="both"/>
                    <w:rPr>
                      <w:sz w:val="24"/>
                      <w:szCs w:val="24"/>
                    </w:rPr>
                  </w:pPr>
                </w:p>
              </w:tc>
            </w:tr>
          </w:tbl>
          <w:p w14:paraId="2828F5EF" w14:textId="77777777" w:rsidR="00E74D60" w:rsidRDefault="00E74D60">
            <w:pPr>
              <w:jc w:val="both"/>
              <w:rPr>
                <w:sz w:val="24"/>
                <w:szCs w:val="24"/>
              </w:rPr>
            </w:pPr>
          </w:p>
          <w:p w14:paraId="466FA6CB" w14:textId="77777777" w:rsidR="00E74D60" w:rsidRDefault="007C0E40">
            <w:pPr>
              <w:jc w:val="right"/>
              <w:rPr>
                <w:sz w:val="24"/>
                <w:szCs w:val="24"/>
              </w:rPr>
            </w:pPr>
            <w:r>
              <w:rPr>
                <w:sz w:val="24"/>
                <w:szCs w:val="24"/>
              </w:rPr>
              <w:t>Работу составил(а) (ФИО преподавателя)</w:t>
            </w:r>
          </w:p>
          <w:p w14:paraId="445E92D6" w14:textId="77777777" w:rsidR="00E74D60" w:rsidRDefault="007C0E40">
            <w:pPr>
              <w:jc w:val="right"/>
              <w:rPr>
                <w:sz w:val="24"/>
                <w:szCs w:val="24"/>
              </w:rPr>
            </w:pPr>
            <w:r>
              <w:rPr>
                <w:sz w:val="24"/>
                <w:szCs w:val="24"/>
              </w:rPr>
              <w:t>Работу проверил(а) ______________________ (ФИО преподавателя)</w:t>
            </w:r>
          </w:p>
          <w:p w14:paraId="7B33F474" w14:textId="77777777" w:rsidR="00E74D60" w:rsidRDefault="00E74D60">
            <w:pPr>
              <w:rPr>
                <w:sz w:val="24"/>
                <w:szCs w:val="24"/>
              </w:rPr>
            </w:pPr>
          </w:p>
          <w:p w14:paraId="133608BE" w14:textId="77777777" w:rsidR="00E74D60" w:rsidRDefault="00E74D60">
            <w:pPr>
              <w:rPr>
                <w:b/>
                <w:bCs/>
                <w:sz w:val="24"/>
                <w:szCs w:val="24"/>
              </w:rPr>
            </w:pPr>
          </w:p>
          <w:tbl>
            <w:tblPr>
              <w:tblW w:w="9796" w:type="dxa"/>
              <w:tblLayout w:type="fixed"/>
              <w:tblLook w:val="04A0" w:firstRow="1" w:lastRow="0" w:firstColumn="1" w:lastColumn="0" w:noHBand="0" w:noVBand="1"/>
            </w:tblPr>
            <w:tblGrid>
              <w:gridCol w:w="4898"/>
              <w:gridCol w:w="4898"/>
            </w:tblGrid>
            <w:tr w:rsidR="00E74D60" w14:paraId="2472493B" w14:textId="77777777">
              <w:tc>
                <w:tcPr>
                  <w:tcW w:w="4898" w:type="dxa"/>
                </w:tcPr>
                <w:p w14:paraId="1AFA2B94" w14:textId="30C9F2BA" w:rsidR="00E74D60" w:rsidRDefault="007C0E40">
                  <w:pPr>
                    <w:jc w:val="both"/>
                    <w:rPr>
                      <w:sz w:val="24"/>
                      <w:szCs w:val="24"/>
                    </w:rPr>
                  </w:pPr>
                  <w:r>
                    <w:rPr>
                      <w:sz w:val="24"/>
                      <w:szCs w:val="24"/>
                    </w:rPr>
                    <w:t>Заместитель руководителя</w:t>
                  </w:r>
                  <w:r w:rsidR="00E03492">
                    <w:rPr>
                      <w:sz w:val="24"/>
                      <w:szCs w:val="24"/>
                    </w:rPr>
                    <w:t xml:space="preserve"> </w:t>
                  </w:r>
                  <w:r w:rsidR="00E03492" w:rsidRPr="0022226F">
                    <w:rPr>
                      <w:sz w:val="24"/>
                      <w:szCs w:val="24"/>
                    </w:rPr>
                    <w:t>кафедры</w:t>
                  </w:r>
                  <w:r w:rsidRPr="00E03492">
                    <w:rPr>
                      <w:strike/>
                      <w:sz w:val="24"/>
                      <w:szCs w:val="24"/>
                    </w:rPr>
                    <w:t xml:space="preserve"> </w:t>
                  </w:r>
                </w:p>
                <w:p w14:paraId="0A669C58" w14:textId="77777777" w:rsidR="00E74D60" w:rsidRDefault="007C0E40">
                  <w:pPr>
                    <w:jc w:val="both"/>
                    <w:rPr>
                      <w:sz w:val="24"/>
                      <w:szCs w:val="24"/>
                    </w:rPr>
                  </w:pPr>
                  <w:r>
                    <w:rPr>
                      <w:sz w:val="24"/>
                      <w:szCs w:val="24"/>
                    </w:rPr>
                    <w:t xml:space="preserve">иностранных языков и межкультурной </w:t>
                  </w:r>
                </w:p>
                <w:p w14:paraId="1D888BB3" w14:textId="77777777" w:rsidR="00E74D60" w:rsidRDefault="007C0E40">
                  <w:pPr>
                    <w:jc w:val="both"/>
                    <w:rPr>
                      <w:sz w:val="24"/>
                      <w:szCs w:val="24"/>
                    </w:rPr>
                  </w:pPr>
                  <w:r>
                    <w:rPr>
                      <w:sz w:val="24"/>
                      <w:szCs w:val="24"/>
                    </w:rPr>
                    <w:t>коммуникации по учебной и учебно-методической работе</w:t>
                  </w:r>
                </w:p>
                <w:p w14:paraId="1A64208E" w14:textId="77777777" w:rsidR="00E74D60" w:rsidRDefault="007C0E40">
                  <w:pPr>
                    <w:jc w:val="both"/>
                    <w:rPr>
                      <w:sz w:val="24"/>
                      <w:szCs w:val="24"/>
                    </w:rPr>
                  </w:pPr>
                  <w:r>
                    <w:rPr>
                      <w:sz w:val="24"/>
                      <w:szCs w:val="24"/>
                    </w:rPr>
                    <w:t>«____» _____________ 20__ г.</w:t>
                  </w:r>
                </w:p>
                <w:p w14:paraId="0E41A8DA" w14:textId="77777777" w:rsidR="00E74D60" w:rsidRDefault="00E74D60">
                  <w:pPr>
                    <w:jc w:val="both"/>
                    <w:rPr>
                      <w:sz w:val="24"/>
                      <w:szCs w:val="24"/>
                    </w:rPr>
                  </w:pPr>
                </w:p>
              </w:tc>
              <w:tc>
                <w:tcPr>
                  <w:tcW w:w="4898" w:type="dxa"/>
                </w:tcPr>
                <w:p w14:paraId="07F76EB1" w14:textId="77777777" w:rsidR="00E74D60" w:rsidRDefault="00E74D60">
                  <w:pPr>
                    <w:jc w:val="both"/>
                    <w:rPr>
                      <w:sz w:val="24"/>
                      <w:szCs w:val="24"/>
                    </w:rPr>
                  </w:pPr>
                </w:p>
                <w:p w14:paraId="3A5E3852" w14:textId="77777777" w:rsidR="00E74D60" w:rsidRDefault="00E74D60">
                  <w:pPr>
                    <w:jc w:val="both"/>
                    <w:rPr>
                      <w:sz w:val="24"/>
                      <w:szCs w:val="24"/>
                    </w:rPr>
                  </w:pPr>
                </w:p>
                <w:p w14:paraId="4BA36839" w14:textId="77777777" w:rsidR="00E74D60" w:rsidRDefault="007C0E40">
                  <w:pPr>
                    <w:jc w:val="right"/>
                    <w:rPr>
                      <w:sz w:val="24"/>
                      <w:szCs w:val="24"/>
                    </w:rPr>
                  </w:pPr>
                  <w:r>
                    <w:rPr>
                      <w:sz w:val="24"/>
                      <w:szCs w:val="24"/>
                    </w:rPr>
                    <w:t>______________ (Ф.И.О.)</w:t>
                  </w:r>
                </w:p>
                <w:p w14:paraId="56E222A8" w14:textId="77777777" w:rsidR="00E74D60" w:rsidRDefault="00E74D60">
                  <w:pPr>
                    <w:jc w:val="right"/>
                    <w:rPr>
                      <w:sz w:val="24"/>
                      <w:szCs w:val="24"/>
                    </w:rPr>
                  </w:pPr>
                </w:p>
                <w:p w14:paraId="3C58599A" w14:textId="77777777" w:rsidR="00E74D60" w:rsidRDefault="00E74D60">
                  <w:pPr>
                    <w:jc w:val="right"/>
                    <w:rPr>
                      <w:sz w:val="24"/>
                      <w:szCs w:val="24"/>
                    </w:rPr>
                  </w:pPr>
                </w:p>
              </w:tc>
            </w:tr>
          </w:tbl>
          <w:p w14:paraId="4F701F92" w14:textId="77777777" w:rsidR="00E74D60" w:rsidRDefault="00E74D60"/>
        </w:tc>
      </w:tr>
    </w:tbl>
    <w:p w14:paraId="63E382F6" w14:textId="77777777" w:rsidR="00E74D60" w:rsidRDefault="00E74D60">
      <w:pPr>
        <w:rPr>
          <w:b/>
          <w:bCs/>
          <w:sz w:val="24"/>
          <w:szCs w:val="24"/>
        </w:rPr>
      </w:pPr>
    </w:p>
    <w:p w14:paraId="2A4CF3E2" w14:textId="77777777" w:rsidR="00C61EA4" w:rsidRDefault="00C61EA4" w:rsidP="00C61EA4">
      <w:pPr>
        <w:jc w:val="center"/>
        <w:rPr>
          <w:b/>
          <w:bCs/>
          <w:sz w:val="28"/>
          <w:szCs w:val="28"/>
        </w:rPr>
      </w:pPr>
      <w:bookmarkStart w:id="7" w:name="_Toc6853590"/>
      <w:r>
        <w:rPr>
          <w:b/>
          <w:bCs/>
          <w:sz w:val="28"/>
          <w:szCs w:val="28"/>
        </w:rPr>
        <w:t>Пример контрольной работы</w:t>
      </w:r>
    </w:p>
    <w:p w14:paraId="6534F9EB" w14:textId="77777777" w:rsidR="00C61EA4" w:rsidRPr="00C61EA4" w:rsidRDefault="00C61EA4" w:rsidP="00C61EA4">
      <w:pPr>
        <w:jc w:val="center"/>
        <w:rPr>
          <w:sz w:val="24"/>
          <w:szCs w:val="24"/>
        </w:rPr>
      </w:pPr>
      <w:r w:rsidRPr="00C61EA4">
        <w:rPr>
          <w:b/>
          <w:bCs/>
          <w:sz w:val="28"/>
          <w:szCs w:val="28"/>
        </w:rPr>
        <w:t xml:space="preserve">Турецкий язык </w:t>
      </w:r>
    </w:p>
    <w:p w14:paraId="3C649DE3" w14:textId="77777777" w:rsidR="00C61EA4" w:rsidRPr="00C61EA4" w:rsidRDefault="00C61EA4" w:rsidP="00C61EA4">
      <w:pPr>
        <w:widowControl/>
        <w:tabs>
          <w:tab w:val="left" w:pos="142"/>
          <w:tab w:val="left" w:pos="284"/>
          <w:tab w:val="left" w:pos="426"/>
        </w:tabs>
        <w:spacing w:line="360" w:lineRule="auto"/>
        <w:rPr>
          <w:sz w:val="28"/>
          <w:szCs w:val="28"/>
          <w:lang w:eastAsia="ru-RU"/>
        </w:rPr>
      </w:pPr>
    </w:p>
    <w:p w14:paraId="7B09EE6B" w14:textId="77777777" w:rsidR="00C61EA4" w:rsidRPr="00C61EA4" w:rsidRDefault="00C61EA4" w:rsidP="00C61EA4">
      <w:pPr>
        <w:tabs>
          <w:tab w:val="left" w:pos="679"/>
        </w:tabs>
        <w:spacing w:line="240" w:lineRule="auto"/>
        <w:ind w:right="1975"/>
        <w:rPr>
          <w:b/>
          <w:sz w:val="24"/>
          <w:szCs w:val="24"/>
          <w:lang w:val="tr-TR"/>
        </w:rPr>
      </w:pPr>
      <w:r w:rsidRPr="00C61EA4">
        <w:rPr>
          <w:b/>
          <w:sz w:val="24"/>
          <w:szCs w:val="24"/>
          <w:lang w:val="tr-TR"/>
        </w:rPr>
        <w:t xml:space="preserve">Dinleme </w:t>
      </w:r>
      <w:r w:rsidRPr="00C61EA4">
        <w:rPr>
          <w:b/>
          <w:sz w:val="24"/>
          <w:szCs w:val="24"/>
        </w:rPr>
        <w:t xml:space="preserve">(Аудирование) – </w:t>
      </w:r>
      <w:r w:rsidRPr="00C61EA4">
        <w:rPr>
          <w:b/>
          <w:sz w:val="24"/>
          <w:szCs w:val="24"/>
          <w:lang w:val="tr-TR"/>
        </w:rPr>
        <w:t>10</w:t>
      </w:r>
      <w:r w:rsidRPr="00C61EA4">
        <w:rPr>
          <w:b/>
          <w:sz w:val="24"/>
          <w:szCs w:val="24"/>
        </w:rPr>
        <w:t xml:space="preserve"> </w:t>
      </w:r>
      <w:r w:rsidRPr="00C61EA4">
        <w:rPr>
          <w:b/>
          <w:sz w:val="24"/>
          <w:szCs w:val="24"/>
          <w:lang w:val="tr-TR"/>
        </w:rPr>
        <w:t xml:space="preserve">soru </w:t>
      </w:r>
      <w:r w:rsidRPr="00C61EA4">
        <w:rPr>
          <w:b/>
          <w:sz w:val="24"/>
          <w:szCs w:val="24"/>
        </w:rPr>
        <w:t>(</w:t>
      </w:r>
      <w:r w:rsidRPr="00C61EA4">
        <w:rPr>
          <w:b/>
          <w:sz w:val="24"/>
          <w:szCs w:val="24"/>
          <w:lang w:val="tr-TR"/>
        </w:rPr>
        <w:t>10</w:t>
      </w:r>
      <w:r w:rsidRPr="00C61EA4">
        <w:rPr>
          <w:b/>
          <w:sz w:val="24"/>
          <w:szCs w:val="24"/>
        </w:rPr>
        <w:t xml:space="preserve"> вопросов)</w:t>
      </w:r>
      <w:r w:rsidRPr="00C61EA4">
        <w:rPr>
          <w:b/>
          <w:sz w:val="24"/>
          <w:szCs w:val="24"/>
          <w:lang w:val="tr-TR"/>
        </w:rPr>
        <w:t xml:space="preserve"> </w:t>
      </w:r>
    </w:p>
    <w:p w14:paraId="470C80B9" w14:textId="77777777" w:rsidR="00C61EA4" w:rsidRPr="00C61EA4" w:rsidRDefault="00C61EA4" w:rsidP="007919A9">
      <w:pPr>
        <w:pStyle w:val="aff5"/>
        <w:numPr>
          <w:ilvl w:val="0"/>
          <w:numId w:val="24"/>
        </w:numPr>
        <w:tabs>
          <w:tab w:val="left" w:pos="679"/>
        </w:tabs>
        <w:spacing w:line="240" w:lineRule="auto"/>
        <w:ind w:right="1975"/>
        <w:rPr>
          <w:b/>
          <w:i/>
          <w:iCs/>
          <w:sz w:val="24"/>
          <w:szCs w:val="24"/>
          <w:u w:val="single"/>
          <w:lang w:val="en-US"/>
        </w:rPr>
      </w:pPr>
      <w:r w:rsidRPr="00C61EA4">
        <w:rPr>
          <w:b/>
          <w:i/>
          <w:iCs/>
          <w:sz w:val="24"/>
          <w:szCs w:val="24"/>
          <w:u w:val="single"/>
          <w:lang w:val="en-US"/>
        </w:rPr>
        <w:t>Dinleyelim, işaretleyim</w:t>
      </w:r>
    </w:p>
    <w:p w14:paraId="45B30ACE" w14:textId="77777777" w:rsidR="00C61EA4" w:rsidRPr="00C61EA4" w:rsidRDefault="00C61EA4" w:rsidP="00C61EA4">
      <w:pPr>
        <w:pStyle w:val="a5"/>
        <w:spacing w:before="1"/>
        <w:rPr>
          <w:b/>
          <w:sz w:val="8"/>
          <w:szCs w:val="22"/>
          <w:lang w:val="en-US"/>
        </w:rPr>
      </w:pPr>
    </w:p>
    <w:p w14:paraId="00B25343" w14:textId="77777777" w:rsidR="00C61EA4" w:rsidRPr="00C61EA4" w:rsidRDefault="00C61EA4" w:rsidP="00C61EA4">
      <w:pPr>
        <w:pStyle w:val="a5"/>
        <w:spacing w:before="6"/>
        <w:rPr>
          <w:bCs/>
          <w:sz w:val="22"/>
          <w:szCs w:val="22"/>
          <w:lang w:val="tr-TR"/>
        </w:rPr>
      </w:pPr>
      <w:r w:rsidRPr="00C61EA4">
        <w:rPr>
          <w:bCs/>
          <w:sz w:val="22"/>
          <w:szCs w:val="22"/>
          <w:lang w:val="en-US"/>
        </w:rPr>
        <w:t xml:space="preserve">1.   </w:t>
      </w:r>
      <w:r w:rsidRPr="00C61EA4">
        <w:rPr>
          <w:bCs/>
          <w:sz w:val="22"/>
          <w:szCs w:val="22"/>
          <w:lang w:val="tr-TR"/>
        </w:rPr>
        <w:t xml:space="preserve">Saat 3’te </w:t>
      </w:r>
      <w:r w:rsidRPr="00C61EA4">
        <w:rPr>
          <w:bCs/>
          <w:sz w:val="22"/>
          <w:szCs w:val="22"/>
          <w:lang w:val="en-US"/>
        </w:rPr>
        <w:t xml:space="preserve"> </w:t>
      </w:r>
      <w:r w:rsidRPr="00C61EA4">
        <w:rPr>
          <w:bCs/>
          <w:sz w:val="22"/>
          <w:szCs w:val="22"/>
          <w:lang w:val="tr-TR"/>
        </w:rPr>
        <w:t xml:space="preserve">yeni projelerle ilgili                                                     a) Adnan bey başkanlığında olacak </w:t>
      </w:r>
    </w:p>
    <w:p w14:paraId="5430DD52" w14:textId="77777777" w:rsidR="00C61EA4" w:rsidRPr="00C61EA4" w:rsidRDefault="00C61EA4" w:rsidP="00C61EA4">
      <w:pPr>
        <w:pStyle w:val="a5"/>
        <w:spacing w:before="6"/>
        <w:rPr>
          <w:bCs/>
          <w:sz w:val="22"/>
          <w:szCs w:val="22"/>
          <w:lang w:val="tr-TR"/>
        </w:rPr>
      </w:pPr>
      <w:r w:rsidRPr="00C61EA4">
        <w:rPr>
          <w:bCs/>
          <w:sz w:val="22"/>
          <w:szCs w:val="22"/>
          <w:lang w:val="tr-TR"/>
        </w:rPr>
        <w:t>2.   Toplantıyı çalışanlara kim haber verecek</w:t>
      </w:r>
      <w:r w:rsidRPr="00C61EA4">
        <w:rPr>
          <w:bCs/>
          <w:sz w:val="22"/>
          <w:szCs w:val="22"/>
          <w:lang w:val="en-US"/>
        </w:rPr>
        <w:t xml:space="preserve">?  </w:t>
      </w:r>
      <w:r w:rsidRPr="00C61EA4">
        <w:rPr>
          <w:bCs/>
          <w:sz w:val="22"/>
          <w:szCs w:val="22"/>
          <w:lang w:val="tr-TR"/>
        </w:rPr>
        <w:t xml:space="preserve">                                b) proje ile ilgili Sezen hanım sunum  </w:t>
      </w:r>
    </w:p>
    <w:p w14:paraId="71A78487" w14:textId="77777777" w:rsidR="00C61EA4" w:rsidRPr="00C61EA4" w:rsidRDefault="00C61EA4" w:rsidP="00C61EA4">
      <w:pPr>
        <w:pStyle w:val="a5"/>
        <w:spacing w:before="6"/>
        <w:rPr>
          <w:bCs/>
          <w:sz w:val="22"/>
          <w:szCs w:val="22"/>
          <w:lang w:val="tr-TR"/>
        </w:rPr>
      </w:pPr>
      <w:r w:rsidRPr="00C61EA4">
        <w:rPr>
          <w:bCs/>
          <w:sz w:val="22"/>
          <w:szCs w:val="22"/>
          <w:lang w:val="tr-TR"/>
        </w:rPr>
        <w:t xml:space="preserve">                                                                                                               yapması gerikiyor</w:t>
      </w:r>
    </w:p>
    <w:p w14:paraId="4294305F" w14:textId="77777777" w:rsidR="00C61EA4" w:rsidRPr="00C61EA4" w:rsidRDefault="00C61EA4" w:rsidP="00C61EA4">
      <w:pPr>
        <w:pStyle w:val="a5"/>
        <w:spacing w:before="6"/>
        <w:rPr>
          <w:bCs/>
          <w:sz w:val="22"/>
          <w:szCs w:val="22"/>
          <w:lang w:val="tr-TR"/>
        </w:rPr>
      </w:pPr>
      <w:r w:rsidRPr="00C61EA4">
        <w:rPr>
          <w:bCs/>
          <w:sz w:val="22"/>
          <w:szCs w:val="22"/>
          <w:lang w:val="tr-TR"/>
        </w:rPr>
        <w:t>3.   Kumru, Sezen hanıma toplantı hakkında ne söyledi?                  c) Dosyaları biriyle yollayacak</w:t>
      </w:r>
    </w:p>
    <w:p w14:paraId="4A1073C5" w14:textId="77777777" w:rsidR="00C61EA4" w:rsidRPr="00C61EA4" w:rsidRDefault="00C61EA4" w:rsidP="00C61EA4">
      <w:pPr>
        <w:pStyle w:val="a5"/>
        <w:spacing w:before="6"/>
        <w:rPr>
          <w:bCs/>
          <w:sz w:val="22"/>
          <w:szCs w:val="22"/>
          <w:lang w:val="tr-TR"/>
        </w:rPr>
      </w:pPr>
      <w:r w:rsidRPr="00C61EA4">
        <w:rPr>
          <w:bCs/>
          <w:sz w:val="22"/>
          <w:szCs w:val="22"/>
          <w:lang w:val="tr-TR"/>
        </w:rPr>
        <w:t xml:space="preserve">4.   Bu toplantı nerede olacak                                                             ç) bir toplantı yapmamız gerikiyor                        </w:t>
      </w:r>
    </w:p>
    <w:p w14:paraId="74361C70" w14:textId="77777777" w:rsidR="00C61EA4" w:rsidRPr="00C61EA4" w:rsidRDefault="00C61EA4" w:rsidP="00C61EA4">
      <w:pPr>
        <w:pStyle w:val="a5"/>
        <w:spacing w:before="6"/>
        <w:rPr>
          <w:bCs/>
          <w:sz w:val="22"/>
          <w:szCs w:val="22"/>
          <w:lang w:val="tr-TR"/>
        </w:rPr>
      </w:pPr>
      <w:r w:rsidRPr="00C61EA4">
        <w:rPr>
          <w:bCs/>
          <w:sz w:val="22"/>
          <w:szCs w:val="22"/>
          <w:lang w:val="tr-TR"/>
        </w:rPr>
        <w:t>5.   Kumru hanım dosyaları nasıl Sezen hanıma verecek?                 d) Kumru hanım</w:t>
      </w:r>
    </w:p>
    <w:p w14:paraId="5AEDE6A7" w14:textId="77777777" w:rsidR="00C61EA4" w:rsidRPr="00C61EA4" w:rsidRDefault="00C61EA4" w:rsidP="007919A9">
      <w:pPr>
        <w:pStyle w:val="aff5"/>
        <w:numPr>
          <w:ilvl w:val="0"/>
          <w:numId w:val="24"/>
        </w:numPr>
        <w:tabs>
          <w:tab w:val="left" w:pos="679"/>
        </w:tabs>
        <w:spacing w:line="240" w:lineRule="auto"/>
        <w:ind w:right="1975"/>
        <w:rPr>
          <w:b/>
          <w:i/>
          <w:iCs/>
          <w:sz w:val="24"/>
          <w:szCs w:val="24"/>
          <w:u w:val="single"/>
          <w:lang w:val="en-US"/>
        </w:rPr>
      </w:pPr>
      <w:r w:rsidRPr="00C61EA4">
        <w:rPr>
          <w:bCs/>
          <w:lang w:val="tr-TR"/>
        </w:rPr>
        <w:t xml:space="preserve"> </w:t>
      </w:r>
      <w:r w:rsidRPr="00C61EA4">
        <w:rPr>
          <w:b/>
          <w:i/>
          <w:iCs/>
          <w:sz w:val="24"/>
          <w:szCs w:val="24"/>
          <w:u w:val="single"/>
          <w:lang w:val="en-US"/>
        </w:rPr>
        <w:t>Dinleyelim, işaretleyim</w:t>
      </w:r>
    </w:p>
    <w:p w14:paraId="73B67925" w14:textId="77777777" w:rsidR="00C61EA4" w:rsidRPr="00C61EA4" w:rsidRDefault="00C61EA4" w:rsidP="00C61EA4">
      <w:pPr>
        <w:pStyle w:val="a5"/>
        <w:spacing w:before="6"/>
        <w:rPr>
          <w:bCs/>
          <w:sz w:val="22"/>
          <w:szCs w:val="22"/>
          <w:lang w:val="tr-TR"/>
        </w:rPr>
      </w:pPr>
      <w:r w:rsidRPr="00C61EA4">
        <w:rPr>
          <w:bCs/>
          <w:sz w:val="22"/>
          <w:szCs w:val="22"/>
          <w:lang w:val="tr-TR"/>
        </w:rPr>
        <w:t xml:space="preserve">6. Hakan Korhan ve ekibi bir sonraki yılın trendleri                         e) En az – bir, en çok beş yıl sürer </w:t>
      </w:r>
    </w:p>
    <w:p w14:paraId="3A527089" w14:textId="77777777" w:rsidR="00C61EA4" w:rsidRPr="00C61EA4" w:rsidRDefault="00C61EA4" w:rsidP="00C61EA4">
      <w:pPr>
        <w:pStyle w:val="a5"/>
        <w:spacing w:before="6"/>
        <w:rPr>
          <w:bCs/>
          <w:sz w:val="22"/>
          <w:szCs w:val="22"/>
          <w:lang w:val="tr-TR"/>
        </w:rPr>
      </w:pPr>
      <w:r w:rsidRPr="00C61EA4">
        <w:rPr>
          <w:bCs/>
          <w:sz w:val="22"/>
          <w:szCs w:val="22"/>
          <w:lang w:val="tr-TR"/>
        </w:rPr>
        <w:lastRenderedPageBreak/>
        <w:t xml:space="preserve">nasıl önceden öğreniyor?                                                                        </w:t>
      </w:r>
    </w:p>
    <w:p w14:paraId="07B4076C" w14:textId="77777777" w:rsidR="00C61EA4" w:rsidRPr="00C61EA4" w:rsidRDefault="00C61EA4" w:rsidP="00C61EA4">
      <w:pPr>
        <w:pStyle w:val="a5"/>
        <w:spacing w:before="6"/>
        <w:rPr>
          <w:bCs/>
          <w:sz w:val="22"/>
          <w:szCs w:val="22"/>
          <w:lang w:val="tr-TR"/>
        </w:rPr>
      </w:pPr>
      <w:r w:rsidRPr="00C61EA4">
        <w:rPr>
          <w:bCs/>
          <w:sz w:val="22"/>
          <w:szCs w:val="22"/>
          <w:lang w:val="tr-TR"/>
        </w:rPr>
        <w:t xml:space="preserve">7.   Sonraki yılın moda rengini nasıl tahmin ediyor?                         f) O ve ekibinin işi, geleceğin modasını    </w:t>
      </w:r>
    </w:p>
    <w:p w14:paraId="208D70EF" w14:textId="77777777" w:rsidR="00C61EA4" w:rsidRPr="00C61EA4" w:rsidRDefault="00C61EA4" w:rsidP="00C61EA4">
      <w:pPr>
        <w:pStyle w:val="a5"/>
        <w:spacing w:before="6"/>
        <w:rPr>
          <w:bCs/>
          <w:sz w:val="22"/>
          <w:szCs w:val="22"/>
          <w:lang w:val="tr-TR"/>
        </w:rPr>
      </w:pPr>
      <w:r w:rsidRPr="00C61EA4">
        <w:rPr>
          <w:bCs/>
          <w:sz w:val="22"/>
          <w:szCs w:val="22"/>
          <w:lang w:val="tr-TR"/>
        </w:rPr>
        <w:t xml:space="preserve">                                                                                                               tahmin ediyor                                                                                                                   </w:t>
      </w:r>
    </w:p>
    <w:p w14:paraId="6D324B3A" w14:textId="77777777" w:rsidR="00C61EA4" w:rsidRPr="00C61EA4" w:rsidRDefault="00C61EA4" w:rsidP="00C61EA4">
      <w:pPr>
        <w:pStyle w:val="a5"/>
        <w:spacing w:before="6"/>
        <w:rPr>
          <w:bCs/>
          <w:sz w:val="22"/>
          <w:szCs w:val="22"/>
          <w:lang w:val="tr-TR"/>
        </w:rPr>
      </w:pPr>
      <w:r w:rsidRPr="00C61EA4">
        <w:rPr>
          <w:bCs/>
          <w:sz w:val="22"/>
          <w:szCs w:val="22"/>
          <w:lang w:val="tr-TR"/>
        </w:rPr>
        <w:t xml:space="preserve">8.   Hangisi sıkla yeni trend oluşuyor?                                              g) Hızır giyim sektörü, ama moda yaşam  </w:t>
      </w:r>
    </w:p>
    <w:p w14:paraId="3D7CD812" w14:textId="77777777" w:rsidR="00C61EA4" w:rsidRPr="00C61EA4" w:rsidRDefault="00C61EA4" w:rsidP="00C61EA4">
      <w:pPr>
        <w:pStyle w:val="a5"/>
        <w:spacing w:before="6"/>
        <w:rPr>
          <w:bCs/>
          <w:sz w:val="22"/>
          <w:szCs w:val="22"/>
          <w:lang w:val="tr-TR"/>
        </w:rPr>
      </w:pPr>
      <w:r w:rsidRPr="00C61EA4">
        <w:rPr>
          <w:bCs/>
          <w:sz w:val="22"/>
          <w:szCs w:val="22"/>
          <w:lang w:val="tr-TR"/>
        </w:rPr>
        <w:t xml:space="preserve">                                                                                                               tarzıdır bu nedenle tüm sektörlere  </w:t>
      </w:r>
    </w:p>
    <w:p w14:paraId="797A08DF" w14:textId="77777777" w:rsidR="00C61EA4" w:rsidRPr="00C61EA4" w:rsidRDefault="00C61EA4" w:rsidP="00C61EA4">
      <w:pPr>
        <w:pStyle w:val="a5"/>
        <w:spacing w:before="6"/>
        <w:rPr>
          <w:bCs/>
          <w:sz w:val="22"/>
          <w:szCs w:val="22"/>
          <w:lang w:val="tr-TR"/>
        </w:rPr>
      </w:pPr>
      <w:r w:rsidRPr="00C61EA4">
        <w:rPr>
          <w:bCs/>
          <w:sz w:val="22"/>
          <w:szCs w:val="22"/>
          <w:lang w:val="tr-TR"/>
        </w:rPr>
        <w:t xml:space="preserve">                                                                                                               danışmanlık yapıyoruz </w:t>
      </w:r>
    </w:p>
    <w:p w14:paraId="59B34726" w14:textId="77777777" w:rsidR="00C61EA4" w:rsidRPr="00C61EA4" w:rsidRDefault="00C61EA4" w:rsidP="00C61EA4">
      <w:pPr>
        <w:pStyle w:val="a5"/>
        <w:spacing w:before="6"/>
        <w:rPr>
          <w:bCs/>
          <w:sz w:val="22"/>
          <w:szCs w:val="22"/>
          <w:lang w:val="tr-TR"/>
        </w:rPr>
      </w:pPr>
      <w:r w:rsidRPr="00C61EA4">
        <w:rPr>
          <w:bCs/>
          <w:sz w:val="22"/>
          <w:szCs w:val="22"/>
          <w:lang w:val="tr-TR"/>
        </w:rPr>
        <w:t xml:space="preserve">9.   Trendleri biraz tahmin ediyor, biraz da oluşturuyor                    ğ) Öncellikle tahminler yapıyorlar fakat     </w:t>
      </w:r>
    </w:p>
    <w:p w14:paraId="4DBD6BA0" w14:textId="77777777" w:rsidR="00C61EA4" w:rsidRPr="00C61EA4" w:rsidRDefault="00C61EA4" w:rsidP="00C61EA4">
      <w:pPr>
        <w:pStyle w:val="a5"/>
        <w:spacing w:before="6"/>
        <w:rPr>
          <w:bCs/>
          <w:sz w:val="22"/>
          <w:szCs w:val="22"/>
          <w:lang w:val="tr-TR"/>
        </w:rPr>
      </w:pPr>
      <w:r w:rsidRPr="00C61EA4">
        <w:rPr>
          <w:bCs/>
          <w:sz w:val="22"/>
          <w:szCs w:val="22"/>
          <w:lang w:val="tr-TR"/>
        </w:rPr>
        <w:t xml:space="preserve">                                                                                                                sonra bu tahminlerinde detayları </w:t>
      </w:r>
    </w:p>
    <w:p w14:paraId="76D6A566" w14:textId="77777777" w:rsidR="00C61EA4" w:rsidRPr="00C61EA4" w:rsidRDefault="00C61EA4" w:rsidP="00C61EA4">
      <w:pPr>
        <w:pStyle w:val="a5"/>
        <w:spacing w:before="6"/>
        <w:rPr>
          <w:bCs/>
          <w:sz w:val="22"/>
          <w:szCs w:val="22"/>
          <w:lang w:val="tr-TR"/>
        </w:rPr>
      </w:pPr>
      <w:r w:rsidRPr="00C61EA4">
        <w:rPr>
          <w:bCs/>
          <w:sz w:val="22"/>
          <w:szCs w:val="22"/>
          <w:lang w:val="tr-TR"/>
        </w:rPr>
        <w:t xml:space="preserve">                                                                                                                belirliyorlar                                                                         </w:t>
      </w:r>
    </w:p>
    <w:p w14:paraId="239436D0" w14:textId="77777777" w:rsidR="00C61EA4" w:rsidRPr="00C61EA4" w:rsidRDefault="00C61EA4" w:rsidP="00C61EA4">
      <w:pPr>
        <w:pStyle w:val="a5"/>
        <w:spacing w:before="6"/>
        <w:rPr>
          <w:bCs/>
          <w:sz w:val="22"/>
          <w:szCs w:val="22"/>
          <w:lang w:val="tr-TR"/>
        </w:rPr>
      </w:pPr>
      <w:r w:rsidRPr="00C61EA4">
        <w:rPr>
          <w:bCs/>
          <w:sz w:val="22"/>
          <w:szCs w:val="22"/>
          <w:lang w:val="tr-TR"/>
        </w:rPr>
        <w:t xml:space="preserve">10. Hangi sektörde firmalar çalışmak istiyorlar                                 h) Moda olacak tahmin ettikten sonra  </w:t>
      </w:r>
    </w:p>
    <w:p w14:paraId="08078DAD" w14:textId="77777777" w:rsidR="00C61EA4" w:rsidRPr="00C61EA4" w:rsidRDefault="00C61EA4" w:rsidP="00C61EA4">
      <w:pPr>
        <w:pStyle w:val="a5"/>
        <w:spacing w:before="6"/>
        <w:rPr>
          <w:bCs/>
          <w:sz w:val="22"/>
          <w:szCs w:val="22"/>
          <w:lang w:val="tr-TR"/>
        </w:rPr>
      </w:pPr>
      <w:r w:rsidRPr="00C61EA4">
        <w:rPr>
          <w:bCs/>
          <w:sz w:val="22"/>
          <w:szCs w:val="22"/>
          <w:lang w:val="tr-TR"/>
        </w:rPr>
        <w:t xml:space="preserve">                                                                                                                hangi tonu moda olacak bunu  </w:t>
      </w:r>
    </w:p>
    <w:p w14:paraId="24D2DD99" w14:textId="77777777" w:rsidR="00C61EA4" w:rsidRPr="00C61EA4" w:rsidRDefault="00C61EA4" w:rsidP="00C61EA4">
      <w:pPr>
        <w:pStyle w:val="a5"/>
        <w:spacing w:before="6"/>
        <w:rPr>
          <w:bCs/>
          <w:sz w:val="22"/>
          <w:szCs w:val="22"/>
          <w:lang w:val="tr-TR"/>
        </w:rPr>
      </w:pPr>
      <w:r w:rsidRPr="00C61EA4">
        <w:rPr>
          <w:bCs/>
          <w:sz w:val="22"/>
          <w:szCs w:val="22"/>
          <w:lang w:val="tr-TR"/>
        </w:rPr>
        <w:t xml:space="preserve">                                                                                                                bilirlemeye çalışıyorlar</w:t>
      </w:r>
    </w:p>
    <w:p w14:paraId="488BEF74" w14:textId="77777777" w:rsidR="00C61EA4" w:rsidRPr="00C61EA4" w:rsidRDefault="00C61EA4" w:rsidP="00C61EA4">
      <w:pPr>
        <w:pStyle w:val="a5"/>
        <w:spacing w:before="6"/>
        <w:rPr>
          <w:bCs/>
          <w:sz w:val="22"/>
          <w:szCs w:val="22"/>
          <w:lang w:val="tr-TR"/>
        </w:rPr>
      </w:pPr>
      <w:r w:rsidRPr="00C61EA4">
        <w:rPr>
          <w:bCs/>
          <w:sz w:val="22"/>
          <w:szCs w:val="22"/>
          <w:lang w:val="tr-TR"/>
        </w:rPr>
        <w:t xml:space="preserve">                                 </w:t>
      </w:r>
    </w:p>
    <w:p w14:paraId="3B6E09CF" w14:textId="77777777" w:rsidR="00C61EA4" w:rsidRPr="00C61EA4" w:rsidRDefault="00C61EA4" w:rsidP="00C61EA4">
      <w:pPr>
        <w:pStyle w:val="1"/>
        <w:tabs>
          <w:tab w:val="left" w:pos="679"/>
        </w:tabs>
        <w:spacing w:before="3" w:line="240" w:lineRule="auto"/>
        <w:ind w:left="0" w:right="1142"/>
        <w:jc w:val="both"/>
        <w:rPr>
          <w:sz w:val="24"/>
          <w:szCs w:val="24"/>
          <w:lang w:val="tr-TR"/>
        </w:rPr>
      </w:pPr>
      <w:r w:rsidRPr="00C61EA4">
        <w:rPr>
          <w:sz w:val="24"/>
          <w:szCs w:val="24"/>
          <w:lang w:val="tr-TR"/>
        </w:rPr>
        <w:t xml:space="preserve">Лексико-грамматический тест 40 заданий </w:t>
      </w:r>
    </w:p>
    <w:p w14:paraId="077B2DC8" w14:textId="77777777" w:rsidR="00C61EA4" w:rsidRPr="00C61EA4" w:rsidRDefault="00C61EA4" w:rsidP="00C61EA4">
      <w:pPr>
        <w:pStyle w:val="a5"/>
        <w:spacing w:before="11"/>
        <w:rPr>
          <w:bCs/>
          <w:lang w:val="tr-TR"/>
        </w:rPr>
      </w:pPr>
      <w:r w:rsidRPr="00C61EA4">
        <w:rPr>
          <w:bCs/>
          <w:lang w:val="tr-TR"/>
        </w:rPr>
        <w:t>1 Babamın herşeyime karışması, beni çıldır____</w:t>
      </w:r>
    </w:p>
    <w:p w14:paraId="1B98147F" w14:textId="77777777" w:rsidR="00C61EA4" w:rsidRPr="00C61EA4" w:rsidRDefault="00C61EA4" w:rsidP="007919A9">
      <w:pPr>
        <w:pStyle w:val="a5"/>
        <w:numPr>
          <w:ilvl w:val="0"/>
          <w:numId w:val="25"/>
        </w:numPr>
        <w:spacing w:before="11"/>
        <w:rPr>
          <w:bCs/>
          <w:lang w:val="tr-TR"/>
        </w:rPr>
      </w:pPr>
      <w:r w:rsidRPr="00C61EA4">
        <w:rPr>
          <w:bCs/>
          <w:lang w:val="tr-TR"/>
        </w:rPr>
        <w:t>dı</w:t>
      </w:r>
    </w:p>
    <w:p w14:paraId="34570083" w14:textId="77777777" w:rsidR="00C61EA4" w:rsidRPr="00C61EA4" w:rsidRDefault="00C61EA4" w:rsidP="007919A9">
      <w:pPr>
        <w:pStyle w:val="a5"/>
        <w:numPr>
          <w:ilvl w:val="0"/>
          <w:numId w:val="25"/>
        </w:numPr>
        <w:spacing w:before="11"/>
        <w:rPr>
          <w:bCs/>
          <w:lang w:val="tr-TR"/>
        </w:rPr>
      </w:pPr>
      <w:r w:rsidRPr="00C61EA4">
        <w:rPr>
          <w:bCs/>
          <w:lang w:val="tr-TR"/>
        </w:rPr>
        <w:t>tı</w:t>
      </w:r>
    </w:p>
    <w:p w14:paraId="08BB7A29" w14:textId="77777777" w:rsidR="00C61EA4" w:rsidRPr="00C61EA4" w:rsidRDefault="00C61EA4" w:rsidP="007919A9">
      <w:pPr>
        <w:pStyle w:val="a5"/>
        <w:numPr>
          <w:ilvl w:val="0"/>
          <w:numId w:val="25"/>
        </w:numPr>
        <w:spacing w:before="11"/>
        <w:rPr>
          <w:bCs/>
          <w:lang w:val="tr-TR"/>
        </w:rPr>
      </w:pPr>
      <w:r w:rsidRPr="00C61EA4">
        <w:rPr>
          <w:bCs/>
          <w:lang w:val="tr-TR"/>
        </w:rPr>
        <w:t>dırdı</w:t>
      </w:r>
    </w:p>
    <w:p w14:paraId="1B4A1ED5" w14:textId="77777777" w:rsidR="00C61EA4" w:rsidRPr="00C61EA4" w:rsidRDefault="00C61EA4" w:rsidP="00C61EA4">
      <w:pPr>
        <w:pStyle w:val="a5"/>
        <w:spacing w:before="11"/>
        <w:rPr>
          <w:bCs/>
          <w:lang w:val="tr-TR"/>
        </w:rPr>
      </w:pPr>
      <w:r w:rsidRPr="00C61EA4">
        <w:rPr>
          <w:bCs/>
          <w:lang w:val="tr-TR"/>
        </w:rPr>
        <w:t>2 Ders çalış_____ beni rahatsız etmeyin</w:t>
      </w:r>
    </w:p>
    <w:p w14:paraId="058DA41B" w14:textId="77777777" w:rsidR="00C61EA4" w:rsidRPr="00C61EA4" w:rsidRDefault="00C61EA4" w:rsidP="007919A9">
      <w:pPr>
        <w:pStyle w:val="a5"/>
        <w:numPr>
          <w:ilvl w:val="0"/>
          <w:numId w:val="26"/>
        </w:numPr>
        <w:spacing w:before="11"/>
        <w:rPr>
          <w:bCs/>
          <w:lang w:val="tr-TR"/>
        </w:rPr>
      </w:pPr>
      <w:r w:rsidRPr="00C61EA4">
        <w:rPr>
          <w:bCs/>
          <w:lang w:val="tr-TR"/>
        </w:rPr>
        <w:t>acakken</w:t>
      </w:r>
    </w:p>
    <w:p w14:paraId="25DD414E" w14:textId="77777777" w:rsidR="00C61EA4" w:rsidRPr="00C61EA4" w:rsidRDefault="00C61EA4" w:rsidP="007919A9">
      <w:pPr>
        <w:pStyle w:val="a5"/>
        <w:numPr>
          <w:ilvl w:val="0"/>
          <w:numId w:val="26"/>
        </w:numPr>
        <w:spacing w:before="11"/>
        <w:rPr>
          <w:bCs/>
          <w:lang w:val="tr-TR"/>
        </w:rPr>
      </w:pPr>
      <w:r w:rsidRPr="00C61EA4">
        <w:rPr>
          <w:bCs/>
          <w:lang w:val="tr-TR"/>
        </w:rPr>
        <w:t>mışken</w:t>
      </w:r>
    </w:p>
    <w:p w14:paraId="341F083B" w14:textId="77777777" w:rsidR="00C61EA4" w:rsidRPr="00C61EA4" w:rsidRDefault="00C61EA4" w:rsidP="007919A9">
      <w:pPr>
        <w:pStyle w:val="a5"/>
        <w:numPr>
          <w:ilvl w:val="0"/>
          <w:numId w:val="26"/>
        </w:numPr>
        <w:spacing w:before="11"/>
        <w:rPr>
          <w:bCs/>
          <w:lang w:val="tr-TR"/>
        </w:rPr>
      </w:pPr>
      <w:r w:rsidRPr="00C61EA4">
        <w:rPr>
          <w:bCs/>
          <w:lang w:val="tr-TR"/>
        </w:rPr>
        <w:t>ıyorken</w:t>
      </w:r>
    </w:p>
    <w:p w14:paraId="258B906F" w14:textId="77777777" w:rsidR="00C61EA4" w:rsidRPr="00C61EA4" w:rsidRDefault="00C61EA4" w:rsidP="00C61EA4">
      <w:pPr>
        <w:pStyle w:val="a5"/>
        <w:spacing w:before="11"/>
        <w:rPr>
          <w:bCs/>
          <w:lang w:val="tr-TR"/>
        </w:rPr>
      </w:pPr>
      <w:r w:rsidRPr="00C61EA4">
        <w:rPr>
          <w:bCs/>
          <w:lang w:val="tr-TR"/>
        </w:rPr>
        <w:t>3 Evden çık____ misafir geldi, gidemedim</w:t>
      </w:r>
    </w:p>
    <w:p w14:paraId="7630B35C" w14:textId="77777777" w:rsidR="00C61EA4" w:rsidRPr="00C61EA4" w:rsidRDefault="00C61EA4" w:rsidP="007919A9">
      <w:pPr>
        <w:pStyle w:val="a5"/>
        <w:numPr>
          <w:ilvl w:val="0"/>
          <w:numId w:val="27"/>
        </w:numPr>
        <w:spacing w:before="11"/>
        <w:rPr>
          <w:bCs/>
          <w:lang w:val="tr-TR"/>
        </w:rPr>
      </w:pPr>
      <w:r w:rsidRPr="00C61EA4">
        <w:rPr>
          <w:bCs/>
          <w:lang w:val="tr-TR"/>
        </w:rPr>
        <w:t>ınca</w:t>
      </w:r>
    </w:p>
    <w:p w14:paraId="455DC3BD" w14:textId="77777777" w:rsidR="00C61EA4" w:rsidRPr="00C61EA4" w:rsidRDefault="00C61EA4" w:rsidP="007919A9">
      <w:pPr>
        <w:pStyle w:val="a5"/>
        <w:numPr>
          <w:ilvl w:val="0"/>
          <w:numId w:val="27"/>
        </w:numPr>
        <w:spacing w:before="11"/>
        <w:rPr>
          <w:bCs/>
          <w:lang w:val="tr-TR"/>
        </w:rPr>
      </w:pPr>
      <w:r w:rsidRPr="00C61EA4">
        <w:rPr>
          <w:bCs/>
          <w:lang w:val="tr-TR"/>
        </w:rPr>
        <w:t>tığım zaman</w:t>
      </w:r>
    </w:p>
    <w:p w14:paraId="392AF21E" w14:textId="77777777" w:rsidR="00C61EA4" w:rsidRPr="00C61EA4" w:rsidRDefault="00C61EA4" w:rsidP="007919A9">
      <w:pPr>
        <w:pStyle w:val="a5"/>
        <w:numPr>
          <w:ilvl w:val="0"/>
          <w:numId w:val="27"/>
        </w:numPr>
        <w:spacing w:before="11"/>
        <w:rPr>
          <w:bCs/>
          <w:lang w:val="tr-TR"/>
        </w:rPr>
      </w:pPr>
      <w:r w:rsidRPr="00C61EA4">
        <w:rPr>
          <w:bCs/>
          <w:lang w:val="tr-TR"/>
        </w:rPr>
        <w:t>arken</w:t>
      </w:r>
    </w:p>
    <w:p w14:paraId="3F97352D" w14:textId="77777777" w:rsidR="00C61EA4" w:rsidRPr="00C61EA4" w:rsidRDefault="00C61EA4" w:rsidP="00C61EA4">
      <w:pPr>
        <w:pStyle w:val="a5"/>
        <w:spacing w:before="11"/>
        <w:rPr>
          <w:bCs/>
          <w:lang w:val="tr-TR"/>
        </w:rPr>
      </w:pPr>
      <w:r w:rsidRPr="00C61EA4">
        <w:rPr>
          <w:bCs/>
          <w:lang w:val="tr-TR"/>
        </w:rPr>
        <w:t>4 Uzun yıllardan beri yaz___ şiirlerimin artık yayınlanmasını istiyorum</w:t>
      </w:r>
    </w:p>
    <w:p w14:paraId="26DFD5BE" w14:textId="77777777" w:rsidR="00C61EA4" w:rsidRPr="00C61EA4" w:rsidRDefault="00C61EA4" w:rsidP="007919A9">
      <w:pPr>
        <w:pStyle w:val="a5"/>
        <w:numPr>
          <w:ilvl w:val="0"/>
          <w:numId w:val="28"/>
        </w:numPr>
        <w:spacing w:before="11"/>
        <w:rPr>
          <w:bCs/>
          <w:lang w:val="tr-TR"/>
        </w:rPr>
      </w:pPr>
      <w:r w:rsidRPr="00C61EA4">
        <w:rPr>
          <w:bCs/>
          <w:lang w:val="tr-TR"/>
        </w:rPr>
        <w:t>acak</w:t>
      </w:r>
    </w:p>
    <w:p w14:paraId="74179E0E" w14:textId="77777777" w:rsidR="00C61EA4" w:rsidRPr="00C61EA4" w:rsidRDefault="00C61EA4" w:rsidP="007919A9">
      <w:pPr>
        <w:pStyle w:val="a5"/>
        <w:numPr>
          <w:ilvl w:val="0"/>
          <w:numId w:val="28"/>
        </w:numPr>
        <w:spacing w:before="11"/>
        <w:rPr>
          <w:bCs/>
          <w:lang w:val="tr-TR"/>
        </w:rPr>
      </w:pPr>
      <w:r w:rsidRPr="00C61EA4">
        <w:rPr>
          <w:bCs/>
          <w:lang w:val="tr-TR"/>
        </w:rPr>
        <w:t>acağım</w:t>
      </w:r>
    </w:p>
    <w:p w14:paraId="49177C97" w14:textId="77777777" w:rsidR="00C61EA4" w:rsidRPr="00C61EA4" w:rsidRDefault="00C61EA4" w:rsidP="007919A9">
      <w:pPr>
        <w:pStyle w:val="a5"/>
        <w:numPr>
          <w:ilvl w:val="0"/>
          <w:numId w:val="28"/>
        </w:numPr>
        <w:spacing w:before="11"/>
        <w:rPr>
          <w:bCs/>
          <w:lang w:val="tr-TR"/>
        </w:rPr>
      </w:pPr>
      <w:r w:rsidRPr="00C61EA4">
        <w:rPr>
          <w:bCs/>
          <w:lang w:val="tr-TR"/>
        </w:rPr>
        <w:t>dığım</w:t>
      </w:r>
    </w:p>
    <w:p w14:paraId="2513904A" w14:textId="77777777" w:rsidR="00C61EA4" w:rsidRPr="00C61EA4" w:rsidRDefault="00C61EA4" w:rsidP="007919A9">
      <w:pPr>
        <w:pStyle w:val="a5"/>
        <w:numPr>
          <w:ilvl w:val="0"/>
          <w:numId w:val="28"/>
        </w:numPr>
        <w:spacing w:before="11"/>
        <w:rPr>
          <w:bCs/>
          <w:lang w:val="tr-TR"/>
        </w:rPr>
      </w:pPr>
      <w:r w:rsidRPr="00C61EA4">
        <w:rPr>
          <w:bCs/>
          <w:lang w:val="tr-TR"/>
        </w:rPr>
        <w:t>an</w:t>
      </w:r>
    </w:p>
    <w:p w14:paraId="7A931BC7" w14:textId="77777777" w:rsidR="00C61EA4" w:rsidRPr="00C61EA4" w:rsidRDefault="00C61EA4" w:rsidP="00C61EA4">
      <w:pPr>
        <w:pStyle w:val="a5"/>
        <w:spacing w:before="11"/>
        <w:rPr>
          <w:bCs/>
          <w:lang w:val="tr-TR"/>
        </w:rPr>
      </w:pPr>
      <w:r w:rsidRPr="00C61EA4">
        <w:rPr>
          <w:bCs/>
          <w:lang w:val="tr-TR"/>
        </w:rPr>
        <w:t>5 Güya o bebeğin babası ben değil____, bu çok kötü bir dedikodu</w:t>
      </w:r>
    </w:p>
    <w:p w14:paraId="789DAAA2" w14:textId="77777777" w:rsidR="00C61EA4" w:rsidRPr="00C61EA4" w:rsidRDefault="00C61EA4" w:rsidP="007919A9">
      <w:pPr>
        <w:pStyle w:val="a5"/>
        <w:numPr>
          <w:ilvl w:val="0"/>
          <w:numId w:val="29"/>
        </w:numPr>
        <w:spacing w:before="11"/>
        <w:rPr>
          <w:bCs/>
          <w:lang w:val="tr-TR"/>
        </w:rPr>
      </w:pPr>
      <w:r w:rsidRPr="00C61EA4">
        <w:rPr>
          <w:bCs/>
          <w:lang w:val="tr-TR"/>
        </w:rPr>
        <w:t>dim</w:t>
      </w:r>
    </w:p>
    <w:p w14:paraId="53A8071B" w14:textId="77777777" w:rsidR="00C61EA4" w:rsidRPr="00C61EA4" w:rsidRDefault="00C61EA4" w:rsidP="007919A9">
      <w:pPr>
        <w:pStyle w:val="a5"/>
        <w:numPr>
          <w:ilvl w:val="0"/>
          <w:numId w:val="29"/>
        </w:numPr>
        <w:spacing w:before="11"/>
        <w:rPr>
          <w:bCs/>
          <w:lang w:val="tr-TR"/>
        </w:rPr>
      </w:pPr>
      <w:r w:rsidRPr="00C61EA4">
        <w:rPr>
          <w:bCs/>
          <w:lang w:val="tr-TR"/>
        </w:rPr>
        <w:t>im</w:t>
      </w:r>
    </w:p>
    <w:p w14:paraId="70257331" w14:textId="77777777" w:rsidR="00C61EA4" w:rsidRPr="00C61EA4" w:rsidRDefault="00C61EA4" w:rsidP="007919A9">
      <w:pPr>
        <w:pStyle w:val="a5"/>
        <w:numPr>
          <w:ilvl w:val="0"/>
          <w:numId w:val="29"/>
        </w:numPr>
        <w:spacing w:before="11"/>
        <w:rPr>
          <w:bCs/>
          <w:lang w:val="tr-TR"/>
        </w:rPr>
      </w:pPr>
      <w:r w:rsidRPr="00C61EA4">
        <w:rPr>
          <w:bCs/>
          <w:lang w:val="tr-TR"/>
        </w:rPr>
        <w:t>mişim</w:t>
      </w:r>
    </w:p>
    <w:p w14:paraId="67C11D94" w14:textId="77777777" w:rsidR="00C61EA4" w:rsidRPr="00C61EA4" w:rsidRDefault="00C61EA4" w:rsidP="00C61EA4">
      <w:pPr>
        <w:pStyle w:val="a5"/>
        <w:numPr>
          <w:ilvl w:val="0"/>
          <w:numId w:val="3"/>
        </w:numPr>
        <w:spacing w:before="11"/>
        <w:rPr>
          <w:bCs/>
          <w:lang w:val="tr-TR"/>
        </w:rPr>
      </w:pPr>
      <w:r w:rsidRPr="00C61EA4">
        <w:rPr>
          <w:bCs/>
          <w:lang w:val="tr-TR"/>
        </w:rPr>
        <w:t>Başın ağrı____ eve gidebilirsin</w:t>
      </w:r>
    </w:p>
    <w:p w14:paraId="76989D7D" w14:textId="77777777" w:rsidR="00C61EA4" w:rsidRPr="00C61EA4" w:rsidRDefault="00C61EA4" w:rsidP="00C61EA4">
      <w:pPr>
        <w:pStyle w:val="a5"/>
        <w:spacing w:before="11"/>
        <w:ind w:left="375"/>
        <w:rPr>
          <w:bCs/>
          <w:lang w:val="tr-TR"/>
        </w:rPr>
      </w:pPr>
      <w:r w:rsidRPr="00C61EA4">
        <w:rPr>
          <w:bCs/>
          <w:lang w:val="tr-TR"/>
        </w:rPr>
        <w:t>a) rsa</w:t>
      </w:r>
    </w:p>
    <w:p w14:paraId="57DEC5BC" w14:textId="77777777" w:rsidR="00C61EA4" w:rsidRPr="00C61EA4" w:rsidRDefault="00C61EA4" w:rsidP="00C61EA4">
      <w:pPr>
        <w:pStyle w:val="a5"/>
        <w:spacing w:before="11"/>
        <w:ind w:left="375"/>
        <w:rPr>
          <w:bCs/>
          <w:lang w:val="tr-TR"/>
        </w:rPr>
      </w:pPr>
      <w:r w:rsidRPr="00C61EA4">
        <w:rPr>
          <w:bCs/>
          <w:lang w:val="tr-TR"/>
        </w:rPr>
        <w:t>b) yorsa</w:t>
      </w:r>
    </w:p>
    <w:p w14:paraId="1854AAEB" w14:textId="77777777" w:rsidR="00C61EA4" w:rsidRPr="00C61EA4" w:rsidRDefault="00C61EA4" w:rsidP="00C61EA4">
      <w:pPr>
        <w:pStyle w:val="a5"/>
        <w:spacing w:before="11"/>
        <w:ind w:left="375"/>
        <w:rPr>
          <w:bCs/>
          <w:lang w:val="tr-TR"/>
        </w:rPr>
      </w:pPr>
      <w:r w:rsidRPr="00C61EA4">
        <w:rPr>
          <w:bCs/>
          <w:lang w:val="tr-TR"/>
        </w:rPr>
        <w:t>c) yacaksa</w:t>
      </w:r>
    </w:p>
    <w:p w14:paraId="032DC940" w14:textId="77777777" w:rsidR="00C61EA4" w:rsidRPr="00C61EA4" w:rsidRDefault="00C61EA4" w:rsidP="00C61EA4">
      <w:pPr>
        <w:pStyle w:val="a5"/>
        <w:spacing w:before="11"/>
        <w:rPr>
          <w:bCs/>
          <w:lang w:val="tr-TR"/>
        </w:rPr>
      </w:pPr>
      <w:r w:rsidRPr="00C61EA4">
        <w:rPr>
          <w:bCs/>
          <w:lang w:val="tr-TR"/>
        </w:rPr>
        <w:t>7 Çetin’in sınıfta çok az konuşması, beni üz____</w:t>
      </w:r>
    </w:p>
    <w:p w14:paraId="0E8E417E" w14:textId="77777777" w:rsidR="00C61EA4" w:rsidRPr="00C61EA4" w:rsidRDefault="00C61EA4" w:rsidP="00C61EA4">
      <w:pPr>
        <w:pStyle w:val="a5"/>
        <w:spacing w:before="11"/>
        <w:ind w:left="375"/>
        <w:rPr>
          <w:bCs/>
          <w:lang w:val="tr-TR"/>
        </w:rPr>
      </w:pPr>
      <w:r w:rsidRPr="00C61EA4">
        <w:rPr>
          <w:bCs/>
          <w:lang w:val="tr-TR"/>
        </w:rPr>
        <w:t>a) dü</w:t>
      </w:r>
    </w:p>
    <w:p w14:paraId="02733CD2" w14:textId="77777777" w:rsidR="00C61EA4" w:rsidRPr="00C61EA4" w:rsidRDefault="00C61EA4" w:rsidP="00C61EA4">
      <w:pPr>
        <w:pStyle w:val="a5"/>
        <w:spacing w:before="11"/>
        <w:ind w:left="375"/>
        <w:rPr>
          <w:bCs/>
          <w:lang w:val="tr-TR"/>
        </w:rPr>
      </w:pPr>
      <w:r w:rsidRPr="00C61EA4">
        <w:rPr>
          <w:bCs/>
          <w:lang w:val="tr-TR"/>
        </w:rPr>
        <w:t>b) üldü</w:t>
      </w:r>
    </w:p>
    <w:p w14:paraId="19F0F7B1" w14:textId="77777777" w:rsidR="00C61EA4" w:rsidRPr="00C61EA4" w:rsidRDefault="00C61EA4" w:rsidP="00C61EA4">
      <w:pPr>
        <w:pStyle w:val="a5"/>
        <w:spacing w:before="11"/>
        <w:ind w:left="375"/>
        <w:rPr>
          <w:bCs/>
          <w:lang w:val="tr-TR"/>
        </w:rPr>
      </w:pPr>
      <w:r w:rsidRPr="00C61EA4">
        <w:rPr>
          <w:bCs/>
          <w:lang w:val="tr-TR"/>
        </w:rPr>
        <w:t>c) dürdü</w:t>
      </w:r>
    </w:p>
    <w:p w14:paraId="4C5B0C02" w14:textId="77777777" w:rsidR="00C61EA4" w:rsidRPr="00C61EA4" w:rsidRDefault="00C61EA4" w:rsidP="00C61EA4">
      <w:pPr>
        <w:pStyle w:val="a5"/>
        <w:spacing w:before="11"/>
        <w:ind w:left="375"/>
        <w:rPr>
          <w:bCs/>
          <w:lang w:val="tr-TR"/>
        </w:rPr>
      </w:pPr>
      <w:r w:rsidRPr="00C61EA4">
        <w:rPr>
          <w:bCs/>
          <w:lang w:val="tr-TR"/>
        </w:rPr>
        <w:t>d) dürttü</w:t>
      </w:r>
    </w:p>
    <w:p w14:paraId="5BE876E0" w14:textId="77777777" w:rsidR="00C61EA4" w:rsidRPr="00C61EA4" w:rsidRDefault="00C61EA4" w:rsidP="00C61EA4">
      <w:pPr>
        <w:pStyle w:val="a5"/>
        <w:spacing w:before="11"/>
        <w:rPr>
          <w:bCs/>
          <w:lang w:val="tr-TR"/>
        </w:rPr>
      </w:pPr>
      <w:r w:rsidRPr="00C61EA4">
        <w:rPr>
          <w:bCs/>
          <w:lang w:val="tr-TR"/>
        </w:rPr>
        <w:t>8 Pazar günü çalış____ mecbur değil___ ama çalışırsanız sevinirim</w:t>
      </w:r>
    </w:p>
    <w:p w14:paraId="00255A87" w14:textId="77777777" w:rsidR="00C61EA4" w:rsidRPr="00C61EA4" w:rsidRDefault="00C61EA4" w:rsidP="00C61EA4">
      <w:pPr>
        <w:pStyle w:val="a5"/>
        <w:spacing w:before="11"/>
        <w:ind w:left="375"/>
        <w:rPr>
          <w:bCs/>
          <w:lang w:val="tr-TR"/>
        </w:rPr>
      </w:pPr>
      <w:r w:rsidRPr="00C61EA4">
        <w:rPr>
          <w:bCs/>
          <w:lang w:val="tr-TR"/>
        </w:rPr>
        <w:t>a) -mak, -siniz</w:t>
      </w:r>
    </w:p>
    <w:p w14:paraId="340E96C7" w14:textId="77777777" w:rsidR="00C61EA4" w:rsidRPr="00C61EA4" w:rsidRDefault="00C61EA4" w:rsidP="00C61EA4">
      <w:pPr>
        <w:pStyle w:val="a5"/>
        <w:spacing w:before="11"/>
        <w:ind w:left="375"/>
        <w:rPr>
          <w:bCs/>
          <w:lang w:val="tr-TR"/>
        </w:rPr>
      </w:pPr>
      <w:r w:rsidRPr="00C61EA4">
        <w:rPr>
          <w:bCs/>
          <w:lang w:val="tr-TR"/>
        </w:rPr>
        <w:t>b) -mak, -iz</w:t>
      </w:r>
    </w:p>
    <w:p w14:paraId="2EBB30CE" w14:textId="77777777" w:rsidR="00C61EA4" w:rsidRPr="00C61EA4" w:rsidRDefault="00C61EA4" w:rsidP="00C61EA4">
      <w:pPr>
        <w:pStyle w:val="a5"/>
        <w:spacing w:before="11"/>
        <w:ind w:left="375"/>
        <w:rPr>
          <w:bCs/>
          <w:lang w:val="tr-TR"/>
        </w:rPr>
      </w:pPr>
      <w:r w:rsidRPr="00C61EA4">
        <w:rPr>
          <w:bCs/>
          <w:lang w:val="tr-TR"/>
        </w:rPr>
        <w:lastRenderedPageBreak/>
        <w:t>c) -mak, -sin</w:t>
      </w:r>
    </w:p>
    <w:p w14:paraId="5E4C0EE6" w14:textId="77777777" w:rsidR="00C61EA4" w:rsidRPr="00C61EA4" w:rsidRDefault="00C61EA4" w:rsidP="00C61EA4">
      <w:pPr>
        <w:pStyle w:val="a5"/>
        <w:spacing w:before="11"/>
        <w:rPr>
          <w:bCs/>
          <w:lang w:val="tr-TR"/>
        </w:rPr>
      </w:pPr>
      <w:r w:rsidRPr="00C61EA4">
        <w:rPr>
          <w:bCs/>
          <w:lang w:val="tr-TR"/>
        </w:rPr>
        <w:t>9 Ayşe süsle___ için babasından azar işitmiş</w:t>
      </w:r>
    </w:p>
    <w:p w14:paraId="26E47302" w14:textId="77777777" w:rsidR="00C61EA4" w:rsidRPr="00C61EA4" w:rsidRDefault="00C61EA4" w:rsidP="00C61EA4">
      <w:pPr>
        <w:pStyle w:val="a5"/>
        <w:spacing w:before="11"/>
        <w:ind w:left="375"/>
        <w:rPr>
          <w:bCs/>
          <w:lang w:val="tr-TR"/>
        </w:rPr>
      </w:pPr>
      <w:r w:rsidRPr="00C61EA4">
        <w:rPr>
          <w:bCs/>
          <w:lang w:val="tr-TR"/>
        </w:rPr>
        <w:t>a) mek</w:t>
      </w:r>
    </w:p>
    <w:p w14:paraId="251CEB52" w14:textId="77777777" w:rsidR="00C61EA4" w:rsidRPr="00C61EA4" w:rsidRDefault="00C61EA4" w:rsidP="00C61EA4">
      <w:pPr>
        <w:pStyle w:val="a5"/>
        <w:spacing w:before="11"/>
        <w:ind w:left="375"/>
        <w:rPr>
          <w:bCs/>
          <w:lang w:val="tr-TR"/>
        </w:rPr>
      </w:pPr>
      <w:r w:rsidRPr="00C61EA4">
        <w:rPr>
          <w:bCs/>
          <w:lang w:val="tr-TR"/>
        </w:rPr>
        <w:t>b) mak</w:t>
      </w:r>
    </w:p>
    <w:p w14:paraId="617C693A" w14:textId="77777777" w:rsidR="00C61EA4" w:rsidRPr="00C61EA4" w:rsidRDefault="00C61EA4" w:rsidP="00C61EA4">
      <w:pPr>
        <w:pStyle w:val="a5"/>
        <w:spacing w:before="11"/>
        <w:ind w:left="375"/>
        <w:rPr>
          <w:bCs/>
          <w:lang w:val="tr-TR"/>
        </w:rPr>
      </w:pPr>
      <w:r w:rsidRPr="00C61EA4">
        <w:rPr>
          <w:bCs/>
          <w:lang w:val="tr-TR"/>
        </w:rPr>
        <w:t>c) yecek</w:t>
      </w:r>
    </w:p>
    <w:p w14:paraId="7CDDB800" w14:textId="77777777" w:rsidR="00C61EA4" w:rsidRPr="00C61EA4" w:rsidRDefault="00C61EA4" w:rsidP="00C61EA4">
      <w:pPr>
        <w:pStyle w:val="a5"/>
        <w:spacing w:before="11"/>
        <w:rPr>
          <w:bCs/>
          <w:lang w:val="tr-TR"/>
        </w:rPr>
      </w:pPr>
      <w:r w:rsidRPr="00C61EA4">
        <w:rPr>
          <w:bCs/>
          <w:lang w:val="tr-TR"/>
        </w:rPr>
        <w:t>10 Herşeyin titiz bir şekilde yap____ istiyorum</w:t>
      </w:r>
    </w:p>
    <w:p w14:paraId="60E8C159" w14:textId="77777777" w:rsidR="00C61EA4" w:rsidRPr="00C61EA4" w:rsidRDefault="00C61EA4" w:rsidP="00C61EA4">
      <w:pPr>
        <w:pStyle w:val="a5"/>
        <w:spacing w:before="11"/>
        <w:ind w:left="375"/>
        <w:rPr>
          <w:bCs/>
          <w:lang w:val="tr-TR"/>
        </w:rPr>
      </w:pPr>
      <w:r w:rsidRPr="00C61EA4">
        <w:rPr>
          <w:bCs/>
          <w:lang w:val="tr-TR"/>
        </w:rPr>
        <w:t>a) mak</w:t>
      </w:r>
    </w:p>
    <w:p w14:paraId="5C4E5C28" w14:textId="77777777" w:rsidR="00C61EA4" w:rsidRPr="00C61EA4" w:rsidRDefault="00C61EA4" w:rsidP="00C61EA4">
      <w:pPr>
        <w:pStyle w:val="a5"/>
        <w:spacing w:before="11"/>
        <w:ind w:left="375"/>
        <w:rPr>
          <w:bCs/>
          <w:lang w:val="tr-TR"/>
        </w:rPr>
      </w:pPr>
      <w:r w:rsidRPr="00C61EA4">
        <w:rPr>
          <w:bCs/>
          <w:lang w:val="tr-TR"/>
        </w:rPr>
        <w:t>b) mayı</w:t>
      </w:r>
    </w:p>
    <w:p w14:paraId="453248CB" w14:textId="77777777" w:rsidR="00C61EA4" w:rsidRPr="00C61EA4" w:rsidRDefault="00C61EA4" w:rsidP="00C61EA4">
      <w:pPr>
        <w:pStyle w:val="a5"/>
        <w:spacing w:before="11"/>
        <w:ind w:left="375"/>
        <w:rPr>
          <w:bCs/>
          <w:lang w:val="tr-TR"/>
        </w:rPr>
      </w:pPr>
      <w:r w:rsidRPr="00C61EA4">
        <w:rPr>
          <w:bCs/>
          <w:lang w:val="tr-TR"/>
        </w:rPr>
        <w:t>c) ılmasını</w:t>
      </w:r>
    </w:p>
    <w:p w14:paraId="351F5A8E" w14:textId="77777777" w:rsidR="00C61EA4" w:rsidRPr="00C61EA4" w:rsidRDefault="00C61EA4" w:rsidP="00C61EA4">
      <w:pPr>
        <w:pStyle w:val="a5"/>
        <w:spacing w:before="11"/>
        <w:ind w:left="375"/>
        <w:rPr>
          <w:bCs/>
          <w:lang w:val="tr-TR"/>
        </w:rPr>
      </w:pPr>
      <w:r w:rsidRPr="00C61EA4">
        <w:rPr>
          <w:bCs/>
          <w:lang w:val="tr-TR"/>
        </w:rPr>
        <w:t>d) masını</w:t>
      </w:r>
    </w:p>
    <w:p w14:paraId="0EE1C604" w14:textId="77777777" w:rsidR="00C61EA4" w:rsidRPr="00C61EA4" w:rsidRDefault="00C61EA4" w:rsidP="00C61EA4">
      <w:pPr>
        <w:pStyle w:val="a5"/>
        <w:spacing w:before="11"/>
        <w:rPr>
          <w:bCs/>
          <w:lang w:val="tr-TR"/>
        </w:rPr>
      </w:pPr>
      <w:r w:rsidRPr="00C61EA4">
        <w:rPr>
          <w:bCs/>
          <w:lang w:val="tr-TR"/>
        </w:rPr>
        <w:t>11 Birisi bana yalan söyle___ çok kızarım</w:t>
      </w:r>
    </w:p>
    <w:p w14:paraId="0676456C" w14:textId="77777777" w:rsidR="00C61EA4" w:rsidRPr="00C61EA4" w:rsidRDefault="00C61EA4" w:rsidP="00C61EA4">
      <w:pPr>
        <w:pStyle w:val="a5"/>
        <w:spacing w:before="11"/>
        <w:ind w:left="375"/>
        <w:rPr>
          <w:bCs/>
          <w:lang w:val="tr-TR"/>
        </w:rPr>
      </w:pPr>
      <w:r w:rsidRPr="00C61EA4">
        <w:rPr>
          <w:bCs/>
          <w:lang w:val="tr-TR"/>
        </w:rPr>
        <w:t>a) dığı zaman</w:t>
      </w:r>
    </w:p>
    <w:p w14:paraId="0251FC08" w14:textId="77777777" w:rsidR="00C61EA4" w:rsidRPr="00C61EA4" w:rsidRDefault="00C61EA4" w:rsidP="00C61EA4">
      <w:pPr>
        <w:pStyle w:val="a5"/>
        <w:spacing w:before="11"/>
        <w:ind w:left="375"/>
        <w:rPr>
          <w:bCs/>
          <w:lang w:val="tr-TR"/>
        </w:rPr>
      </w:pPr>
      <w:r w:rsidRPr="00C61EA4">
        <w:rPr>
          <w:bCs/>
          <w:lang w:val="tr-TR"/>
        </w:rPr>
        <w:t>b) ırken</w:t>
      </w:r>
    </w:p>
    <w:p w14:paraId="1E3E7070" w14:textId="77777777" w:rsidR="00C61EA4" w:rsidRPr="00C61EA4" w:rsidRDefault="00C61EA4" w:rsidP="00C61EA4">
      <w:pPr>
        <w:pStyle w:val="a5"/>
        <w:spacing w:before="11"/>
        <w:ind w:left="375"/>
        <w:rPr>
          <w:bCs/>
          <w:lang w:val="tr-TR"/>
        </w:rPr>
      </w:pPr>
      <w:r w:rsidRPr="00C61EA4">
        <w:rPr>
          <w:bCs/>
          <w:lang w:val="tr-TR"/>
        </w:rPr>
        <w:t>c) yince</w:t>
      </w:r>
    </w:p>
    <w:p w14:paraId="5C6C2EA3" w14:textId="77777777" w:rsidR="00C61EA4" w:rsidRPr="00C61EA4" w:rsidRDefault="00C61EA4" w:rsidP="00C61EA4">
      <w:pPr>
        <w:pStyle w:val="a5"/>
        <w:spacing w:before="11"/>
        <w:rPr>
          <w:bCs/>
          <w:lang w:val="tr-TR"/>
        </w:rPr>
      </w:pPr>
      <w:r w:rsidRPr="00C61EA4">
        <w:rPr>
          <w:bCs/>
          <w:lang w:val="tr-TR"/>
        </w:rPr>
        <w:t>12 Pek ders çalışmadım; _____ sınavım iyi geçmedi</w:t>
      </w:r>
    </w:p>
    <w:p w14:paraId="3D460BAA" w14:textId="77777777" w:rsidR="00C61EA4" w:rsidRPr="00C61EA4" w:rsidRDefault="00C61EA4" w:rsidP="00C61EA4">
      <w:pPr>
        <w:pStyle w:val="a5"/>
        <w:spacing w:before="11"/>
        <w:ind w:left="375"/>
        <w:rPr>
          <w:bCs/>
          <w:lang w:val="tr-TR"/>
        </w:rPr>
      </w:pPr>
      <w:r w:rsidRPr="00C61EA4">
        <w:rPr>
          <w:bCs/>
          <w:lang w:val="tr-TR"/>
        </w:rPr>
        <w:t xml:space="preserve"> a) bu yüzden</w:t>
      </w:r>
    </w:p>
    <w:p w14:paraId="433A5A8A" w14:textId="77777777" w:rsidR="00C61EA4" w:rsidRPr="00C61EA4" w:rsidRDefault="00C61EA4" w:rsidP="00C61EA4">
      <w:pPr>
        <w:pStyle w:val="a5"/>
        <w:spacing w:before="11"/>
        <w:ind w:left="375"/>
        <w:rPr>
          <w:bCs/>
          <w:lang w:val="tr-TR"/>
        </w:rPr>
      </w:pPr>
      <w:r w:rsidRPr="00C61EA4">
        <w:rPr>
          <w:bCs/>
          <w:lang w:val="tr-TR"/>
        </w:rPr>
        <w:t>b) bu sayede</w:t>
      </w:r>
    </w:p>
    <w:p w14:paraId="30B03B8C" w14:textId="77777777" w:rsidR="00C61EA4" w:rsidRPr="00C61EA4" w:rsidRDefault="00C61EA4" w:rsidP="00C61EA4">
      <w:pPr>
        <w:pStyle w:val="a5"/>
        <w:spacing w:before="11"/>
        <w:rPr>
          <w:bCs/>
          <w:lang w:val="tr-TR"/>
        </w:rPr>
      </w:pPr>
      <w:r w:rsidRPr="00C61EA4">
        <w:rPr>
          <w:bCs/>
          <w:lang w:val="tr-TR"/>
        </w:rPr>
        <w:t>13 Öğrenci _____ çok kitap okuyırdum.</w:t>
      </w:r>
    </w:p>
    <w:p w14:paraId="73E93469" w14:textId="77777777" w:rsidR="00C61EA4" w:rsidRPr="00C61EA4" w:rsidRDefault="00C61EA4" w:rsidP="00C61EA4">
      <w:pPr>
        <w:pStyle w:val="a5"/>
        <w:spacing w:before="11"/>
        <w:ind w:left="375"/>
        <w:rPr>
          <w:bCs/>
          <w:lang w:val="tr-TR"/>
        </w:rPr>
      </w:pPr>
      <w:r w:rsidRPr="00C61EA4">
        <w:rPr>
          <w:bCs/>
          <w:lang w:val="tr-TR"/>
        </w:rPr>
        <w:t>a) ken</w:t>
      </w:r>
    </w:p>
    <w:p w14:paraId="548C9615" w14:textId="77777777" w:rsidR="00C61EA4" w:rsidRPr="00C61EA4" w:rsidRDefault="00C61EA4" w:rsidP="00C61EA4">
      <w:pPr>
        <w:pStyle w:val="a5"/>
        <w:spacing w:before="11"/>
        <w:ind w:left="375"/>
        <w:rPr>
          <w:bCs/>
          <w:lang w:val="tr-TR"/>
        </w:rPr>
      </w:pPr>
      <w:r w:rsidRPr="00C61EA4">
        <w:rPr>
          <w:bCs/>
          <w:lang w:val="tr-TR"/>
        </w:rPr>
        <w:t>b) yken</w:t>
      </w:r>
    </w:p>
    <w:p w14:paraId="306679DF" w14:textId="77777777" w:rsidR="00C61EA4" w:rsidRPr="00C61EA4" w:rsidRDefault="00C61EA4" w:rsidP="00C61EA4">
      <w:pPr>
        <w:pStyle w:val="a5"/>
        <w:spacing w:before="11"/>
        <w:ind w:left="375"/>
        <w:rPr>
          <w:bCs/>
          <w:lang w:val="tr-TR"/>
        </w:rPr>
      </w:pPr>
      <w:r w:rsidRPr="00C61EA4">
        <w:rPr>
          <w:bCs/>
          <w:lang w:val="tr-TR"/>
        </w:rPr>
        <w:t>c) olurken</w:t>
      </w:r>
    </w:p>
    <w:p w14:paraId="665E3C79" w14:textId="77777777" w:rsidR="00C61EA4" w:rsidRPr="00C61EA4" w:rsidRDefault="00C61EA4" w:rsidP="00C61EA4">
      <w:pPr>
        <w:pStyle w:val="a5"/>
        <w:spacing w:before="11"/>
        <w:rPr>
          <w:bCs/>
          <w:lang w:val="tr-TR"/>
        </w:rPr>
      </w:pPr>
      <w:r w:rsidRPr="00C61EA4">
        <w:rPr>
          <w:bCs/>
          <w:lang w:val="tr-TR"/>
        </w:rPr>
        <w:t>14 Özür dilerim, kafam o kadar meşgul ki seninle buluş____ unuttum</w:t>
      </w:r>
    </w:p>
    <w:p w14:paraId="4842CD57" w14:textId="77777777" w:rsidR="00C61EA4" w:rsidRPr="00C61EA4" w:rsidRDefault="00C61EA4" w:rsidP="00C61EA4">
      <w:pPr>
        <w:pStyle w:val="a5"/>
        <w:spacing w:before="11"/>
        <w:ind w:left="375"/>
        <w:rPr>
          <w:bCs/>
          <w:lang w:val="tr-TR"/>
        </w:rPr>
      </w:pPr>
      <w:r w:rsidRPr="00C61EA4">
        <w:rPr>
          <w:bCs/>
          <w:lang w:val="tr-TR"/>
        </w:rPr>
        <w:t>a) acağımı</w:t>
      </w:r>
    </w:p>
    <w:p w14:paraId="45CC6536" w14:textId="77777777" w:rsidR="00C61EA4" w:rsidRPr="00C61EA4" w:rsidRDefault="00C61EA4" w:rsidP="00C61EA4">
      <w:pPr>
        <w:pStyle w:val="a5"/>
        <w:spacing w:before="11"/>
        <w:ind w:left="375"/>
        <w:rPr>
          <w:bCs/>
          <w:lang w:val="tr-TR"/>
        </w:rPr>
      </w:pPr>
      <w:r w:rsidRPr="00C61EA4">
        <w:rPr>
          <w:bCs/>
          <w:lang w:val="tr-TR"/>
        </w:rPr>
        <w:t>b) tuğumu</w:t>
      </w:r>
    </w:p>
    <w:p w14:paraId="4D53A3F4" w14:textId="77777777" w:rsidR="00C61EA4" w:rsidRPr="00C61EA4" w:rsidRDefault="00C61EA4" w:rsidP="00C61EA4">
      <w:pPr>
        <w:pStyle w:val="a5"/>
        <w:spacing w:before="11"/>
        <w:ind w:left="375"/>
        <w:rPr>
          <w:bCs/>
          <w:lang w:val="tr-TR"/>
        </w:rPr>
      </w:pPr>
      <w:r w:rsidRPr="00C61EA4">
        <w:rPr>
          <w:bCs/>
          <w:lang w:val="tr-TR"/>
        </w:rPr>
        <w:t>c) mamı</w:t>
      </w:r>
    </w:p>
    <w:p w14:paraId="1CC5B197" w14:textId="77777777" w:rsidR="00C61EA4" w:rsidRPr="00C61EA4" w:rsidRDefault="00C61EA4" w:rsidP="00C61EA4">
      <w:pPr>
        <w:pStyle w:val="a5"/>
        <w:spacing w:before="11"/>
        <w:rPr>
          <w:bCs/>
          <w:lang w:val="tr-TR"/>
        </w:rPr>
      </w:pPr>
      <w:r w:rsidRPr="00C61EA4">
        <w:rPr>
          <w:bCs/>
          <w:lang w:val="tr-TR"/>
        </w:rPr>
        <w:t>15 Bunu ______ _______ Emel bilir</w:t>
      </w:r>
    </w:p>
    <w:p w14:paraId="673AC18C" w14:textId="77777777" w:rsidR="00C61EA4" w:rsidRPr="00C61EA4" w:rsidRDefault="00C61EA4" w:rsidP="00C61EA4">
      <w:pPr>
        <w:pStyle w:val="a5"/>
        <w:spacing w:before="11"/>
        <w:ind w:left="375"/>
        <w:rPr>
          <w:bCs/>
          <w:lang w:val="tr-TR"/>
        </w:rPr>
      </w:pPr>
      <w:r w:rsidRPr="00C61EA4">
        <w:rPr>
          <w:bCs/>
          <w:lang w:val="tr-TR"/>
        </w:rPr>
        <w:t>a) bilse bilse</w:t>
      </w:r>
    </w:p>
    <w:p w14:paraId="542013F1" w14:textId="77777777" w:rsidR="00C61EA4" w:rsidRPr="00C61EA4" w:rsidRDefault="00C61EA4" w:rsidP="00C61EA4">
      <w:pPr>
        <w:pStyle w:val="a5"/>
        <w:spacing w:before="11"/>
        <w:ind w:left="375"/>
        <w:rPr>
          <w:bCs/>
          <w:lang w:val="tr-TR"/>
        </w:rPr>
      </w:pPr>
      <w:r w:rsidRPr="00C61EA4">
        <w:rPr>
          <w:bCs/>
          <w:lang w:val="tr-TR"/>
        </w:rPr>
        <w:t>b) bilseydi bilseydi</w:t>
      </w:r>
    </w:p>
    <w:p w14:paraId="6DA9D698" w14:textId="77777777" w:rsidR="00C61EA4" w:rsidRPr="00C61EA4" w:rsidRDefault="00C61EA4" w:rsidP="00C61EA4">
      <w:pPr>
        <w:pStyle w:val="a5"/>
        <w:spacing w:before="11"/>
        <w:ind w:left="375"/>
        <w:rPr>
          <w:bCs/>
          <w:lang w:val="tr-TR"/>
        </w:rPr>
      </w:pPr>
      <w:r w:rsidRPr="00C61EA4">
        <w:rPr>
          <w:bCs/>
          <w:lang w:val="tr-TR"/>
        </w:rPr>
        <w:t>c) bilirse bilmezse</w:t>
      </w:r>
    </w:p>
    <w:p w14:paraId="279A8174" w14:textId="77777777" w:rsidR="00C61EA4" w:rsidRPr="00C61EA4" w:rsidRDefault="00C61EA4" w:rsidP="00C61EA4">
      <w:pPr>
        <w:pStyle w:val="a5"/>
        <w:spacing w:before="11"/>
        <w:rPr>
          <w:bCs/>
          <w:lang w:val="tr-TR"/>
        </w:rPr>
      </w:pPr>
      <w:r w:rsidRPr="00C61EA4">
        <w:rPr>
          <w:bCs/>
          <w:lang w:val="tr-TR"/>
        </w:rPr>
        <w:t>16 Ben altı yaşında okula başla_____</w:t>
      </w:r>
    </w:p>
    <w:p w14:paraId="6D64F8E8" w14:textId="77777777" w:rsidR="00C61EA4" w:rsidRPr="00C61EA4" w:rsidRDefault="00C61EA4" w:rsidP="00C61EA4">
      <w:pPr>
        <w:pStyle w:val="a5"/>
        <w:spacing w:before="11"/>
        <w:ind w:left="375"/>
        <w:rPr>
          <w:bCs/>
          <w:lang w:val="tr-TR"/>
        </w:rPr>
      </w:pPr>
      <w:r w:rsidRPr="00C61EA4">
        <w:rPr>
          <w:bCs/>
          <w:lang w:val="tr-TR"/>
        </w:rPr>
        <w:t>a) mışım</w:t>
      </w:r>
    </w:p>
    <w:p w14:paraId="55ADDE35" w14:textId="77777777" w:rsidR="00C61EA4" w:rsidRPr="00C61EA4" w:rsidRDefault="00C61EA4" w:rsidP="00C61EA4">
      <w:pPr>
        <w:pStyle w:val="a5"/>
        <w:spacing w:before="11"/>
        <w:ind w:left="375"/>
        <w:rPr>
          <w:bCs/>
          <w:lang w:val="tr-TR"/>
        </w:rPr>
      </w:pPr>
      <w:r w:rsidRPr="00C61EA4">
        <w:rPr>
          <w:bCs/>
          <w:lang w:val="tr-TR"/>
        </w:rPr>
        <w:t>b) dım</w:t>
      </w:r>
    </w:p>
    <w:p w14:paraId="0A326FE6" w14:textId="77777777" w:rsidR="00C61EA4" w:rsidRPr="00C61EA4" w:rsidRDefault="00C61EA4" w:rsidP="00C61EA4">
      <w:pPr>
        <w:pStyle w:val="a5"/>
        <w:spacing w:before="11"/>
        <w:rPr>
          <w:bCs/>
          <w:lang w:val="tr-TR"/>
        </w:rPr>
      </w:pPr>
      <w:r w:rsidRPr="00C61EA4">
        <w:rPr>
          <w:bCs/>
          <w:lang w:val="tr-TR"/>
        </w:rPr>
        <w:t>17 Annem izin ver_____ partiye gidecektim</w:t>
      </w:r>
    </w:p>
    <w:p w14:paraId="4BFB7976" w14:textId="77777777" w:rsidR="00C61EA4" w:rsidRPr="00C61EA4" w:rsidRDefault="00C61EA4" w:rsidP="00C61EA4">
      <w:pPr>
        <w:pStyle w:val="a5"/>
        <w:spacing w:before="11"/>
        <w:ind w:left="375"/>
        <w:rPr>
          <w:bCs/>
          <w:lang w:val="tr-TR"/>
        </w:rPr>
      </w:pPr>
      <w:r w:rsidRPr="00C61EA4">
        <w:rPr>
          <w:bCs/>
          <w:lang w:val="tr-TR"/>
        </w:rPr>
        <w:t>a) irken</w:t>
      </w:r>
    </w:p>
    <w:p w14:paraId="096F7278" w14:textId="77777777" w:rsidR="00C61EA4" w:rsidRPr="00C61EA4" w:rsidRDefault="00C61EA4" w:rsidP="00C61EA4">
      <w:pPr>
        <w:pStyle w:val="a5"/>
        <w:spacing w:before="11"/>
        <w:ind w:left="375"/>
        <w:rPr>
          <w:bCs/>
          <w:lang w:val="tr-TR"/>
        </w:rPr>
      </w:pPr>
      <w:r w:rsidRPr="00C61EA4">
        <w:rPr>
          <w:bCs/>
          <w:lang w:val="tr-TR"/>
        </w:rPr>
        <w:t>b) mezse</w:t>
      </w:r>
    </w:p>
    <w:p w14:paraId="13872DD4" w14:textId="77777777" w:rsidR="00C61EA4" w:rsidRPr="00C61EA4" w:rsidRDefault="00C61EA4" w:rsidP="00C61EA4">
      <w:pPr>
        <w:pStyle w:val="a5"/>
        <w:spacing w:before="11"/>
        <w:ind w:left="375"/>
        <w:rPr>
          <w:bCs/>
          <w:lang w:val="tr-TR"/>
        </w:rPr>
      </w:pPr>
      <w:r w:rsidRPr="00C61EA4">
        <w:rPr>
          <w:bCs/>
          <w:lang w:val="tr-TR"/>
        </w:rPr>
        <w:t>c) ecekse</w:t>
      </w:r>
    </w:p>
    <w:p w14:paraId="43F5D563" w14:textId="77777777" w:rsidR="00C61EA4" w:rsidRPr="00C61EA4" w:rsidRDefault="00C61EA4" w:rsidP="00C61EA4">
      <w:pPr>
        <w:pStyle w:val="a5"/>
        <w:spacing w:before="11"/>
        <w:rPr>
          <w:bCs/>
          <w:lang w:val="tr-TR"/>
        </w:rPr>
      </w:pPr>
      <w:r w:rsidRPr="00C61EA4">
        <w:rPr>
          <w:bCs/>
          <w:lang w:val="tr-TR"/>
        </w:rPr>
        <w:t>18 İki ay çalıştım, ama bir türlü başar____</w:t>
      </w:r>
    </w:p>
    <w:p w14:paraId="490819B8" w14:textId="77777777" w:rsidR="00C61EA4" w:rsidRPr="00C61EA4" w:rsidRDefault="00C61EA4" w:rsidP="00C61EA4">
      <w:pPr>
        <w:pStyle w:val="a5"/>
        <w:spacing w:before="11"/>
        <w:ind w:left="375"/>
        <w:rPr>
          <w:bCs/>
          <w:lang w:val="tr-TR"/>
        </w:rPr>
      </w:pPr>
      <w:r w:rsidRPr="00C61EA4">
        <w:rPr>
          <w:bCs/>
          <w:lang w:val="tr-TR"/>
        </w:rPr>
        <w:t>a) amazdım</w:t>
      </w:r>
    </w:p>
    <w:p w14:paraId="56CF911E" w14:textId="77777777" w:rsidR="00C61EA4" w:rsidRPr="00C61EA4" w:rsidRDefault="00C61EA4" w:rsidP="00C61EA4">
      <w:pPr>
        <w:pStyle w:val="a5"/>
        <w:spacing w:before="11"/>
        <w:ind w:left="375"/>
        <w:rPr>
          <w:bCs/>
          <w:lang w:val="tr-TR"/>
        </w:rPr>
      </w:pPr>
      <w:r w:rsidRPr="00C61EA4">
        <w:rPr>
          <w:bCs/>
          <w:lang w:val="tr-TR"/>
        </w:rPr>
        <w:t>b) abildim</w:t>
      </w:r>
    </w:p>
    <w:p w14:paraId="73FF0D9A" w14:textId="77777777" w:rsidR="00C61EA4" w:rsidRPr="00C61EA4" w:rsidRDefault="00C61EA4" w:rsidP="00C61EA4">
      <w:pPr>
        <w:pStyle w:val="a5"/>
        <w:spacing w:before="11"/>
        <w:ind w:left="375"/>
        <w:rPr>
          <w:bCs/>
          <w:lang w:val="tr-TR"/>
        </w:rPr>
      </w:pPr>
      <w:r w:rsidRPr="00C61EA4">
        <w:rPr>
          <w:bCs/>
          <w:lang w:val="tr-TR"/>
        </w:rPr>
        <w:t>c) amadım</w:t>
      </w:r>
    </w:p>
    <w:p w14:paraId="1AB9C7C1" w14:textId="77777777" w:rsidR="00C61EA4" w:rsidRPr="00C61EA4" w:rsidRDefault="00C61EA4" w:rsidP="00C61EA4">
      <w:pPr>
        <w:pStyle w:val="a5"/>
        <w:spacing w:before="11"/>
        <w:rPr>
          <w:bCs/>
          <w:lang w:val="tr-TR"/>
        </w:rPr>
      </w:pPr>
      <w:r w:rsidRPr="00C61EA4">
        <w:rPr>
          <w:bCs/>
          <w:lang w:val="tr-TR"/>
        </w:rPr>
        <w:t>19 O bana ‘Tülin partiye gelmesin’ dedi</w:t>
      </w:r>
    </w:p>
    <w:p w14:paraId="643105DC" w14:textId="77777777" w:rsidR="00C61EA4" w:rsidRPr="00C61EA4" w:rsidRDefault="00C61EA4" w:rsidP="00C61EA4">
      <w:pPr>
        <w:pStyle w:val="a5"/>
        <w:spacing w:before="11"/>
        <w:ind w:left="375"/>
        <w:rPr>
          <w:bCs/>
          <w:lang w:val="tr-TR"/>
        </w:rPr>
      </w:pPr>
      <w:r w:rsidRPr="00C61EA4">
        <w:rPr>
          <w:bCs/>
          <w:lang w:val="tr-TR"/>
        </w:rPr>
        <w:t>a) Bana Tülin’in partiye gelmemesini söyledi</w:t>
      </w:r>
    </w:p>
    <w:p w14:paraId="47BAC574" w14:textId="77777777" w:rsidR="00C61EA4" w:rsidRPr="00C61EA4" w:rsidRDefault="00C61EA4" w:rsidP="00C61EA4">
      <w:pPr>
        <w:pStyle w:val="a5"/>
        <w:spacing w:before="11"/>
        <w:ind w:left="375"/>
        <w:rPr>
          <w:bCs/>
          <w:lang w:val="tr-TR"/>
        </w:rPr>
      </w:pPr>
      <w:r w:rsidRPr="00C61EA4">
        <w:rPr>
          <w:bCs/>
          <w:lang w:val="tr-TR"/>
        </w:rPr>
        <w:t>b) Bana Tülin partiye gelmesini söyledi</w:t>
      </w:r>
    </w:p>
    <w:p w14:paraId="6335C8A2" w14:textId="77777777" w:rsidR="00C61EA4" w:rsidRPr="00C61EA4" w:rsidRDefault="00C61EA4" w:rsidP="00C61EA4">
      <w:pPr>
        <w:pStyle w:val="a5"/>
        <w:spacing w:before="11"/>
        <w:ind w:left="375"/>
        <w:rPr>
          <w:bCs/>
          <w:lang w:val="tr-TR"/>
        </w:rPr>
      </w:pPr>
      <w:r w:rsidRPr="00C61EA4">
        <w:rPr>
          <w:bCs/>
          <w:lang w:val="tr-TR"/>
        </w:rPr>
        <w:t>c) Bana Tülin partiye gelmemesini söyledi</w:t>
      </w:r>
    </w:p>
    <w:p w14:paraId="215ED25C" w14:textId="77777777" w:rsidR="00C61EA4" w:rsidRPr="00C61EA4" w:rsidRDefault="00C61EA4" w:rsidP="00C61EA4">
      <w:pPr>
        <w:pStyle w:val="a5"/>
        <w:spacing w:before="11"/>
        <w:ind w:left="375"/>
        <w:rPr>
          <w:bCs/>
          <w:lang w:val="tr-TR"/>
        </w:rPr>
      </w:pPr>
      <w:r w:rsidRPr="00C61EA4">
        <w:rPr>
          <w:bCs/>
          <w:lang w:val="tr-TR"/>
        </w:rPr>
        <w:t>d) Bana Tülin’in partiye gelmesini söyledi</w:t>
      </w:r>
    </w:p>
    <w:p w14:paraId="4DB8CF4A" w14:textId="77777777" w:rsidR="00C61EA4" w:rsidRPr="00C61EA4" w:rsidRDefault="00C61EA4" w:rsidP="00C61EA4">
      <w:pPr>
        <w:pStyle w:val="a5"/>
        <w:spacing w:before="11"/>
        <w:rPr>
          <w:bCs/>
          <w:lang w:val="tr-TR"/>
        </w:rPr>
      </w:pPr>
      <w:r w:rsidRPr="00C61EA4">
        <w:rPr>
          <w:bCs/>
          <w:lang w:val="tr-TR"/>
        </w:rPr>
        <w:t>20 Yarın ________ partide kimler olacak</w:t>
      </w:r>
      <w:r w:rsidRPr="00C61EA4">
        <w:rPr>
          <w:bCs/>
          <w:lang w:val="en-US"/>
        </w:rPr>
        <w:t>?</w:t>
      </w:r>
    </w:p>
    <w:p w14:paraId="45F528BE" w14:textId="77777777" w:rsidR="00C61EA4" w:rsidRPr="00C61EA4" w:rsidRDefault="00C61EA4" w:rsidP="00C61EA4">
      <w:pPr>
        <w:pStyle w:val="a5"/>
        <w:spacing w:before="11"/>
        <w:ind w:left="375"/>
        <w:rPr>
          <w:bCs/>
          <w:lang w:val="tr-TR"/>
        </w:rPr>
      </w:pPr>
      <w:r w:rsidRPr="00C61EA4">
        <w:rPr>
          <w:bCs/>
          <w:lang w:val="tr-TR"/>
        </w:rPr>
        <w:lastRenderedPageBreak/>
        <w:t>a) gidecek</w:t>
      </w:r>
    </w:p>
    <w:p w14:paraId="6928D936" w14:textId="77777777" w:rsidR="00C61EA4" w:rsidRPr="00C61EA4" w:rsidRDefault="00C61EA4" w:rsidP="00C61EA4">
      <w:pPr>
        <w:pStyle w:val="a5"/>
        <w:spacing w:before="11"/>
        <w:ind w:left="375"/>
        <w:rPr>
          <w:bCs/>
          <w:lang w:val="tr-TR"/>
        </w:rPr>
      </w:pPr>
      <w:r w:rsidRPr="00C61EA4">
        <w:rPr>
          <w:bCs/>
          <w:lang w:val="tr-TR"/>
        </w:rPr>
        <w:t>b) gitmekte olan</w:t>
      </w:r>
    </w:p>
    <w:p w14:paraId="5F21E4CD" w14:textId="77777777" w:rsidR="00C61EA4" w:rsidRPr="00C61EA4" w:rsidRDefault="00C61EA4" w:rsidP="00C61EA4">
      <w:pPr>
        <w:pStyle w:val="a5"/>
        <w:spacing w:before="11"/>
        <w:ind w:left="375"/>
        <w:rPr>
          <w:bCs/>
          <w:lang w:val="tr-TR"/>
        </w:rPr>
      </w:pPr>
      <w:r w:rsidRPr="00C61EA4">
        <w:rPr>
          <w:bCs/>
          <w:lang w:val="tr-TR"/>
        </w:rPr>
        <w:t>c) gittiğimiz</w:t>
      </w:r>
    </w:p>
    <w:p w14:paraId="325373CD" w14:textId="77777777" w:rsidR="00C61EA4" w:rsidRPr="00C61EA4" w:rsidRDefault="00C61EA4" w:rsidP="00C61EA4">
      <w:pPr>
        <w:pStyle w:val="a5"/>
        <w:spacing w:before="11"/>
        <w:ind w:left="375"/>
        <w:rPr>
          <w:bCs/>
          <w:lang w:val="tr-TR"/>
        </w:rPr>
      </w:pPr>
      <w:r w:rsidRPr="00C61EA4">
        <w:rPr>
          <w:bCs/>
          <w:lang w:val="tr-TR"/>
        </w:rPr>
        <w:t>d) gideceğimiz</w:t>
      </w:r>
    </w:p>
    <w:p w14:paraId="468E4575" w14:textId="77777777" w:rsidR="00C61EA4" w:rsidRPr="00C61EA4" w:rsidRDefault="00C61EA4" w:rsidP="00C61EA4">
      <w:pPr>
        <w:pStyle w:val="a5"/>
        <w:spacing w:before="11"/>
        <w:rPr>
          <w:bCs/>
          <w:lang w:val="tr-TR"/>
        </w:rPr>
      </w:pPr>
      <w:r w:rsidRPr="00C61EA4">
        <w:rPr>
          <w:bCs/>
          <w:lang w:val="tr-TR"/>
        </w:rPr>
        <w:t>21 Öğretmen bize ‘Mutlaka bu kitabı okuyun’ dedi</w:t>
      </w:r>
    </w:p>
    <w:p w14:paraId="5B0B6601" w14:textId="77777777" w:rsidR="00C61EA4" w:rsidRPr="00C61EA4" w:rsidRDefault="00C61EA4" w:rsidP="00C61EA4">
      <w:pPr>
        <w:pStyle w:val="a5"/>
        <w:spacing w:before="11"/>
        <w:ind w:left="375"/>
        <w:rPr>
          <w:bCs/>
          <w:lang w:val="tr-TR"/>
        </w:rPr>
      </w:pPr>
      <w:r w:rsidRPr="00C61EA4">
        <w:rPr>
          <w:bCs/>
          <w:lang w:val="tr-TR"/>
        </w:rPr>
        <w:t>a) Öğretmen bize mutlaka bu kitabı okumamızı söyledi</w:t>
      </w:r>
    </w:p>
    <w:p w14:paraId="5F551FA9" w14:textId="77777777" w:rsidR="00C61EA4" w:rsidRPr="00C61EA4" w:rsidRDefault="00C61EA4" w:rsidP="00C61EA4">
      <w:pPr>
        <w:pStyle w:val="a5"/>
        <w:spacing w:before="11"/>
        <w:ind w:left="375"/>
        <w:rPr>
          <w:b/>
          <w:lang w:val="tr-TR"/>
        </w:rPr>
      </w:pPr>
      <w:r w:rsidRPr="00C61EA4">
        <w:rPr>
          <w:bCs/>
          <w:lang w:val="tr-TR"/>
        </w:rPr>
        <w:t>b) Öğretmen bize mutlaka bu kitabı okumasını söyledi</w:t>
      </w:r>
    </w:p>
    <w:p w14:paraId="5FAC746E" w14:textId="77777777" w:rsidR="00C61EA4" w:rsidRPr="00C61EA4" w:rsidRDefault="00C61EA4" w:rsidP="00C61EA4">
      <w:pPr>
        <w:pStyle w:val="a5"/>
        <w:spacing w:before="11"/>
        <w:ind w:left="375"/>
        <w:rPr>
          <w:bCs/>
          <w:lang w:val="tr-TR"/>
        </w:rPr>
      </w:pPr>
      <w:r w:rsidRPr="00C61EA4">
        <w:rPr>
          <w:bCs/>
          <w:lang w:val="tr-TR"/>
        </w:rPr>
        <w:t>c) Öğretmen bize mutlaka bu kitabı okumamızını söyledi</w:t>
      </w:r>
    </w:p>
    <w:p w14:paraId="75FB7839" w14:textId="77777777" w:rsidR="00C61EA4" w:rsidRPr="00C61EA4" w:rsidRDefault="00C61EA4" w:rsidP="00C61EA4">
      <w:pPr>
        <w:pStyle w:val="a5"/>
        <w:spacing w:before="11"/>
        <w:ind w:left="375"/>
        <w:rPr>
          <w:bCs/>
          <w:lang w:val="tr-TR"/>
        </w:rPr>
      </w:pPr>
      <w:r w:rsidRPr="00C61EA4">
        <w:rPr>
          <w:bCs/>
          <w:lang w:val="tr-TR"/>
        </w:rPr>
        <w:t>d) Öğretmen bize mutlaka bu kitabı okumamız söyledi</w:t>
      </w:r>
    </w:p>
    <w:p w14:paraId="4B4021DC" w14:textId="77777777" w:rsidR="00C61EA4" w:rsidRPr="00C61EA4" w:rsidRDefault="00C61EA4" w:rsidP="00C61EA4">
      <w:pPr>
        <w:pStyle w:val="a5"/>
        <w:spacing w:before="11"/>
        <w:rPr>
          <w:bCs/>
          <w:lang w:val="tr-TR"/>
        </w:rPr>
      </w:pPr>
      <w:r w:rsidRPr="00C61EA4">
        <w:rPr>
          <w:bCs/>
          <w:lang w:val="tr-TR"/>
        </w:rPr>
        <w:t>22 Ben, sana</w:t>
      </w:r>
      <w:r w:rsidRPr="00C61EA4">
        <w:rPr>
          <w:bCs/>
          <w:lang w:val="en-US"/>
        </w:rPr>
        <w:t xml:space="preserve">: </w:t>
      </w:r>
      <w:r w:rsidRPr="00C61EA4">
        <w:rPr>
          <w:bCs/>
          <w:lang w:val="tr-TR"/>
        </w:rPr>
        <w:t>‘O gitsin mi</w:t>
      </w:r>
      <w:r w:rsidRPr="00C61EA4">
        <w:rPr>
          <w:bCs/>
          <w:lang w:val="en-US"/>
        </w:rPr>
        <w:t>?</w:t>
      </w:r>
      <w:r w:rsidRPr="00C61EA4">
        <w:rPr>
          <w:bCs/>
          <w:lang w:val="tr-TR"/>
        </w:rPr>
        <w:t>’ diye sordum</w:t>
      </w:r>
    </w:p>
    <w:p w14:paraId="765FD833" w14:textId="77777777" w:rsidR="00C61EA4" w:rsidRPr="00C61EA4" w:rsidRDefault="00C61EA4" w:rsidP="00C61EA4">
      <w:pPr>
        <w:pStyle w:val="a5"/>
        <w:spacing w:before="11"/>
        <w:ind w:left="375"/>
        <w:rPr>
          <w:bCs/>
          <w:lang w:val="tr-TR"/>
        </w:rPr>
      </w:pPr>
      <w:r w:rsidRPr="00C61EA4">
        <w:rPr>
          <w:bCs/>
          <w:lang w:val="tr-TR"/>
        </w:rPr>
        <w:t>a) Onun gitmesine izin verip vermediğini sordu</w:t>
      </w:r>
    </w:p>
    <w:p w14:paraId="55F61037" w14:textId="77777777" w:rsidR="00C61EA4" w:rsidRPr="00C61EA4" w:rsidRDefault="00C61EA4" w:rsidP="00C61EA4">
      <w:pPr>
        <w:pStyle w:val="a5"/>
        <w:spacing w:before="11"/>
        <w:ind w:left="375"/>
        <w:rPr>
          <w:bCs/>
          <w:lang w:val="tr-TR"/>
        </w:rPr>
      </w:pPr>
      <w:r w:rsidRPr="00C61EA4">
        <w:rPr>
          <w:bCs/>
          <w:lang w:val="tr-TR"/>
        </w:rPr>
        <w:t>b) Onun gitmesi olur olmadığını sordu</w:t>
      </w:r>
    </w:p>
    <w:p w14:paraId="5BD8F934" w14:textId="77777777" w:rsidR="00C61EA4" w:rsidRPr="00C61EA4" w:rsidRDefault="00C61EA4" w:rsidP="00C61EA4">
      <w:pPr>
        <w:pStyle w:val="a5"/>
        <w:spacing w:before="11"/>
        <w:ind w:left="375"/>
        <w:rPr>
          <w:bCs/>
          <w:lang w:val="tr-TR"/>
        </w:rPr>
      </w:pPr>
      <w:r w:rsidRPr="00C61EA4">
        <w:rPr>
          <w:bCs/>
          <w:lang w:val="tr-TR"/>
        </w:rPr>
        <w:t>c) Onun gitmesine isteyip istemediğini sordu</w:t>
      </w:r>
    </w:p>
    <w:p w14:paraId="2DDD16F5" w14:textId="77777777" w:rsidR="00C61EA4" w:rsidRPr="00C61EA4" w:rsidRDefault="00C61EA4" w:rsidP="00C61EA4">
      <w:pPr>
        <w:pStyle w:val="a5"/>
        <w:spacing w:before="11"/>
        <w:ind w:left="375"/>
        <w:rPr>
          <w:bCs/>
          <w:lang w:val="tr-TR"/>
        </w:rPr>
      </w:pPr>
      <w:r w:rsidRPr="00C61EA4">
        <w:rPr>
          <w:bCs/>
          <w:lang w:val="tr-TR"/>
        </w:rPr>
        <w:t>d) Onun gidip gitmeyeceğini sordu</w:t>
      </w:r>
    </w:p>
    <w:p w14:paraId="15C69165" w14:textId="77777777" w:rsidR="00C61EA4" w:rsidRPr="00C61EA4" w:rsidRDefault="00C61EA4" w:rsidP="00C61EA4">
      <w:pPr>
        <w:pStyle w:val="a5"/>
        <w:spacing w:before="11"/>
        <w:rPr>
          <w:bCs/>
          <w:lang w:val="tr-TR"/>
        </w:rPr>
      </w:pPr>
      <w:r w:rsidRPr="00C61EA4">
        <w:rPr>
          <w:bCs/>
          <w:lang w:val="tr-TR"/>
        </w:rPr>
        <w:t>23 Ben sana ‘Bunun yapma’ demedim mi?</w:t>
      </w:r>
    </w:p>
    <w:p w14:paraId="7DC481BD" w14:textId="77777777" w:rsidR="00C61EA4" w:rsidRPr="00C61EA4" w:rsidRDefault="00C61EA4" w:rsidP="00C61EA4">
      <w:pPr>
        <w:pStyle w:val="a5"/>
        <w:spacing w:before="11"/>
        <w:ind w:left="375"/>
        <w:rPr>
          <w:bCs/>
          <w:lang w:val="en-US"/>
        </w:rPr>
      </w:pPr>
      <w:r w:rsidRPr="00C61EA4">
        <w:rPr>
          <w:bCs/>
          <w:lang w:val="tr-TR"/>
        </w:rPr>
        <w:t>a) Sana bunu yapmasını söylemedim mi</w:t>
      </w:r>
      <w:r w:rsidRPr="00C61EA4">
        <w:rPr>
          <w:bCs/>
          <w:lang w:val="en-US"/>
        </w:rPr>
        <w:t>?</w:t>
      </w:r>
    </w:p>
    <w:p w14:paraId="76B23CBF" w14:textId="77777777" w:rsidR="00C61EA4" w:rsidRPr="00C61EA4" w:rsidRDefault="00C61EA4" w:rsidP="00C61EA4">
      <w:pPr>
        <w:pStyle w:val="a5"/>
        <w:spacing w:before="11"/>
        <w:ind w:left="375"/>
        <w:rPr>
          <w:bCs/>
          <w:lang w:val="tr-TR"/>
        </w:rPr>
      </w:pPr>
      <w:r w:rsidRPr="00C61EA4">
        <w:rPr>
          <w:bCs/>
          <w:lang w:val="tr-TR"/>
        </w:rPr>
        <w:t>b) Sana bunu yapmanı söylemedim mi?</w:t>
      </w:r>
    </w:p>
    <w:p w14:paraId="2ED16CCA" w14:textId="77777777" w:rsidR="00C61EA4" w:rsidRPr="00C61EA4" w:rsidRDefault="00C61EA4" w:rsidP="00C61EA4">
      <w:pPr>
        <w:pStyle w:val="a5"/>
        <w:spacing w:before="11"/>
        <w:ind w:left="375"/>
        <w:rPr>
          <w:bCs/>
          <w:lang w:val="tr-TR"/>
        </w:rPr>
      </w:pPr>
      <w:r w:rsidRPr="00C61EA4">
        <w:rPr>
          <w:bCs/>
          <w:lang w:val="tr-TR"/>
        </w:rPr>
        <w:t xml:space="preserve">c) Sana bunu yapmamasını söylemedim mi? </w:t>
      </w:r>
    </w:p>
    <w:p w14:paraId="33474F89" w14:textId="77777777" w:rsidR="00C61EA4" w:rsidRPr="00C61EA4" w:rsidRDefault="00C61EA4" w:rsidP="00C61EA4">
      <w:pPr>
        <w:pStyle w:val="a5"/>
        <w:spacing w:before="11"/>
        <w:ind w:left="375"/>
        <w:rPr>
          <w:bCs/>
          <w:lang w:val="tr-TR"/>
        </w:rPr>
      </w:pPr>
      <w:r w:rsidRPr="00C61EA4">
        <w:rPr>
          <w:bCs/>
          <w:lang w:val="tr-TR"/>
        </w:rPr>
        <w:t>d) Sana bunu yapmamanı söylemedim mi?</w:t>
      </w:r>
    </w:p>
    <w:p w14:paraId="51C2FF8E" w14:textId="77777777" w:rsidR="00C61EA4" w:rsidRPr="00C61EA4" w:rsidRDefault="00C61EA4" w:rsidP="00C61EA4">
      <w:pPr>
        <w:pStyle w:val="a5"/>
        <w:spacing w:before="11"/>
        <w:rPr>
          <w:bCs/>
          <w:lang w:val="tr-TR"/>
        </w:rPr>
      </w:pPr>
      <w:r w:rsidRPr="00C61EA4">
        <w:rPr>
          <w:bCs/>
          <w:lang w:val="tr-TR"/>
        </w:rPr>
        <w:t>24 Kardeşim çoçukken çok iyi piyano _____ ama şimdi hiç çalmıyor</w:t>
      </w:r>
    </w:p>
    <w:p w14:paraId="40D2BAAF" w14:textId="77777777" w:rsidR="00C61EA4" w:rsidRPr="00C61EA4" w:rsidRDefault="00C61EA4" w:rsidP="00C61EA4">
      <w:pPr>
        <w:pStyle w:val="a5"/>
        <w:spacing w:before="11"/>
        <w:ind w:left="375"/>
        <w:rPr>
          <w:bCs/>
          <w:lang w:val="tr-TR"/>
        </w:rPr>
      </w:pPr>
      <w:r w:rsidRPr="00C61EA4">
        <w:rPr>
          <w:bCs/>
          <w:lang w:val="tr-TR"/>
        </w:rPr>
        <w:t>a) çaldı</w:t>
      </w:r>
    </w:p>
    <w:p w14:paraId="6F50AC14" w14:textId="77777777" w:rsidR="00C61EA4" w:rsidRPr="00C61EA4" w:rsidRDefault="00C61EA4" w:rsidP="00C61EA4">
      <w:pPr>
        <w:pStyle w:val="a5"/>
        <w:spacing w:before="11"/>
        <w:ind w:left="375"/>
        <w:rPr>
          <w:bCs/>
          <w:lang w:val="tr-TR"/>
        </w:rPr>
      </w:pPr>
      <w:r w:rsidRPr="00C61EA4">
        <w:rPr>
          <w:bCs/>
          <w:lang w:val="tr-TR"/>
        </w:rPr>
        <w:t>b) çalıyordu</w:t>
      </w:r>
    </w:p>
    <w:p w14:paraId="04E679AC" w14:textId="77777777" w:rsidR="00C61EA4" w:rsidRPr="00C61EA4" w:rsidRDefault="00C61EA4" w:rsidP="00C61EA4">
      <w:pPr>
        <w:pStyle w:val="a5"/>
        <w:spacing w:before="11"/>
        <w:ind w:left="375"/>
        <w:rPr>
          <w:bCs/>
          <w:lang w:val="tr-TR"/>
        </w:rPr>
      </w:pPr>
      <w:r w:rsidRPr="00C61EA4">
        <w:rPr>
          <w:bCs/>
          <w:lang w:val="tr-TR"/>
        </w:rPr>
        <w:t>c) mış</w:t>
      </w:r>
    </w:p>
    <w:p w14:paraId="18D67F72" w14:textId="77777777" w:rsidR="00C61EA4" w:rsidRPr="00C61EA4" w:rsidRDefault="00C61EA4" w:rsidP="00C61EA4">
      <w:pPr>
        <w:pStyle w:val="a5"/>
        <w:spacing w:before="11"/>
        <w:ind w:left="375"/>
        <w:rPr>
          <w:bCs/>
          <w:lang w:val="tr-TR"/>
        </w:rPr>
      </w:pPr>
      <w:r w:rsidRPr="00C61EA4">
        <w:rPr>
          <w:bCs/>
          <w:lang w:val="tr-TR"/>
        </w:rPr>
        <w:t>d) çalmıştı</w:t>
      </w:r>
    </w:p>
    <w:p w14:paraId="77E40896" w14:textId="77777777" w:rsidR="00C61EA4" w:rsidRPr="00C61EA4" w:rsidRDefault="00C61EA4" w:rsidP="00C61EA4">
      <w:pPr>
        <w:pStyle w:val="a5"/>
        <w:spacing w:before="11"/>
        <w:rPr>
          <w:bCs/>
          <w:lang w:val="tr-TR"/>
        </w:rPr>
      </w:pPr>
      <w:r w:rsidRPr="00C61EA4">
        <w:rPr>
          <w:bCs/>
          <w:lang w:val="tr-TR"/>
        </w:rPr>
        <w:t>25 Bu yanlışın ileride bir daha yap_____ emin misin?</w:t>
      </w:r>
    </w:p>
    <w:p w14:paraId="022A49F9" w14:textId="77777777" w:rsidR="00C61EA4" w:rsidRPr="00C61EA4" w:rsidRDefault="00C61EA4" w:rsidP="00C61EA4">
      <w:pPr>
        <w:pStyle w:val="a5"/>
        <w:spacing w:before="11"/>
        <w:ind w:left="375"/>
        <w:rPr>
          <w:bCs/>
          <w:lang w:val="tr-TR"/>
        </w:rPr>
      </w:pPr>
      <w:r w:rsidRPr="00C61EA4">
        <w:rPr>
          <w:bCs/>
          <w:lang w:val="tr-TR"/>
        </w:rPr>
        <w:t>a) ılmasına?</w:t>
      </w:r>
    </w:p>
    <w:p w14:paraId="2B648317" w14:textId="77777777" w:rsidR="00C61EA4" w:rsidRPr="00C61EA4" w:rsidRDefault="00C61EA4" w:rsidP="00C61EA4">
      <w:pPr>
        <w:pStyle w:val="a5"/>
        <w:spacing w:before="11"/>
        <w:ind w:left="375"/>
        <w:rPr>
          <w:bCs/>
          <w:lang w:val="tr-TR"/>
        </w:rPr>
      </w:pPr>
      <w:r w:rsidRPr="00C61EA4">
        <w:rPr>
          <w:bCs/>
          <w:lang w:val="tr-TR"/>
        </w:rPr>
        <w:t>b) ılmayacağına?</w:t>
      </w:r>
    </w:p>
    <w:p w14:paraId="4A05D496" w14:textId="77777777" w:rsidR="00C61EA4" w:rsidRPr="00C61EA4" w:rsidRDefault="00C61EA4" w:rsidP="00C61EA4">
      <w:pPr>
        <w:pStyle w:val="a5"/>
        <w:spacing w:before="11"/>
        <w:ind w:left="375"/>
        <w:rPr>
          <w:bCs/>
          <w:lang w:val="tr-TR"/>
        </w:rPr>
      </w:pPr>
      <w:r w:rsidRPr="00C61EA4">
        <w:rPr>
          <w:bCs/>
          <w:lang w:val="tr-TR"/>
        </w:rPr>
        <w:t>c) mayacığına?</w:t>
      </w:r>
    </w:p>
    <w:p w14:paraId="5CB9570E" w14:textId="77777777" w:rsidR="00C61EA4" w:rsidRPr="00C61EA4" w:rsidRDefault="00C61EA4" w:rsidP="00C61EA4">
      <w:pPr>
        <w:pStyle w:val="a5"/>
        <w:spacing w:before="11"/>
        <w:ind w:left="375"/>
        <w:rPr>
          <w:bCs/>
          <w:lang w:val="tr-TR"/>
        </w:rPr>
      </w:pPr>
      <w:r w:rsidRPr="00C61EA4">
        <w:rPr>
          <w:bCs/>
          <w:lang w:val="tr-TR"/>
        </w:rPr>
        <w:t>d) mamasına?</w:t>
      </w:r>
    </w:p>
    <w:p w14:paraId="4D4DA8C0" w14:textId="77777777" w:rsidR="00C61EA4" w:rsidRPr="00C61EA4" w:rsidRDefault="00C61EA4" w:rsidP="00C61EA4">
      <w:pPr>
        <w:pStyle w:val="a5"/>
        <w:spacing w:before="11"/>
        <w:rPr>
          <w:bCs/>
          <w:lang w:val="tr-TR"/>
        </w:rPr>
      </w:pPr>
      <w:r w:rsidRPr="00C61EA4">
        <w:rPr>
          <w:bCs/>
          <w:lang w:val="tr-TR"/>
        </w:rPr>
        <w:t>26 Biz: ‘Sınavda başarısız olmuşuz’ dedik</w:t>
      </w:r>
    </w:p>
    <w:p w14:paraId="374FA079" w14:textId="77777777" w:rsidR="00C61EA4" w:rsidRPr="00C61EA4" w:rsidRDefault="00C61EA4" w:rsidP="00C61EA4">
      <w:pPr>
        <w:pStyle w:val="a5"/>
        <w:spacing w:before="11"/>
        <w:ind w:left="375"/>
        <w:rPr>
          <w:bCs/>
          <w:lang w:val="tr-TR"/>
        </w:rPr>
      </w:pPr>
      <w:r w:rsidRPr="00C61EA4">
        <w:rPr>
          <w:bCs/>
          <w:lang w:val="tr-TR"/>
        </w:rPr>
        <w:t>a) Biz, sınavda başarısız olmamızı söyledik</w:t>
      </w:r>
    </w:p>
    <w:p w14:paraId="04CC09D1" w14:textId="77777777" w:rsidR="00C61EA4" w:rsidRPr="00C61EA4" w:rsidRDefault="00C61EA4" w:rsidP="00C61EA4">
      <w:pPr>
        <w:pStyle w:val="a5"/>
        <w:spacing w:before="11"/>
        <w:ind w:left="375"/>
        <w:rPr>
          <w:bCs/>
          <w:lang w:val="tr-TR"/>
        </w:rPr>
      </w:pPr>
      <w:r w:rsidRPr="00C61EA4">
        <w:rPr>
          <w:bCs/>
          <w:lang w:val="tr-TR"/>
        </w:rPr>
        <w:t>b) Biz, sınavda başarısız olduğumuzu söyledik</w:t>
      </w:r>
    </w:p>
    <w:p w14:paraId="22A151D2" w14:textId="77777777" w:rsidR="00C61EA4" w:rsidRPr="00C61EA4" w:rsidRDefault="00C61EA4" w:rsidP="00C61EA4">
      <w:pPr>
        <w:pStyle w:val="a5"/>
        <w:spacing w:before="11"/>
        <w:ind w:left="375"/>
        <w:rPr>
          <w:bCs/>
          <w:lang w:val="tr-TR"/>
        </w:rPr>
      </w:pPr>
      <w:r w:rsidRPr="00C61EA4">
        <w:rPr>
          <w:bCs/>
          <w:lang w:val="tr-TR"/>
        </w:rPr>
        <w:t>c) Biz, sınavda başarısız olmuştuğumuzu söyledik</w:t>
      </w:r>
    </w:p>
    <w:p w14:paraId="21CCB64A" w14:textId="77777777" w:rsidR="00C61EA4" w:rsidRPr="00C61EA4" w:rsidRDefault="00C61EA4" w:rsidP="00C61EA4">
      <w:pPr>
        <w:pStyle w:val="a5"/>
        <w:spacing w:before="11"/>
        <w:rPr>
          <w:bCs/>
          <w:lang w:val="tr-TR"/>
        </w:rPr>
      </w:pPr>
      <w:r w:rsidRPr="00C61EA4">
        <w:rPr>
          <w:bCs/>
          <w:lang w:val="tr-TR"/>
        </w:rPr>
        <w:t>27 Yürümek, trafikte taksiye bin____ iyi.</w:t>
      </w:r>
    </w:p>
    <w:p w14:paraId="4579F5EC" w14:textId="77777777" w:rsidR="00C61EA4" w:rsidRPr="00C61EA4" w:rsidRDefault="00C61EA4" w:rsidP="00C61EA4">
      <w:pPr>
        <w:pStyle w:val="a5"/>
        <w:spacing w:before="11"/>
        <w:ind w:left="375"/>
        <w:rPr>
          <w:bCs/>
          <w:lang w:val="tr-TR"/>
        </w:rPr>
      </w:pPr>
      <w:r w:rsidRPr="00C61EA4">
        <w:rPr>
          <w:bCs/>
          <w:lang w:val="tr-TR"/>
        </w:rPr>
        <w:t>a) meden önce</w:t>
      </w:r>
    </w:p>
    <w:p w14:paraId="72DC2BAF" w14:textId="77777777" w:rsidR="00C61EA4" w:rsidRPr="00C61EA4" w:rsidRDefault="00C61EA4" w:rsidP="00C61EA4">
      <w:pPr>
        <w:pStyle w:val="a5"/>
        <w:spacing w:before="11"/>
        <w:ind w:left="375"/>
        <w:rPr>
          <w:bCs/>
          <w:lang w:val="tr-TR"/>
        </w:rPr>
      </w:pPr>
      <w:r w:rsidRPr="00C61EA4">
        <w:rPr>
          <w:bCs/>
          <w:lang w:val="tr-TR"/>
        </w:rPr>
        <w:t>b) mekten daha</w:t>
      </w:r>
    </w:p>
    <w:p w14:paraId="0384C752" w14:textId="77777777" w:rsidR="00C61EA4" w:rsidRPr="00C61EA4" w:rsidRDefault="00C61EA4" w:rsidP="00C61EA4">
      <w:pPr>
        <w:pStyle w:val="a5"/>
        <w:spacing w:before="11"/>
        <w:ind w:left="375"/>
        <w:rPr>
          <w:bCs/>
          <w:lang w:val="tr-TR"/>
        </w:rPr>
      </w:pPr>
      <w:r w:rsidRPr="00C61EA4">
        <w:rPr>
          <w:bCs/>
          <w:lang w:val="tr-TR"/>
        </w:rPr>
        <w:t>c) mekten başka</w:t>
      </w:r>
    </w:p>
    <w:p w14:paraId="17DF5A40" w14:textId="77777777" w:rsidR="00C61EA4" w:rsidRPr="00C61EA4" w:rsidRDefault="00C61EA4" w:rsidP="00C61EA4">
      <w:pPr>
        <w:pStyle w:val="a5"/>
        <w:spacing w:before="11"/>
        <w:ind w:left="375"/>
        <w:rPr>
          <w:bCs/>
          <w:lang w:val="tr-TR"/>
        </w:rPr>
      </w:pPr>
      <w:r w:rsidRPr="00C61EA4">
        <w:rPr>
          <w:bCs/>
          <w:lang w:val="tr-TR"/>
        </w:rPr>
        <w:t>d) dikten sonra</w:t>
      </w:r>
    </w:p>
    <w:p w14:paraId="6E960B56" w14:textId="77777777" w:rsidR="00C61EA4" w:rsidRPr="00C61EA4" w:rsidRDefault="00C61EA4" w:rsidP="00C61EA4">
      <w:pPr>
        <w:pStyle w:val="a5"/>
        <w:spacing w:before="11"/>
        <w:rPr>
          <w:bCs/>
          <w:lang w:val="tr-TR"/>
        </w:rPr>
      </w:pPr>
      <w:r w:rsidRPr="00C61EA4">
        <w:rPr>
          <w:bCs/>
          <w:lang w:val="tr-TR"/>
        </w:rPr>
        <w:t>28 Hiçbir şey zaman _____ _____ hızlı değil</w:t>
      </w:r>
    </w:p>
    <w:p w14:paraId="0D3DC407" w14:textId="77777777" w:rsidR="00C61EA4" w:rsidRPr="00C61EA4" w:rsidRDefault="00C61EA4" w:rsidP="00C61EA4">
      <w:pPr>
        <w:pStyle w:val="a5"/>
        <w:spacing w:before="11"/>
        <w:ind w:left="375"/>
        <w:rPr>
          <w:bCs/>
          <w:lang w:val="tr-TR"/>
        </w:rPr>
      </w:pPr>
      <w:r w:rsidRPr="00C61EA4">
        <w:rPr>
          <w:bCs/>
          <w:lang w:val="tr-TR"/>
        </w:rPr>
        <w:t>a) dan sonra</w:t>
      </w:r>
    </w:p>
    <w:p w14:paraId="1595F5AC" w14:textId="77777777" w:rsidR="00C61EA4" w:rsidRPr="00C61EA4" w:rsidRDefault="00C61EA4" w:rsidP="00C61EA4">
      <w:pPr>
        <w:pStyle w:val="a5"/>
        <w:spacing w:before="11"/>
        <w:ind w:left="375"/>
        <w:rPr>
          <w:bCs/>
          <w:lang w:val="tr-TR"/>
        </w:rPr>
      </w:pPr>
      <w:r w:rsidRPr="00C61EA4">
        <w:rPr>
          <w:bCs/>
          <w:lang w:val="tr-TR"/>
        </w:rPr>
        <w:t>b) dan daha</w:t>
      </w:r>
    </w:p>
    <w:p w14:paraId="34FE72A5" w14:textId="77777777" w:rsidR="00C61EA4" w:rsidRPr="00C61EA4" w:rsidRDefault="00C61EA4" w:rsidP="00C61EA4">
      <w:pPr>
        <w:pStyle w:val="a5"/>
        <w:spacing w:before="11"/>
        <w:ind w:left="375"/>
        <w:rPr>
          <w:bCs/>
          <w:lang w:val="tr-TR"/>
        </w:rPr>
      </w:pPr>
      <w:r w:rsidRPr="00C61EA4">
        <w:rPr>
          <w:bCs/>
          <w:lang w:val="tr-TR"/>
        </w:rPr>
        <w:t>c) dan başka</w:t>
      </w:r>
    </w:p>
    <w:p w14:paraId="2080EF65" w14:textId="77777777" w:rsidR="00C61EA4" w:rsidRPr="00C61EA4" w:rsidRDefault="00C61EA4" w:rsidP="00C61EA4">
      <w:pPr>
        <w:pStyle w:val="a5"/>
        <w:spacing w:before="11"/>
        <w:rPr>
          <w:bCs/>
          <w:lang w:val="tr-TR"/>
        </w:rPr>
      </w:pPr>
      <w:r w:rsidRPr="00C61EA4">
        <w:rPr>
          <w:bCs/>
          <w:lang w:val="tr-TR"/>
        </w:rPr>
        <w:t>29 Eğer iyi çalış_____ üniversiteyi kazanırsın</w:t>
      </w:r>
    </w:p>
    <w:p w14:paraId="0D6CCC29" w14:textId="77777777" w:rsidR="00C61EA4" w:rsidRPr="00C61EA4" w:rsidRDefault="00C61EA4" w:rsidP="00C61EA4">
      <w:pPr>
        <w:pStyle w:val="a5"/>
        <w:spacing w:before="11"/>
        <w:ind w:left="375"/>
        <w:rPr>
          <w:bCs/>
          <w:lang w:val="tr-TR"/>
        </w:rPr>
      </w:pPr>
      <w:r w:rsidRPr="00C61EA4">
        <w:rPr>
          <w:bCs/>
          <w:lang w:val="tr-TR"/>
        </w:rPr>
        <w:t>a) mazsan</w:t>
      </w:r>
    </w:p>
    <w:p w14:paraId="21E10BE6" w14:textId="77777777" w:rsidR="00C61EA4" w:rsidRPr="00C61EA4" w:rsidRDefault="00C61EA4" w:rsidP="00C61EA4">
      <w:pPr>
        <w:pStyle w:val="a5"/>
        <w:spacing w:before="11"/>
        <w:ind w:left="375"/>
        <w:rPr>
          <w:bCs/>
          <w:lang w:val="tr-TR"/>
        </w:rPr>
      </w:pPr>
      <w:r w:rsidRPr="00C61EA4">
        <w:rPr>
          <w:bCs/>
          <w:lang w:val="tr-TR"/>
        </w:rPr>
        <w:t>b) ırsan</w:t>
      </w:r>
    </w:p>
    <w:p w14:paraId="51924993" w14:textId="77777777" w:rsidR="00C61EA4" w:rsidRPr="00C61EA4" w:rsidRDefault="00C61EA4" w:rsidP="00C61EA4">
      <w:pPr>
        <w:pStyle w:val="a5"/>
        <w:spacing w:before="11"/>
        <w:ind w:left="375"/>
        <w:rPr>
          <w:bCs/>
          <w:lang w:val="tr-TR"/>
        </w:rPr>
      </w:pPr>
      <w:r w:rsidRPr="00C61EA4">
        <w:rPr>
          <w:bCs/>
          <w:lang w:val="tr-TR"/>
        </w:rPr>
        <w:t>c) acaksan</w:t>
      </w:r>
    </w:p>
    <w:p w14:paraId="741D7021" w14:textId="77777777" w:rsidR="00C61EA4" w:rsidRPr="00C61EA4" w:rsidRDefault="00C61EA4" w:rsidP="00C61EA4">
      <w:pPr>
        <w:pStyle w:val="a5"/>
        <w:spacing w:before="11"/>
        <w:rPr>
          <w:bCs/>
          <w:lang w:val="tr-TR"/>
        </w:rPr>
      </w:pPr>
      <w:r w:rsidRPr="00C61EA4">
        <w:rPr>
          <w:bCs/>
          <w:lang w:val="tr-TR"/>
        </w:rPr>
        <w:lastRenderedPageBreak/>
        <w:t>30 Kardeşim: ‘Geçen ay işe başladım’ demiş</w:t>
      </w:r>
    </w:p>
    <w:p w14:paraId="28639920" w14:textId="77777777" w:rsidR="00C61EA4" w:rsidRPr="00C61EA4" w:rsidRDefault="00C61EA4" w:rsidP="00C61EA4">
      <w:pPr>
        <w:pStyle w:val="a5"/>
        <w:spacing w:before="11"/>
        <w:ind w:left="375"/>
        <w:rPr>
          <w:bCs/>
          <w:lang w:val="tr-TR"/>
        </w:rPr>
      </w:pPr>
      <w:r w:rsidRPr="00C61EA4">
        <w:rPr>
          <w:bCs/>
          <w:lang w:val="tr-TR"/>
        </w:rPr>
        <w:t>a) Kardeşim, geçen ay işe başlaması söylemiş</w:t>
      </w:r>
    </w:p>
    <w:p w14:paraId="0FF63346" w14:textId="77777777" w:rsidR="00C61EA4" w:rsidRPr="00C61EA4" w:rsidRDefault="00C61EA4" w:rsidP="00C61EA4">
      <w:pPr>
        <w:pStyle w:val="a5"/>
        <w:spacing w:before="11"/>
        <w:ind w:left="375"/>
        <w:rPr>
          <w:bCs/>
          <w:lang w:val="tr-TR"/>
        </w:rPr>
      </w:pPr>
      <w:r w:rsidRPr="00C61EA4">
        <w:rPr>
          <w:bCs/>
          <w:lang w:val="tr-TR"/>
        </w:rPr>
        <w:t>b) Kardeşim, geçen ay işe başlamasını söylemiş</w:t>
      </w:r>
    </w:p>
    <w:p w14:paraId="7319C551" w14:textId="77777777" w:rsidR="00C61EA4" w:rsidRPr="00C61EA4" w:rsidRDefault="00C61EA4" w:rsidP="00C61EA4">
      <w:pPr>
        <w:pStyle w:val="a5"/>
        <w:spacing w:before="11"/>
        <w:ind w:left="375"/>
        <w:rPr>
          <w:bCs/>
          <w:lang w:val="tr-TR"/>
        </w:rPr>
      </w:pPr>
      <w:r w:rsidRPr="00C61EA4">
        <w:rPr>
          <w:bCs/>
          <w:lang w:val="tr-TR"/>
        </w:rPr>
        <w:t>c) Kardeşim, geçen ay işe başladığı söylemiş</w:t>
      </w:r>
    </w:p>
    <w:p w14:paraId="3EB399CE" w14:textId="77777777" w:rsidR="00C61EA4" w:rsidRPr="00C61EA4" w:rsidRDefault="00C61EA4" w:rsidP="00C61EA4">
      <w:pPr>
        <w:pStyle w:val="a5"/>
        <w:spacing w:before="11"/>
        <w:ind w:left="375"/>
        <w:rPr>
          <w:bCs/>
          <w:lang w:val="tr-TR"/>
        </w:rPr>
      </w:pPr>
      <w:r w:rsidRPr="00C61EA4">
        <w:rPr>
          <w:bCs/>
          <w:lang w:val="tr-TR"/>
        </w:rPr>
        <w:t>d) Kardeşim, geçen ay işe başladığını söylemiş</w:t>
      </w:r>
    </w:p>
    <w:p w14:paraId="0B20448A" w14:textId="77777777" w:rsidR="00C61EA4" w:rsidRPr="00C61EA4" w:rsidRDefault="00C61EA4" w:rsidP="00C61EA4">
      <w:pPr>
        <w:pStyle w:val="a5"/>
        <w:spacing w:before="11"/>
        <w:rPr>
          <w:bCs/>
          <w:lang w:val="tr-TR"/>
        </w:rPr>
      </w:pPr>
      <w:r w:rsidRPr="00C61EA4">
        <w:rPr>
          <w:bCs/>
          <w:lang w:val="tr-TR"/>
        </w:rPr>
        <w:t>31 Toplantıya gelemeyeceğimi iki gün önce bildirmiştim.</w:t>
      </w:r>
    </w:p>
    <w:p w14:paraId="6FF2074B" w14:textId="77777777" w:rsidR="00C61EA4" w:rsidRPr="00C61EA4" w:rsidRDefault="00C61EA4" w:rsidP="00C61EA4">
      <w:pPr>
        <w:pStyle w:val="a5"/>
        <w:spacing w:before="11"/>
        <w:ind w:left="375"/>
        <w:rPr>
          <w:bCs/>
          <w:lang w:val="tr-TR"/>
        </w:rPr>
      </w:pPr>
      <w:r w:rsidRPr="00C61EA4">
        <w:rPr>
          <w:bCs/>
          <w:lang w:val="tr-TR"/>
        </w:rPr>
        <w:t>a) doğru</w:t>
      </w:r>
    </w:p>
    <w:p w14:paraId="330ECC0C" w14:textId="77777777" w:rsidR="00C61EA4" w:rsidRPr="00C61EA4" w:rsidRDefault="00C61EA4" w:rsidP="00C61EA4">
      <w:pPr>
        <w:pStyle w:val="a5"/>
        <w:spacing w:before="11"/>
        <w:ind w:left="375"/>
        <w:rPr>
          <w:bCs/>
          <w:lang w:val="tr-TR"/>
        </w:rPr>
      </w:pPr>
      <w:r w:rsidRPr="00C61EA4">
        <w:rPr>
          <w:bCs/>
          <w:lang w:val="tr-TR"/>
        </w:rPr>
        <w:t>b) yanlış</w:t>
      </w:r>
    </w:p>
    <w:p w14:paraId="59B6AF51" w14:textId="77777777" w:rsidR="00C61EA4" w:rsidRPr="00C61EA4" w:rsidRDefault="00C61EA4" w:rsidP="00C61EA4">
      <w:pPr>
        <w:pStyle w:val="a5"/>
        <w:spacing w:before="11"/>
        <w:rPr>
          <w:bCs/>
          <w:lang w:val="tr-TR"/>
        </w:rPr>
      </w:pPr>
      <w:r w:rsidRPr="00C61EA4">
        <w:rPr>
          <w:bCs/>
          <w:lang w:val="tr-TR"/>
        </w:rPr>
        <w:t>32 Eğer hala onu düşün______ bence onu ara</w:t>
      </w:r>
    </w:p>
    <w:p w14:paraId="507090CA" w14:textId="77777777" w:rsidR="00C61EA4" w:rsidRPr="00C61EA4" w:rsidRDefault="00C61EA4" w:rsidP="00C61EA4">
      <w:pPr>
        <w:pStyle w:val="a5"/>
        <w:spacing w:before="11"/>
        <w:ind w:left="375"/>
        <w:rPr>
          <w:bCs/>
          <w:lang w:val="tr-TR"/>
        </w:rPr>
      </w:pPr>
      <w:r w:rsidRPr="00C61EA4">
        <w:rPr>
          <w:bCs/>
          <w:lang w:val="tr-TR"/>
        </w:rPr>
        <w:t>a) üyorsan</w:t>
      </w:r>
    </w:p>
    <w:p w14:paraId="096F7179" w14:textId="77777777" w:rsidR="00C61EA4" w:rsidRPr="00C61EA4" w:rsidRDefault="00C61EA4" w:rsidP="00C61EA4">
      <w:pPr>
        <w:pStyle w:val="a5"/>
        <w:spacing w:before="11"/>
        <w:ind w:left="375"/>
        <w:rPr>
          <w:bCs/>
          <w:lang w:val="tr-TR"/>
        </w:rPr>
      </w:pPr>
      <w:r w:rsidRPr="00C61EA4">
        <w:rPr>
          <w:bCs/>
          <w:lang w:val="tr-TR"/>
        </w:rPr>
        <w:t>b) ünüyorsun</w:t>
      </w:r>
    </w:p>
    <w:p w14:paraId="1360EB81" w14:textId="77777777" w:rsidR="00C61EA4" w:rsidRPr="00C61EA4" w:rsidRDefault="00C61EA4" w:rsidP="00C61EA4">
      <w:pPr>
        <w:pStyle w:val="a5"/>
        <w:spacing w:before="11"/>
        <w:rPr>
          <w:bCs/>
          <w:lang w:val="tr-TR"/>
        </w:rPr>
      </w:pPr>
      <w:r w:rsidRPr="00C61EA4">
        <w:rPr>
          <w:bCs/>
          <w:lang w:val="tr-TR"/>
        </w:rPr>
        <w:t>33 İnsanlar ____ ______ anlaşır</w:t>
      </w:r>
    </w:p>
    <w:p w14:paraId="08375E5A" w14:textId="77777777" w:rsidR="00C61EA4" w:rsidRPr="00C61EA4" w:rsidRDefault="00C61EA4" w:rsidP="00C61EA4">
      <w:pPr>
        <w:pStyle w:val="a5"/>
        <w:spacing w:before="11"/>
        <w:ind w:left="375"/>
        <w:rPr>
          <w:bCs/>
          <w:lang w:val="tr-TR"/>
        </w:rPr>
      </w:pPr>
      <w:r w:rsidRPr="00C61EA4">
        <w:rPr>
          <w:bCs/>
          <w:lang w:val="tr-TR"/>
        </w:rPr>
        <w:t>a) konuşur konuşmaz</w:t>
      </w:r>
    </w:p>
    <w:p w14:paraId="4F2B55CC" w14:textId="77777777" w:rsidR="00C61EA4" w:rsidRPr="00C61EA4" w:rsidRDefault="00C61EA4" w:rsidP="00C61EA4">
      <w:pPr>
        <w:pStyle w:val="a5"/>
        <w:spacing w:before="11"/>
        <w:ind w:left="375"/>
        <w:rPr>
          <w:bCs/>
          <w:lang w:val="tr-TR"/>
        </w:rPr>
      </w:pPr>
      <w:r w:rsidRPr="00C61EA4">
        <w:rPr>
          <w:bCs/>
          <w:lang w:val="tr-TR"/>
        </w:rPr>
        <w:t>b) konuşa konuşa</w:t>
      </w:r>
    </w:p>
    <w:p w14:paraId="4C87484D" w14:textId="77777777" w:rsidR="00C61EA4" w:rsidRPr="00C61EA4" w:rsidRDefault="00C61EA4" w:rsidP="00C61EA4">
      <w:pPr>
        <w:pStyle w:val="a5"/>
        <w:spacing w:before="11"/>
        <w:ind w:left="375"/>
        <w:rPr>
          <w:bCs/>
          <w:lang w:val="tr-TR"/>
        </w:rPr>
      </w:pPr>
      <w:r w:rsidRPr="00C61EA4">
        <w:rPr>
          <w:bCs/>
          <w:lang w:val="tr-TR"/>
        </w:rPr>
        <w:t>c) konuştu konuşalı</w:t>
      </w:r>
    </w:p>
    <w:p w14:paraId="7CED9FF7" w14:textId="77777777" w:rsidR="00C61EA4" w:rsidRPr="00C61EA4" w:rsidRDefault="00C61EA4" w:rsidP="00C61EA4">
      <w:pPr>
        <w:pStyle w:val="a5"/>
        <w:spacing w:before="11"/>
        <w:rPr>
          <w:bCs/>
          <w:lang w:val="tr-TR"/>
        </w:rPr>
      </w:pPr>
      <w:r w:rsidRPr="00C61EA4">
        <w:rPr>
          <w:bCs/>
          <w:lang w:val="tr-TR"/>
        </w:rPr>
        <w:t>34 Dün ders çakış______ ama çok hastaydım</w:t>
      </w:r>
    </w:p>
    <w:p w14:paraId="431EB972" w14:textId="77777777" w:rsidR="00C61EA4" w:rsidRPr="00C61EA4" w:rsidRDefault="00C61EA4" w:rsidP="00C61EA4">
      <w:pPr>
        <w:pStyle w:val="a5"/>
        <w:spacing w:before="11"/>
        <w:ind w:left="375"/>
        <w:rPr>
          <w:bCs/>
          <w:lang w:val="tr-TR"/>
        </w:rPr>
      </w:pPr>
      <w:r w:rsidRPr="00C61EA4">
        <w:rPr>
          <w:bCs/>
          <w:lang w:val="tr-TR"/>
        </w:rPr>
        <w:t>a) malıyım</w:t>
      </w:r>
    </w:p>
    <w:p w14:paraId="0CBD27DA" w14:textId="77777777" w:rsidR="00C61EA4" w:rsidRPr="00C61EA4" w:rsidRDefault="00C61EA4" w:rsidP="00C61EA4">
      <w:pPr>
        <w:pStyle w:val="a5"/>
        <w:spacing w:before="11"/>
        <w:ind w:left="375"/>
        <w:rPr>
          <w:bCs/>
          <w:lang w:val="tr-TR"/>
        </w:rPr>
      </w:pPr>
      <w:r w:rsidRPr="00C61EA4">
        <w:rPr>
          <w:bCs/>
          <w:lang w:val="tr-TR"/>
        </w:rPr>
        <w:t>b) malıydım</w:t>
      </w:r>
    </w:p>
    <w:p w14:paraId="4FAE9D14" w14:textId="77777777" w:rsidR="00C61EA4" w:rsidRPr="00C61EA4" w:rsidRDefault="00C61EA4" w:rsidP="00C61EA4">
      <w:pPr>
        <w:pStyle w:val="a5"/>
        <w:spacing w:before="11"/>
        <w:ind w:left="375"/>
        <w:rPr>
          <w:bCs/>
          <w:lang w:val="tr-TR"/>
        </w:rPr>
      </w:pPr>
      <w:r w:rsidRPr="00C61EA4">
        <w:rPr>
          <w:bCs/>
          <w:lang w:val="tr-TR"/>
        </w:rPr>
        <w:t>c) saydım</w:t>
      </w:r>
    </w:p>
    <w:p w14:paraId="78CCDBA8" w14:textId="77777777" w:rsidR="00C61EA4" w:rsidRPr="00C61EA4" w:rsidRDefault="00C61EA4" w:rsidP="00C61EA4">
      <w:pPr>
        <w:pStyle w:val="a5"/>
        <w:spacing w:before="11"/>
        <w:rPr>
          <w:bCs/>
          <w:lang w:val="tr-TR"/>
        </w:rPr>
      </w:pPr>
      <w:r w:rsidRPr="00C61EA4">
        <w:rPr>
          <w:bCs/>
          <w:lang w:val="tr-TR"/>
        </w:rPr>
        <w:t>35 İşim ol_____ mutlaka sana uğrarım</w:t>
      </w:r>
    </w:p>
    <w:p w14:paraId="6613C29A" w14:textId="77777777" w:rsidR="00C61EA4" w:rsidRPr="00C61EA4" w:rsidRDefault="00C61EA4" w:rsidP="00C61EA4">
      <w:pPr>
        <w:pStyle w:val="a5"/>
        <w:spacing w:before="11"/>
        <w:ind w:left="375"/>
        <w:rPr>
          <w:bCs/>
          <w:lang w:val="tr-TR"/>
        </w:rPr>
      </w:pPr>
      <w:r w:rsidRPr="00C61EA4">
        <w:rPr>
          <w:bCs/>
          <w:lang w:val="tr-TR"/>
        </w:rPr>
        <w:t>a) mazsa</w:t>
      </w:r>
    </w:p>
    <w:p w14:paraId="1F1D707A" w14:textId="77777777" w:rsidR="00C61EA4" w:rsidRPr="00C61EA4" w:rsidRDefault="00C61EA4" w:rsidP="00C61EA4">
      <w:pPr>
        <w:pStyle w:val="a5"/>
        <w:spacing w:before="11"/>
        <w:ind w:left="375"/>
        <w:rPr>
          <w:bCs/>
          <w:lang w:val="tr-TR"/>
        </w:rPr>
      </w:pPr>
      <w:r w:rsidRPr="00C61EA4">
        <w:rPr>
          <w:bCs/>
          <w:lang w:val="tr-TR"/>
        </w:rPr>
        <w:t>b) ursa</w:t>
      </w:r>
    </w:p>
    <w:p w14:paraId="4770CCB0" w14:textId="77777777" w:rsidR="00C61EA4" w:rsidRPr="00C61EA4" w:rsidRDefault="00C61EA4" w:rsidP="00C61EA4">
      <w:pPr>
        <w:pStyle w:val="a5"/>
        <w:spacing w:before="11"/>
        <w:ind w:left="375"/>
        <w:rPr>
          <w:bCs/>
          <w:lang w:val="tr-TR"/>
        </w:rPr>
      </w:pPr>
      <w:r w:rsidRPr="00C61EA4">
        <w:rPr>
          <w:bCs/>
          <w:lang w:val="tr-TR"/>
        </w:rPr>
        <w:t>c) mayacaksa</w:t>
      </w:r>
    </w:p>
    <w:p w14:paraId="4D696A02" w14:textId="77777777" w:rsidR="00C61EA4" w:rsidRPr="00C61EA4" w:rsidRDefault="00C61EA4" w:rsidP="00C61EA4">
      <w:pPr>
        <w:pStyle w:val="a5"/>
        <w:spacing w:before="11"/>
        <w:rPr>
          <w:bCs/>
          <w:lang w:val="tr-TR"/>
        </w:rPr>
      </w:pPr>
      <w:r w:rsidRPr="00C61EA4">
        <w:rPr>
          <w:bCs/>
          <w:lang w:val="tr-TR"/>
        </w:rPr>
        <w:t>36 Orhan’ın köti birşey yap____ inanmıyorum</w:t>
      </w:r>
    </w:p>
    <w:p w14:paraId="6014A20C" w14:textId="77777777" w:rsidR="00C61EA4" w:rsidRPr="00C61EA4" w:rsidRDefault="00C61EA4" w:rsidP="00C61EA4">
      <w:pPr>
        <w:pStyle w:val="a5"/>
        <w:spacing w:before="11"/>
        <w:ind w:left="375"/>
        <w:rPr>
          <w:bCs/>
          <w:lang w:val="tr-TR"/>
        </w:rPr>
      </w:pPr>
      <w:r w:rsidRPr="00C61EA4">
        <w:rPr>
          <w:bCs/>
          <w:lang w:val="tr-TR"/>
        </w:rPr>
        <w:t>a) tığına</w:t>
      </w:r>
    </w:p>
    <w:p w14:paraId="12997F9A" w14:textId="77777777" w:rsidR="00C61EA4" w:rsidRPr="00C61EA4" w:rsidRDefault="00C61EA4" w:rsidP="00C61EA4">
      <w:pPr>
        <w:pStyle w:val="a5"/>
        <w:spacing w:before="11"/>
        <w:ind w:left="375"/>
        <w:rPr>
          <w:bCs/>
          <w:lang w:val="tr-TR"/>
        </w:rPr>
      </w:pPr>
      <w:r w:rsidRPr="00C61EA4">
        <w:rPr>
          <w:bCs/>
          <w:lang w:val="tr-TR"/>
        </w:rPr>
        <w:t>b) masına</w:t>
      </w:r>
    </w:p>
    <w:p w14:paraId="25C0F73C" w14:textId="77777777" w:rsidR="00C61EA4" w:rsidRPr="00C61EA4" w:rsidRDefault="00C61EA4" w:rsidP="00C61EA4">
      <w:pPr>
        <w:pStyle w:val="a5"/>
        <w:spacing w:before="11"/>
        <w:ind w:left="375"/>
        <w:rPr>
          <w:bCs/>
          <w:lang w:val="tr-TR"/>
        </w:rPr>
      </w:pPr>
      <w:r w:rsidRPr="00C61EA4">
        <w:rPr>
          <w:bCs/>
          <w:lang w:val="tr-TR"/>
        </w:rPr>
        <w:t>c) masını</w:t>
      </w:r>
    </w:p>
    <w:p w14:paraId="76D98CCA" w14:textId="77777777" w:rsidR="00C61EA4" w:rsidRPr="00C61EA4" w:rsidRDefault="00C61EA4" w:rsidP="00C61EA4">
      <w:pPr>
        <w:pStyle w:val="a5"/>
        <w:spacing w:before="11"/>
        <w:ind w:left="375"/>
        <w:rPr>
          <w:bCs/>
          <w:lang w:val="tr-TR"/>
        </w:rPr>
      </w:pPr>
      <w:r w:rsidRPr="00C61EA4">
        <w:rPr>
          <w:bCs/>
          <w:lang w:val="tr-TR"/>
        </w:rPr>
        <w:t>d) tığını</w:t>
      </w:r>
    </w:p>
    <w:p w14:paraId="12FB12FA" w14:textId="77777777" w:rsidR="00C61EA4" w:rsidRPr="00C61EA4" w:rsidRDefault="00C61EA4" w:rsidP="00C61EA4">
      <w:pPr>
        <w:pStyle w:val="a5"/>
        <w:spacing w:before="11"/>
        <w:rPr>
          <w:bCs/>
          <w:lang w:val="tr-TR"/>
        </w:rPr>
      </w:pPr>
      <w:r w:rsidRPr="00C61EA4">
        <w:rPr>
          <w:bCs/>
          <w:lang w:val="tr-TR"/>
        </w:rPr>
        <w:t>37 Dün ____ beri aralıksız yağmur yağıyor</w:t>
      </w:r>
    </w:p>
    <w:p w14:paraId="4513C262" w14:textId="77777777" w:rsidR="00C61EA4" w:rsidRPr="00C61EA4" w:rsidRDefault="00C61EA4" w:rsidP="00C61EA4">
      <w:pPr>
        <w:pStyle w:val="a5"/>
        <w:spacing w:before="11"/>
        <w:ind w:left="375"/>
        <w:rPr>
          <w:bCs/>
          <w:lang w:val="tr-TR"/>
        </w:rPr>
      </w:pPr>
      <w:r w:rsidRPr="00C61EA4">
        <w:rPr>
          <w:bCs/>
          <w:lang w:val="tr-TR"/>
        </w:rPr>
        <w:t>a) den itibaren</w:t>
      </w:r>
    </w:p>
    <w:p w14:paraId="221500F8" w14:textId="77777777" w:rsidR="00C61EA4" w:rsidRPr="00C61EA4" w:rsidRDefault="00C61EA4" w:rsidP="00C61EA4">
      <w:pPr>
        <w:pStyle w:val="a5"/>
        <w:spacing w:before="11"/>
        <w:ind w:left="375"/>
        <w:rPr>
          <w:bCs/>
          <w:lang w:val="tr-TR"/>
        </w:rPr>
      </w:pPr>
      <w:r w:rsidRPr="00C61EA4">
        <w:rPr>
          <w:bCs/>
          <w:lang w:val="tr-TR"/>
        </w:rPr>
        <w:t>b) den beri</w:t>
      </w:r>
    </w:p>
    <w:p w14:paraId="1AD2FBFE" w14:textId="77777777" w:rsidR="00C61EA4" w:rsidRPr="00C61EA4" w:rsidRDefault="00C61EA4" w:rsidP="00C61EA4">
      <w:pPr>
        <w:pStyle w:val="a5"/>
        <w:spacing w:before="11"/>
        <w:ind w:left="375"/>
        <w:rPr>
          <w:bCs/>
          <w:lang w:val="tr-TR"/>
        </w:rPr>
      </w:pPr>
      <w:r w:rsidRPr="00C61EA4">
        <w:rPr>
          <w:bCs/>
          <w:lang w:val="tr-TR"/>
        </w:rPr>
        <w:t>c) dür</w:t>
      </w:r>
    </w:p>
    <w:p w14:paraId="2B1A0735" w14:textId="77777777" w:rsidR="00C61EA4" w:rsidRPr="00C61EA4" w:rsidRDefault="00C61EA4" w:rsidP="00C61EA4">
      <w:pPr>
        <w:pStyle w:val="a5"/>
        <w:spacing w:before="11"/>
        <w:rPr>
          <w:bCs/>
          <w:lang w:val="tr-TR"/>
        </w:rPr>
      </w:pPr>
      <w:r w:rsidRPr="00C61EA4">
        <w:rPr>
          <w:bCs/>
          <w:lang w:val="tr-TR"/>
        </w:rPr>
        <w:t>38 Sen kız____ _____ birşey bilmez misin?</w:t>
      </w:r>
    </w:p>
    <w:p w14:paraId="20933E1E" w14:textId="77777777" w:rsidR="00C61EA4" w:rsidRPr="00C61EA4" w:rsidRDefault="00C61EA4" w:rsidP="00C61EA4">
      <w:pPr>
        <w:pStyle w:val="a5"/>
        <w:spacing w:before="11"/>
        <w:ind w:left="375"/>
        <w:rPr>
          <w:bCs/>
          <w:lang w:val="tr-TR"/>
        </w:rPr>
      </w:pPr>
      <w:r w:rsidRPr="00C61EA4">
        <w:rPr>
          <w:bCs/>
          <w:lang w:val="tr-TR"/>
        </w:rPr>
        <w:t>a) maktan başka</w:t>
      </w:r>
    </w:p>
    <w:p w14:paraId="4BC2D1C6" w14:textId="77777777" w:rsidR="00C61EA4" w:rsidRPr="00C61EA4" w:rsidRDefault="00C61EA4" w:rsidP="00C61EA4">
      <w:pPr>
        <w:pStyle w:val="a5"/>
        <w:spacing w:before="11"/>
        <w:ind w:left="375"/>
        <w:rPr>
          <w:bCs/>
          <w:lang w:val="tr-TR"/>
        </w:rPr>
      </w:pPr>
      <w:r w:rsidRPr="00C61EA4">
        <w:rPr>
          <w:bCs/>
          <w:lang w:val="tr-TR"/>
        </w:rPr>
        <w:t>b) maktan daha</w:t>
      </w:r>
    </w:p>
    <w:p w14:paraId="0BF680B5" w14:textId="77777777" w:rsidR="00C61EA4" w:rsidRPr="00C61EA4" w:rsidRDefault="00C61EA4" w:rsidP="00C61EA4">
      <w:pPr>
        <w:pStyle w:val="a5"/>
        <w:spacing w:before="11"/>
        <w:rPr>
          <w:bCs/>
          <w:lang w:val="tr-TR"/>
        </w:rPr>
      </w:pPr>
      <w:r w:rsidRPr="00C61EA4">
        <w:rPr>
          <w:bCs/>
          <w:lang w:val="tr-TR"/>
        </w:rPr>
        <w:t>39 Adem hata yapmasını belirtip özür diledi</w:t>
      </w:r>
    </w:p>
    <w:p w14:paraId="0AB46930" w14:textId="77777777" w:rsidR="00C61EA4" w:rsidRPr="00C61EA4" w:rsidRDefault="00C61EA4" w:rsidP="00C61EA4">
      <w:pPr>
        <w:pStyle w:val="a5"/>
        <w:spacing w:before="11"/>
        <w:ind w:left="375"/>
        <w:rPr>
          <w:bCs/>
          <w:lang w:val="tr-TR"/>
        </w:rPr>
      </w:pPr>
      <w:r w:rsidRPr="00C61EA4">
        <w:rPr>
          <w:bCs/>
          <w:lang w:val="tr-TR"/>
        </w:rPr>
        <w:t>a) doğru</w:t>
      </w:r>
    </w:p>
    <w:p w14:paraId="46340A37" w14:textId="77777777" w:rsidR="00C61EA4" w:rsidRPr="00C61EA4" w:rsidRDefault="00C61EA4" w:rsidP="00C61EA4">
      <w:pPr>
        <w:pStyle w:val="a5"/>
        <w:spacing w:before="11"/>
        <w:ind w:left="375"/>
        <w:rPr>
          <w:bCs/>
          <w:lang w:val="tr-TR"/>
        </w:rPr>
      </w:pPr>
      <w:r w:rsidRPr="00C61EA4">
        <w:rPr>
          <w:bCs/>
          <w:lang w:val="tr-TR"/>
        </w:rPr>
        <w:t>b) yanlış</w:t>
      </w:r>
    </w:p>
    <w:p w14:paraId="5578A729" w14:textId="77777777" w:rsidR="00C61EA4" w:rsidRPr="00C61EA4" w:rsidRDefault="00C61EA4" w:rsidP="00C61EA4">
      <w:pPr>
        <w:pStyle w:val="a5"/>
        <w:spacing w:before="11"/>
        <w:rPr>
          <w:bCs/>
          <w:lang w:val="tr-TR"/>
        </w:rPr>
      </w:pPr>
      <w:r w:rsidRPr="00C61EA4">
        <w:rPr>
          <w:bCs/>
          <w:lang w:val="tr-TR"/>
        </w:rPr>
        <w:t>40 Çocuk koş____ annesinin yanına gitti</w:t>
      </w:r>
    </w:p>
    <w:p w14:paraId="10B1BF2B" w14:textId="77777777" w:rsidR="00C61EA4" w:rsidRPr="00C61EA4" w:rsidRDefault="00C61EA4" w:rsidP="00C61EA4">
      <w:pPr>
        <w:pStyle w:val="a5"/>
        <w:spacing w:before="11"/>
        <w:ind w:left="375"/>
        <w:rPr>
          <w:bCs/>
          <w:lang w:val="tr-TR"/>
        </w:rPr>
      </w:pPr>
      <w:r w:rsidRPr="00C61EA4">
        <w:rPr>
          <w:bCs/>
          <w:lang w:val="tr-TR"/>
        </w:rPr>
        <w:t>a) up</w:t>
      </w:r>
    </w:p>
    <w:p w14:paraId="0DFF7DFC" w14:textId="77777777" w:rsidR="00C61EA4" w:rsidRPr="00C61EA4" w:rsidRDefault="00C61EA4" w:rsidP="00C61EA4">
      <w:pPr>
        <w:pStyle w:val="a5"/>
        <w:spacing w:before="11"/>
        <w:ind w:left="375"/>
        <w:rPr>
          <w:bCs/>
          <w:lang w:val="tr-TR"/>
        </w:rPr>
      </w:pPr>
      <w:r w:rsidRPr="00C61EA4">
        <w:rPr>
          <w:bCs/>
          <w:lang w:val="tr-TR"/>
        </w:rPr>
        <w:t>b) arak</w:t>
      </w:r>
    </w:p>
    <w:p w14:paraId="1D90EA37" w14:textId="77777777" w:rsidR="00C61EA4" w:rsidRPr="00C61EA4" w:rsidRDefault="00C61EA4" w:rsidP="00C61EA4">
      <w:pPr>
        <w:pStyle w:val="a5"/>
        <w:spacing w:before="11"/>
        <w:ind w:left="375"/>
        <w:rPr>
          <w:bCs/>
          <w:lang w:val="tr-TR"/>
        </w:rPr>
      </w:pPr>
      <w:r w:rsidRPr="00C61EA4">
        <w:rPr>
          <w:bCs/>
          <w:lang w:val="tr-TR"/>
        </w:rPr>
        <w:t>c) madan</w:t>
      </w:r>
    </w:p>
    <w:p w14:paraId="5B760643" w14:textId="77777777" w:rsidR="00C61EA4" w:rsidRPr="00C61EA4" w:rsidRDefault="00C61EA4" w:rsidP="00C61EA4">
      <w:pPr>
        <w:pStyle w:val="a5"/>
        <w:spacing w:before="73"/>
        <w:ind w:left="318" w:right="1130"/>
        <w:rPr>
          <w:lang w:val="tr-TR"/>
        </w:rPr>
      </w:pPr>
    </w:p>
    <w:p w14:paraId="59DB20B7" w14:textId="77777777" w:rsidR="00C61EA4" w:rsidRPr="00C61EA4" w:rsidRDefault="00C61EA4" w:rsidP="00C61EA4">
      <w:pPr>
        <w:tabs>
          <w:tab w:val="left" w:pos="748"/>
          <w:tab w:val="left" w:pos="749"/>
        </w:tabs>
        <w:spacing w:before="7" w:line="237" w:lineRule="auto"/>
        <w:ind w:right="1145"/>
        <w:rPr>
          <w:b/>
          <w:sz w:val="24"/>
          <w:szCs w:val="24"/>
        </w:rPr>
      </w:pPr>
      <w:r w:rsidRPr="00C61EA4">
        <w:rPr>
          <w:b/>
          <w:sz w:val="24"/>
          <w:szCs w:val="24"/>
          <w:lang w:val="tr-TR"/>
        </w:rPr>
        <w:t>Yazma (</w:t>
      </w:r>
      <w:r w:rsidRPr="00C61EA4">
        <w:rPr>
          <w:b/>
          <w:sz w:val="24"/>
          <w:szCs w:val="24"/>
        </w:rPr>
        <w:t>письменное задание</w:t>
      </w:r>
      <w:r w:rsidRPr="00C61EA4">
        <w:rPr>
          <w:b/>
          <w:sz w:val="24"/>
          <w:szCs w:val="24"/>
          <w:lang w:val="tr-TR"/>
        </w:rPr>
        <w:t>) – 100 kelime (</w:t>
      </w:r>
      <w:r w:rsidRPr="00C61EA4">
        <w:rPr>
          <w:b/>
          <w:sz w:val="24"/>
          <w:szCs w:val="24"/>
        </w:rPr>
        <w:t>минимум 100 слов)</w:t>
      </w:r>
      <w:r w:rsidRPr="00C61EA4">
        <w:rPr>
          <w:b/>
          <w:sz w:val="24"/>
          <w:szCs w:val="24"/>
          <w:lang w:val="tr-TR"/>
        </w:rPr>
        <w:t xml:space="preserve"> </w:t>
      </w:r>
      <w:r w:rsidRPr="00C61EA4">
        <w:rPr>
          <w:b/>
          <w:sz w:val="24"/>
          <w:szCs w:val="24"/>
        </w:rPr>
        <w:t xml:space="preserve"> </w:t>
      </w:r>
    </w:p>
    <w:p w14:paraId="4682E74B" w14:textId="77777777" w:rsidR="00C61EA4" w:rsidRPr="00C86805" w:rsidRDefault="00C61EA4" w:rsidP="00C61EA4">
      <w:pPr>
        <w:jc w:val="both"/>
        <w:rPr>
          <w:b/>
          <w:bCs/>
          <w:sz w:val="24"/>
          <w:szCs w:val="24"/>
          <w:lang w:val="en-US"/>
        </w:rPr>
      </w:pPr>
      <w:r w:rsidRPr="00C61EA4">
        <w:rPr>
          <w:lang w:val="en-US"/>
        </w:rPr>
        <w:t>G</w:t>
      </w:r>
      <w:r w:rsidRPr="00C86805">
        <w:rPr>
          <w:lang w:val="en-US"/>
        </w:rPr>
        <w:t>ö</w:t>
      </w:r>
      <w:r w:rsidRPr="00C61EA4">
        <w:rPr>
          <w:lang w:val="en-US"/>
        </w:rPr>
        <w:t>nderilen</w:t>
      </w:r>
      <w:r w:rsidRPr="00C86805">
        <w:rPr>
          <w:lang w:val="en-US"/>
        </w:rPr>
        <w:t xml:space="preserve"> </w:t>
      </w:r>
      <w:r w:rsidRPr="00C61EA4">
        <w:rPr>
          <w:lang w:val="en-US"/>
        </w:rPr>
        <w:t>faturaya</w:t>
      </w:r>
      <w:r w:rsidRPr="00C86805">
        <w:rPr>
          <w:lang w:val="en-US"/>
        </w:rPr>
        <w:t xml:space="preserve"> </w:t>
      </w:r>
      <w:r w:rsidRPr="00C61EA4">
        <w:rPr>
          <w:lang w:val="en-US"/>
        </w:rPr>
        <w:t>uygun</w:t>
      </w:r>
      <w:r w:rsidRPr="00C86805">
        <w:rPr>
          <w:lang w:val="en-US"/>
        </w:rPr>
        <w:t xml:space="preserve"> </w:t>
      </w:r>
      <w:r w:rsidRPr="00C61EA4">
        <w:rPr>
          <w:lang w:val="en-US"/>
        </w:rPr>
        <w:t>olarak</w:t>
      </w:r>
      <w:r w:rsidRPr="00C86805">
        <w:rPr>
          <w:lang w:val="en-US"/>
        </w:rPr>
        <w:t xml:space="preserve"> </w:t>
      </w:r>
      <w:r w:rsidRPr="00C61EA4">
        <w:rPr>
          <w:lang w:val="en-US"/>
        </w:rPr>
        <w:t>mallar</w:t>
      </w:r>
      <w:r w:rsidRPr="00C86805">
        <w:rPr>
          <w:lang w:val="en-US"/>
        </w:rPr>
        <w:t>ı</w:t>
      </w:r>
      <w:r w:rsidRPr="00C61EA4">
        <w:rPr>
          <w:lang w:val="en-US"/>
        </w:rPr>
        <w:t>n</w:t>
      </w:r>
      <w:r w:rsidRPr="00C86805">
        <w:rPr>
          <w:lang w:val="en-US"/>
        </w:rPr>
        <w:t xml:space="preserve"> ö</w:t>
      </w:r>
      <w:r w:rsidRPr="00C61EA4">
        <w:rPr>
          <w:lang w:val="en-US"/>
        </w:rPr>
        <w:t>denmesi</w:t>
      </w:r>
      <w:r w:rsidRPr="00C86805">
        <w:rPr>
          <w:lang w:val="en-US"/>
        </w:rPr>
        <w:t xml:space="preserve"> </w:t>
      </w:r>
      <w:r w:rsidRPr="00C61EA4">
        <w:rPr>
          <w:lang w:val="en-US"/>
        </w:rPr>
        <w:t>talebi</w:t>
      </w:r>
      <w:r w:rsidRPr="00C86805">
        <w:rPr>
          <w:lang w:val="en-US"/>
        </w:rPr>
        <w:t xml:space="preserve"> </w:t>
      </w:r>
      <w:r w:rsidRPr="00C61EA4">
        <w:rPr>
          <w:lang w:val="en-US"/>
        </w:rPr>
        <w:t>ile</w:t>
      </w:r>
      <w:r w:rsidRPr="00C86805">
        <w:rPr>
          <w:lang w:val="en-US"/>
        </w:rPr>
        <w:t xml:space="preserve"> “</w:t>
      </w:r>
      <w:r w:rsidRPr="00C61EA4">
        <w:rPr>
          <w:lang w:val="en-US"/>
        </w:rPr>
        <w:t>Lider</w:t>
      </w:r>
      <w:r w:rsidRPr="00C86805">
        <w:rPr>
          <w:lang w:val="en-US"/>
        </w:rPr>
        <w:t xml:space="preserve"> </w:t>
      </w:r>
      <w:r w:rsidRPr="00C61EA4">
        <w:rPr>
          <w:lang w:val="en-US"/>
        </w:rPr>
        <w:t>Grup</w:t>
      </w:r>
      <w:r w:rsidRPr="00C86805">
        <w:rPr>
          <w:lang w:val="en-US"/>
        </w:rPr>
        <w:t>” ş</w:t>
      </w:r>
      <w:r w:rsidRPr="00C61EA4">
        <w:rPr>
          <w:lang w:val="en-US"/>
        </w:rPr>
        <w:t>irketi</w:t>
      </w:r>
      <w:r w:rsidRPr="00C86805">
        <w:rPr>
          <w:lang w:val="en-US"/>
        </w:rPr>
        <w:t xml:space="preserve"> </w:t>
      </w:r>
      <w:r w:rsidRPr="00C61EA4">
        <w:rPr>
          <w:lang w:val="en-US"/>
        </w:rPr>
        <w:t>ad</w:t>
      </w:r>
      <w:r w:rsidRPr="00C86805">
        <w:rPr>
          <w:lang w:val="en-US"/>
        </w:rPr>
        <w:t>ı</w:t>
      </w:r>
      <w:r w:rsidRPr="00C61EA4">
        <w:rPr>
          <w:lang w:val="en-US"/>
        </w:rPr>
        <w:t>na</w:t>
      </w:r>
      <w:r w:rsidRPr="00C86805">
        <w:rPr>
          <w:lang w:val="en-US"/>
        </w:rPr>
        <w:t xml:space="preserve"> “</w:t>
      </w:r>
      <w:r w:rsidRPr="00C61EA4">
        <w:rPr>
          <w:lang w:val="en-US"/>
        </w:rPr>
        <w:t>Orange</w:t>
      </w:r>
      <w:r w:rsidRPr="00C86805">
        <w:rPr>
          <w:lang w:val="en-US"/>
        </w:rPr>
        <w:t>” ş</w:t>
      </w:r>
      <w:r w:rsidRPr="00C61EA4">
        <w:rPr>
          <w:lang w:val="en-US"/>
        </w:rPr>
        <w:t>irketine</w:t>
      </w:r>
      <w:r w:rsidRPr="00C86805">
        <w:rPr>
          <w:lang w:val="en-US"/>
        </w:rPr>
        <w:t xml:space="preserve"> </w:t>
      </w:r>
      <w:r w:rsidRPr="00C61EA4">
        <w:rPr>
          <w:lang w:val="en-US"/>
        </w:rPr>
        <w:t>bir</w:t>
      </w:r>
      <w:r w:rsidRPr="00C86805">
        <w:rPr>
          <w:lang w:val="en-US"/>
        </w:rPr>
        <w:t xml:space="preserve"> </w:t>
      </w:r>
      <w:r w:rsidRPr="00C61EA4">
        <w:rPr>
          <w:lang w:val="en-US"/>
        </w:rPr>
        <w:t>parti</w:t>
      </w:r>
      <w:r w:rsidRPr="00C86805">
        <w:rPr>
          <w:lang w:val="en-US"/>
        </w:rPr>
        <w:t xml:space="preserve"> </w:t>
      </w:r>
      <w:r w:rsidRPr="00C61EA4">
        <w:rPr>
          <w:lang w:val="en-US"/>
        </w:rPr>
        <w:t>limon</w:t>
      </w:r>
      <w:r w:rsidRPr="00C86805">
        <w:rPr>
          <w:lang w:val="en-US"/>
        </w:rPr>
        <w:t xml:space="preserve"> </w:t>
      </w:r>
      <w:r w:rsidRPr="00C61EA4">
        <w:rPr>
          <w:lang w:val="en-US"/>
        </w:rPr>
        <w:t>g</w:t>
      </w:r>
      <w:r w:rsidRPr="00C86805">
        <w:rPr>
          <w:lang w:val="en-US"/>
        </w:rPr>
        <w:t>ö</w:t>
      </w:r>
      <w:r w:rsidRPr="00C61EA4">
        <w:rPr>
          <w:lang w:val="en-US"/>
        </w:rPr>
        <w:t>nderilmesine</w:t>
      </w:r>
      <w:r w:rsidRPr="00C86805">
        <w:rPr>
          <w:lang w:val="en-US"/>
        </w:rPr>
        <w:t xml:space="preserve"> </w:t>
      </w:r>
      <w:r w:rsidRPr="00C61EA4">
        <w:rPr>
          <w:lang w:val="en-US"/>
        </w:rPr>
        <w:t>ili</w:t>
      </w:r>
      <w:r w:rsidRPr="00C86805">
        <w:rPr>
          <w:lang w:val="en-US"/>
        </w:rPr>
        <w:t>ş</w:t>
      </w:r>
      <w:r w:rsidRPr="00C61EA4">
        <w:rPr>
          <w:lang w:val="en-US"/>
        </w:rPr>
        <w:t>kin</w:t>
      </w:r>
      <w:r w:rsidRPr="00C86805">
        <w:rPr>
          <w:lang w:val="en-US"/>
        </w:rPr>
        <w:t xml:space="preserve"> </w:t>
      </w:r>
      <w:r w:rsidRPr="00C61EA4">
        <w:rPr>
          <w:lang w:val="en-US"/>
        </w:rPr>
        <w:t>bir</w:t>
      </w:r>
      <w:r w:rsidRPr="00C86805">
        <w:rPr>
          <w:lang w:val="en-US"/>
        </w:rPr>
        <w:t xml:space="preserve"> </w:t>
      </w:r>
      <w:r w:rsidRPr="00C61EA4">
        <w:rPr>
          <w:lang w:val="en-US"/>
        </w:rPr>
        <w:t>bildirim</w:t>
      </w:r>
      <w:r w:rsidRPr="00C86805">
        <w:rPr>
          <w:lang w:val="en-US"/>
        </w:rPr>
        <w:t xml:space="preserve"> </w:t>
      </w:r>
      <w:r w:rsidRPr="00C61EA4">
        <w:rPr>
          <w:lang w:val="en-US"/>
        </w:rPr>
        <w:t>yaz</w:t>
      </w:r>
      <w:r w:rsidRPr="00C86805">
        <w:rPr>
          <w:lang w:val="en-US"/>
        </w:rPr>
        <w:t>ı</w:t>
      </w:r>
      <w:r w:rsidRPr="00C61EA4">
        <w:rPr>
          <w:lang w:val="en-US"/>
        </w:rPr>
        <w:t>n</w:t>
      </w:r>
      <w:r w:rsidRPr="00C86805">
        <w:rPr>
          <w:lang w:val="en-US"/>
        </w:rPr>
        <w:t>.</w:t>
      </w:r>
      <w:r w:rsidRPr="00C86805">
        <w:rPr>
          <w:lang w:val="en-US"/>
        </w:rPr>
        <w:br/>
      </w:r>
    </w:p>
    <w:p w14:paraId="6C549ADC" w14:textId="77777777" w:rsidR="000100C8" w:rsidRDefault="000100C8" w:rsidP="000100C8">
      <w:pPr>
        <w:jc w:val="center"/>
        <w:rPr>
          <w:b/>
          <w:bCs/>
          <w:sz w:val="28"/>
          <w:szCs w:val="28"/>
        </w:rPr>
      </w:pPr>
      <w:r>
        <w:rPr>
          <w:b/>
          <w:bCs/>
          <w:sz w:val="28"/>
          <w:szCs w:val="28"/>
        </w:rPr>
        <w:t>Пример контрольной работы</w:t>
      </w:r>
    </w:p>
    <w:p w14:paraId="0252FDCC" w14:textId="77777777" w:rsidR="00AB1A27" w:rsidRPr="00AB1A27" w:rsidRDefault="00AB1A27" w:rsidP="00AB1A27">
      <w:pPr>
        <w:jc w:val="center"/>
      </w:pPr>
      <w:r w:rsidRPr="00AB1A27">
        <w:rPr>
          <w:b/>
          <w:sz w:val="28"/>
          <w:szCs w:val="28"/>
        </w:rPr>
        <w:t xml:space="preserve">Арабский язык </w:t>
      </w:r>
    </w:p>
    <w:p w14:paraId="44DF1C9A" w14:textId="77777777" w:rsidR="00AB1A27" w:rsidRPr="00AB1A27" w:rsidRDefault="00AB1A27" w:rsidP="00AB1A27">
      <w:pPr>
        <w:tabs>
          <w:tab w:val="left" w:pos="142"/>
          <w:tab w:val="left" w:pos="284"/>
          <w:tab w:val="left" w:pos="426"/>
        </w:tabs>
        <w:spacing w:line="360" w:lineRule="auto"/>
        <w:rPr>
          <w:sz w:val="28"/>
          <w:szCs w:val="28"/>
        </w:rPr>
      </w:pPr>
    </w:p>
    <w:p w14:paraId="3E592134" w14:textId="75D0D0ED" w:rsidR="00AB1A27" w:rsidRPr="00AB1A27" w:rsidRDefault="00AB1A27" w:rsidP="007919A9">
      <w:pPr>
        <w:numPr>
          <w:ilvl w:val="0"/>
          <w:numId w:val="30"/>
        </w:numPr>
        <w:pBdr>
          <w:top w:val="nil"/>
          <w:left w:val="nil"/>
          <w:bottom w:val="nil"/>
          <w:right w:val="nil"/>
          <w:between w:val="nil"/>
        </w:pBdr>
        <w:tabs>
          <w:tab w:val="left" w:pos="679"/>
        </w:tabs>
        <w:suppressAutoHyphens w:val="0"/>
        <w:spacing w:line="240" w:lineRule="auto"/>
        <w:ind w:right="1975" w:firstLine="0"/>
        <w:rPr>
          <w:b/>
        </w:rPr>
      </w:pPr>
      <w:r>
        <w:rPr>
          <w:b/>
          <w:sz w:val="24"/>
          <w:szCs w:val="24"/>
        </w:rPr>
        <w:t>З</w:t>
      </w:r>
      <w:r w:rsidRPr="00AB1A27">
        <w:rPr>
          <w:b/>
          <w:sz w:val="24"/>
          <w:szCs w:val="24"/>
        </w:rPr>
        <w:t xml:space="preserve">адание на аудирование – 10 вопросов </w:t>
      </w:r>
    </w:p>
    <w:p w14:paraId="7C5BAFE3" w14:textId="77777777" w:rsidR="00AB1A27" w:rsidRPr="00AB1A27" w:rsidRDefault="00AB1A27" w:rsidP="00AB1A27">
      <w:pPr>
        <w:pBdr>
          <w:top w:val="nil"/>
          <w:left w:val="nil"/>
          <w:bottom w:val="nil"/>
          <w:right w:val="nil"/>
          <w:between w:val="nil"/>
        </w:pBdr>
        <w:spacing w:before="1"/>
        <w:rPr>
          <w:b/>
          <w:sz w:val="8"/>
          <w:szCs w:val="8"/>
        </w:rPr>
      </w:pPr>
    </w:p>
    <w:p w14:paraId="64779C29" w14:textId="77777777" w:rsidR="00AB1A27" w:rsidRPr="00AB1A27" w:rsidRDefault="00AB1A27" w:rsidP="00AB1A27">
      <w:pPr>
        <w:pBdr>
          <w:top w:val="nil"/>
          <w:left w:val="nil"/>
          <w:bottom w:val="nil"/>
          <w:right w:val="nil"/>
          <w:between w:val="nil"/>
        </w:pBdr>
        <w:spacing w:before="6"/>
        <w:rPr>
          <w:b/>
        </w:rPr>
      </w:pPr>
    </w:p>
    <w:p w14:paraId="5BAEC51B" w14:textId="77777777" w:rsidR="00AB1A27" w:rsidRPr="00AB1A27" w:rsidRDefault="00AB1A27" w:rsidP="00AB1A27">
      <w:pPr>
        <w:bidi/>
      </w:pPr>
      <w:r w:rsidRPr="00AB1A27">
        <w:rPr>
          <w:rFonts w:ascii="Arial" w:eastAsia="Arial" w:hAnsi="Arial" w:cs="Arial"/>
          <w:rtl/>
        </w:rPr>
        <w:t>مساء الخير اسمي أيمن. أريد أن أعمل لدى شركتك تخرجت من كلية الاقتصاد قبل عامين.عملت لعام واحد في شركة الاتحاد. أعرف اللغة الإنجليزية والفرنسية والعربية. أرسل لك سيرتي الذاتية وشهادتي وثلاث شهادات أخرى. أنا أقدر إجابتك.</w:t>
      </w:r>
    </w:p>
    <w:p w14:paraId="5ACC9272" w14:textId="77777777" w:rsidR="00AB1A27" w:rsidRPr="00AB1A27" w:rsidRDefault="00AB1A27" w:rsidP="00AB1A27">
      <w:pPr>
        <w:bidi/>
      </w:pPr>
      <w:r w:rsidRPr="00AB1A27">
        <w:rPr>
          <w:rFonts w:ascii="Arial" w:eastAsia="Arial" w:hAnsi="Arial" w:cs="Arial"/>
          <w:rtl/>
        </w:rPr>
        <w:t>ما هو اسم المتحدث ؟</w:t>
      </w:r>
    </w:p>
    <w:p w14:paraId="751AFFFE" w14:textId="77777777" w:rsidR="00AB1A27" w:rsidRPr="00AB1A27" w:rsidRDefault="00AB1A27" w:rsidP="00AB1A27">
      <w:pPr>
        <w:bidi/>
      </w:pPr>
      <w:r w:rsidRPr="00AB1A27">
        <w:rPr>
          <w:rFonts w:ascii="Arial" w:eastAsia="Arial" w:hAnsi="Arial" w:cs="Arial"/>
          <w:rtl/>
        </w:rPr>
        <w:t>إلى أي قسم ذهب ؟</w:t>
      </w:r>
    </w:p>
    <w:p w14:paraId="27DBB8A6" w14:textId="77777777" w:rsidR="00AB1A27" w:rsidRPr="00AB1A27" w:rsidRDefault="00AB1A27" w:rsidP="00AB1A27">
      <w:pPr>
        <w:bidi/>
      </w:pPr>
      <w:r w:rsidRPr="00AB1A27">
        <w:rPr>
          <w:rFonts w:ascii="Arial" w:eastAsia="Arial" w:hAnsi="Arial" w:cs="Arial"/>
          <w:rtl/>
        </w:rPr>
        <w:t>منذ كم سنة تخرج ؟</w:t>
      </w:r>
    </w:p>
    <w:p w14:paraId="33477812" w14:textId="77777777" w:rsidR="00AB1A27" w:rsidRPr="00AB1A27" w:rsidRDefault="00AB1A27" w:rsidP="00AB1A27">
      <w:pPr>
        <w:bidi/>
      </w:pPr>
      <w:r w:rsidRPr="00AB1A27">
        <w:rPr>
          <w:rFonts w:ascii="Arial" w:eastAsia="Arial" w:hAnsi="Arial" w:cs="Arial"/>
          <w:rtl/>
        </w:rPr>
        <w:t>ما هي الشركة التي عمل بها من قبل ؟</w:t>
      </w:r>
    </w:p>
    <w:p w14:paraId="57D6141E" w14:textId="77777777" w:rsidR="00AB1A27" w:rsidRPr="00AB1A27" w:rsidRDefault="00AB1A27" w:rsidP="00AB1A27">
      <w:pPr>
        <w:bidi/>
      </w:pPr>
      <w:r w:rsidRPr="00AB1A27">
        <w:rPr>
          <w:rFonts w:ascii="Arial" w:eastAsia="Arial" w:hAnsi="Arial" w:cs="Arial"/>
          <w:rtl/>
        </w:rPr>
        <w:t>ما هي اللغات التي يتحدث بها ؟</w:t>
      </w:r>
    </w:p>
    <w:p w14:paraId="4ACEAAF9" w14:textId="77777777" w:rsidR="00AB1A27" w:rsidRPr="00AB1A27" w:rsidRDefault="00AB1A27" w:rsidP="00AB1A27">
      <w:pPr>
        <w:bidi/>
      </w:pPr>
      <w:r w:rsidRPr="00AB1A27">
        <w:rPr>
          <w:rFonts w:ascii="Arial" w:eastAsia="Arial" w:hAnsi="Arial" w:cs="Arial"/>
          <w:rtl/>
        </w:rPr>
        <w:t>كم عدد الشهادات التي لديه ؟</w:t>
      </w:r>
    </w:p>
    <w:p w14:paraId="7581F7C2" w14:textId="77777777" w:rsidR="00AB1A27" w:rsidRPr="00AB1A27" w:rsidRDefault="00AB1A27" w:rsidP="00AB1A27">
      <w:pPr>
        <w:spacing w:after="240"/>
      </w:pPr>
    </w:p>
    <w:p w14:paraId="160ABD7F" w14:textId="77777777" w:rsidR="00AB1A27" w:rsidRPr="00AB1A27" w:rsidRDefault="00AB1A27" w:rsidP="00AB1A27"/>
    <w:p w14:paraId="351479E5" w14:textId="77777777" w:rsidR="00AB1A27" w:rsidRPr="00AB1A27" w:rsidRDefault="00AB1A27" w:rsidP="00AB1A27">
      <w:pPr>
        <w:pBdr>
          <w:top w:val="nil"/>
          <w:left w:val="nil"/>
          <w:bottom w:val="nil"/>
          <w:right w:val="nil"/>
          <w:between w:val="nil"/>
        </w:pBdr>
        <w:spacing w:before="6"/>
        <w:rPr>
          <w:b/>
        </w:rPr>
      </w:pPr>
    </w:p>
    <w:p w14:paraId="6D9507FA" w14:textId="77777777" w:rsidR="00AB1A27" w:rsidRPr="00AB1A27" w:rsidRDefault="00AB1A27" w:rsidP="00AB1A27">
      <w:pPr>
        <w:pBdr>
          <w:top w:val="nil"/>
          <w:left w:val="nil"/>
          <w:bottom w:val="nil"/>
          <w:right w:val="nil"/>
          <w:between w:val="nil"/>
        </w:pBdr>
        <w:spacing w:before="6"/>
        <w:rPr>
          <w:b/>
        </w:rPr>
      </w:pPr>
    </w:p>
    <w:p w14:paraId="095FEE18" w14:textId="77777777" w:rsidR="00AB1A27" w:rsidRPr="00AB1A27" w:rsidRDefault="00AB1A27" w:rsidP="007919A9">
      <w:pPr>
        <w:pStyle w:val="1"/>
        <w:numPr>
          <w:ilvl w:val="0"/>
          <w:numId w:val="30"/>
        </w:numPr>
        <w:tabs>
          <w:tab w:val="left" w:pos="0"/>
          <w:tab w:val="left" w:pos="679"/>
        </w:tabs>
        <w:spacing w:before="3" w:line="240" w:lineRule="auto"/>
        <w:ind w:left="678" w:right="1142" w:hanging="480"/>
        <w:jc w:val="both"/>
        <w:rPr>
          <w:sz w:val="24"/>
          <w:szCs w:val="24"/>
        </w:rPr>
      </w:pPr>
      <w:r w:rsidRPr="00AB1A27">
        <w:rPr>
          <w:sz w:val="24"/>
          <w:szCs w:val="24"/>
        </w:rPr>
        <w:t xml:space="preserve">Лексико-грамматический тест 40 заданий </w:t>
      </w:r>
    </w:p>
    <w:p w14:paraId="403DD454" w14:textId="77777777" w:rsidR="00AB1A27" w:rsidRPr="00AB1A27" w:rsidRDefault="00AB1A27" w:rsidP="00AB1A27">
      <w:pPr>
        <w:bidi/>
      </w:pPr>
      <w:r w:rsidRPr="00AB1A27">
        <w:rPr>
          <w:rtl/>
        </w:rPr>
        <w:t>ضع الضمير المناسب</w:t>
      </w:r>
    </w:p>
    <w:p w14:paraId="1F076A8B" w14:textId="77777777" w:rsidR="00AB1A27" w:rsidRPr="00AB1A27" w:rsidRDefault="00AB1A27" w:rsidP="00AB1A27">
      <w:pPr>
        <w:bidi/>
      </w:pPr>
      <w:r w:rsidRPr="00AB1A27">
        <w:rPr>
          <w:rtl/>
        </w:rPr>
        <w:t xml:space="preserve">   أخي يعمل محاسبا .هو يعمل محاسباً</w:t>
      </w:r>
    </w:p>
    <w:p w14:paraId="7A8F09AB" w14:textId="77777777" w:rsidR="00AB1A27" w:rsidRPr="00AB1A27" w:rsidRDefault="00AB1A27" w:rsidP="00AB1A27">
      <w:pPr>
        <w:bidi/>
      </w:pPr>
      <w:r w:rsidRPr="00AB1A27">
        <w:t xml:space="preserve"> </w:t>
      </w:r>
    </w:p>
    <w:p w14:paraId="5C72E7A5" w14:textId="77777777" w:rsidR="00AB1A27" w:rsidRPr="00AB1A27" w:rsidRDefault="00AB1A27" w:rsidP="00AB1A27">
      <w:pPr>
        <w:bidi/>
      </w:pPr>
      <w:r w:rsidRPr="00AB1A27">
        <w:rPr>
          <w:rtl/>
        </w:rPr>
        <w:t xml:space="preserve">١. عمي يسكن في إسطنبول _ . </w:t>
      </w:r>
    </w:p>
    <w:p w14:paraId="3F2D8EF7" w14:textId="77777777" w:rsidR="00AB1A27" w:rsidRPr="00AB1A27" w:rsidRDefault="00AB1A27" w:rsidP="00AB1A27">
      <w:pPr>
        <w:bidi/>
      </w:pPr>
      <w:r w:rsidRPr="00AB1A27">
        <w:rPr>
          <w:rtl/>
        </w:rPr>
        <w:t xml:space="preserve">⁠٢. خالتي ترتب البنت . </w:t>
      </w:r>
    </w:p>
    <w:p w14:paraId="51D27465" w14:textId="77777777" w:rsidR="00AB1A27" w:rsidRPr="00AB1A27" w:rsidRDefault="00AB1A27" w:rsidP="00AB1A27">
      <w:pPr>
        <w:bidi/>
      </w:pPr>
      <w:r w:rsidRPr="00AB1A27">
        <w:rPr>
          <w:rtl/>
        </w:rPr>
        <w:t xml:space="preserve">⁠٣. أعمامي يستقبلون الضيوف . </w:t>
      </w:r>
    </w:p>
    <w:p w14:paraId="11C8184B" w14:textId="77777777" w:rsidR="00AB1A27" w:rsidRPr="00AB1A27" w:rsidRDefault="00AB1A27" w:rsidP="00AB1A27">
      <w:pPr>
        <w:bidi/>
      </w:pPr>
      <w:r w:rsidRPr="00AB1A27">
        <w:rPr>
          <w:rtl/>
        </w:rPr>
        <w:t xml:space="preserve">٤. خالتي وأختي تدرسان في الجامعة </w:t>
      </w:r>
    </w:p>
    <w:p w14:paraId="4458A14E" w14:textId="77777777" w:rsidR="00AB1A27" w:rsidRPr="00AB1A27" w:rsidRDefault="00AB1A27" w:rsidP="00AB1A27">
      <w:pPr>
        <w:bidi/>
      </w:pPr>
      <w:r w:rsidRPr="00AB1A27">
        <w:rPr>
          <w:rtl/>
        </w:rPr>
        <w:t xml:space="preserve">٥. مراد وعصام يكتبان الواجب </w:t>
      </w:r>
    </w:p>
    <w:p w14:paraId="1730FFAF" w14:textId="77777777" w:rsidR="00AB1A27" w:rsidRPr="00AB1A27" w:rsidRDefault="00AB1A27" w:rsidP="00AB1A27">
      <w:pPr>
        <w:bidi/>
      </w:pPr>
      <w:r w:rsidRPr="00AB1A27">
        <w:rPr>
          <w:rtl/>
        </w:rPr>
        <w:t xml:space="preserve">⁠٦. ليلى وزينب وسلمى يعلقون الزينة </w:t>
      </w:r>
    </w:p>
    <w:p w14:paraId="4DCDA7F4" w14:textId="77777777" w:rsidR="00AB1A27" w:rsidRPr="00AB1A27" w:rsidRDefault="00AB1A27" w:rsidP="00AB1A27">
      <w:pPr>
        <w:bidi/>
      </w:pPr>
      <w:r w:rsidRPr="00AB1A27">
        <w:rPr>
          <w:rtl/>
        </w:rPr>
        <w:t xml:space="preserve">٧. الطالب يفهمون الدرس </w:t>
      </w:r>
    </w:p>
    <w:p w14:paraId="65B10B23" w14:textId="77777777" w:rsidR="00AB1A27" w:rsidRPr="00AB1A27" w:rsidRDefault="00AB1A27" w:rsidP="00AB1A27">
      <w:pPr>
        <w:bidi/>
      </w:pPr>
      <w:r w:rsidRPr="00AB1A27">
        <w:rPr>
          <w:rtl/>
        </w:rPr>
        <w:t>⁠٨. أخواتي يجلسن في الصالون</w:t>
      </w:r>
    </w:p>
    <w:p w14:paraId="54053334" w14:textId="77777777" w:rsidR="00AB1A27" w:rsidRPr="00AB1A27" w:rsidRDefault="00AB1A27" w:rsidP="00AB1A27">
      <w:pPr>
        <w:bidi/>
      </w:pPr>
    </w:p>
    <w:p w14:paraId="668A2489" w14:textId="77777777" w:rsidR="00AB1A27" w:rsidRPr="00AB1A27" w:rsidRDefault="00AB1A27" w:rsidP="00AB1A27">
      <w:pPr>
        <w:bidi/>
      </w:pPr>
      <w:r w:rsidRPr="00AB1A27">
        <w:rPr>
          <w:rtl/>
        </w:rPr>
        <w:t xml:space="preserve">استخدم فعل الأمر كما في المثال التالي </w:t>
      </w:r>
    </w:p>
    <w:p w14:paraId="5CA88305" w14:textId="77777777" w:rsidR="00AB1A27" w:rsidRPr="00AB1A27" w:rsidRDefault="00AB1A27" w:rsidP="00AB1A27">
      <w:pPr>
        <w:bidi/>
      </w:pPr>
      <w:r w:rsidRPr="00AB1A27">
        <w:rPr>
          <w:rtl/>
        </w:rPr>
        <w:t>يحمل الشاي.      (أنتَ) احمل الشاي</w:t>
      </w:r>
    </w:p>
    <w:p w14:paraId="47B73C32" w14:textId="77777777" w:rsidR="00AB1A27" w:rsidRPr="00AB1A27" w:rsidRDefault="00AB1A27" w:rsidP="00AB1A27">
      <w:pPr>
        <w:bidi/>
      </w:pPr>
    </w:p>
    <w:p w14:paraId="5B8D1AC9" w14:textId="77777777" w:rsidR="00AB1A27" w:rsidRPr="00AB1A27" w:rsidRDefault="00AB1A27" w:rsidP="00AB1A27">
      <w:pPr>
        <w:bidi/>
      </w:pPr>
      <w:r w:rsidRPr="00AB1A27">
        <w:rPr>
          <w:rtl/>
        </w:rPr>
        <w:t xml:space="preserve">١- يكتب الدرس. (أنتم) </w:t>
      </w:r>
    </w:p>
    <w:p w14:paraId="4F497BF1" w14:textId="77777777" w:rsidR="00AB1A27" w:rsidRPr="00AB1A27" w:rsidRDefault="00AB1A27" w:rsidP="00AB1A27">
      <w:pPr>
        <w:bidi/>
      </w:pPr>
      <w:r w:rsidRPr="00AB1A27">
        <w:rPr>
          <w:rtl/>
        </w:rPr>
        <w:t xml:space="preserve">٢- يجلس في المنزل. (أنتما) </w:t>
      </w:r>
    </w:p>
    <w:p w14:paraId="5124AE1B" w14:textId="77777777" w:rsidR="00AB1A27" w:rsidRPr="00AB1A27" w:rsidRDefault="00AB1A27" w:rsidP="00AB1A27">
      <w:pPr>
        <w:bidi/>
      </w:pPr>
      <w:r w:rsidRPr="00AB1A27">
        <w:rPr>
          <w:rtl/>
        </w:rPr>
        <w:t>٣- يفتح الشباك. (أنتِ)</w:t>
      </w:r>
    </w:p>
    <w:p w14:paraId="07382EAF" w14:textId="77777777" w:rsidR="00AB1A27" w:rsidRPr="00AB1A27" w:rsidRDefault="00AB1A27" w:rsidP="00AB1A27">
      <w:pPr>
        <w:bidi/>
      </w:pPr>
      <w:r w:rsidRPr="00AB1A27">
        <w:rPr>
          <w:rtl/>
        </w:rPr>
        <w:t>٤- ينظر إلى المعلم. (أنتن)</w:t>
      </w:r>
    </w:p>
    <w:p w14:paraId="1163A022" w14:textId="77777777" w:rsidR="00AB1A27" w:rsidRPr="00AB1A27" w:rsidRDefault="00AB1A27" w:rsidP="00AB1A27">
      <w:pPr>
        <w:bidi/>
      </w:pPr>
      <w:r w:rsidRPr="00AB1A27">
        <w:rPr>
          <w:rtl/>
        </w:rPr>
        <w:t>٥- يمسح السبورة. (أنتَ)</w:t>
      </w:r>
    </w:p>
    <w:p w14:paraId="3602E070" w14:textId="77777777" w:rsidR="00AB1A27" w:rsidRPr="00AB1A27" w:rsidRDefault="00AB1A27" w:rsidP="00AB1A27">
      <w:pPr>
        <w:bidi/>
      </w:pPr>
      <w:r w:rsidRPr="00AB1A27">
        <w:rPr>
          <w:rtl/>
        </w:rPr>
        <w:t>٦- يقرأ الجريدة. (أنتما)</w:t>
      </w:r>
    </w:p>
    <w:p w14:paraId="27690959" w14:textId="77777777" w:rsidR="00AB1A27" w:rsidRPr="00AB1A27" w:rsidRDefault="00AB1A27" w:rsidP="00AB1A27">
      <w:pPr>
        <w:bidi/>
      </w:pPr>
      <w:r w:rsidRPr="00AB1A27">
        <w:rPr>
          <w:rtl/>
        </w:rPr>
        <w:t>٧- يطبخ الطعام. (أنتن)</w:t>
      </w:r>
    </w:p>
    <w:p w14:paraId="03985AF3" w14:textId="77777777" w:rsidR="00AB1A27" w:rsidRPr="00AB1A27" w:rsidRDefault="00AB1A27" w:rsidP="00AB1A27">
      <w:pPr>
        <w:bidi/>
      </w:pPr>
    </w:p>
    <w:p w14:paraId="06E5D7ED" w14:textId="77777777" w:rsidR="00AB1A27" w:rsidRPr="00AB1A27" w:rsidRDefault="00AB1A27" w:rsidP="00AB1A27">
      <w:pPr>
        <w:bidi/>
      </w:pPr>
      <w:r w:rsidRPr="00AB1A27">
        <w:rPr>
          <w:rtl/>
        </w:rPr>
        <w:t xml:space="preserve">انهَ عن الأفعال التالي كما في المثال </w:t>
      </w:r>
    </w:p>
    <w:p w14:paraId="3A9942B0" w14:textId="77777777" w:rsidR="00AB1A27" w:rsidRPr="00AB1A27" w:rsidRDefault="00AB1A27" w:rsidP="00AB1A27">
      <w:pPr>
        <w:bidi/>
      </w:pPr>
      <w:r w:rsidRPr="00AB1A27">
        <w:rPr>
          <w:rtl/>
        </w:rPr>
        <w:t xml:space="preserve">يعمل في الشركة.  (أنتَ) لا تعمل في الشركة. </w:t>
      </w:r>
    </w:p>
    <w:p w14:paraId="24A03E7E" w14:textId="77777777" w:rsidR="00AB1A27" w:rsidRPr="00AB1A27" w:rsidRDefault="00AB1A27" w:rsidP="00AB1A27">
      <w:pPr>
        <w:bidi/>
      </w:pPr>
    </w:p>
    <w:p w14:paraId="328A3879" w14:textId="77777777" w:rsidR="00AB1A27" w:rsidRPr="00AB1A27" w:rsidRDefault="00AB1A27" w:rsidP="00AB1A27">
      <w:pPr>
        <w:bidi/>
      </w:pPr>
      <w:r w:rsidRPr="00AB1A27">
        <w:rPr>
          <w:rtl/>
        </w:rPr>
        <w:t xml:space="preserve">١- يفتح الباب (أنتِ) </w:t>
      </w:r>
    </w:p>
    <w:p w14:paraId="7BA5457B" w14:textId="77777777" w:rsidR="00AB1A27" w:rsidRPr="00AB1A27" w:rsidRDefault="00AB1A27" w:rsidP="00AB1A27">
      <w:pPr>
        <w:bidi/>
      </w:pPr>
      <w:r w:rsidRPr="00AB1A27">
        <w:rPr>
          <w:rtl/>
        </w:rPr>
        <w:t>٢- يكتب العنوان. (أنتن)</w:t>
      </w:r>
    </w:p>
    <w:p w14:paraId="0E67837C" w14:textId="77777777" w:rsidR="00AB1A27" w:rsidRPr="00AB1A27" w:rsidRDefault="00AB1A27" w:rsidP="00AB1A27">
      <w:pPr>
        <w:bidi/>
      </w:pPr>
      <w:r w:rsidRPr="00AB1A27">
        <w:rPr>
          <w:rtl/>
        </w:rPr>
        <w:t>٣- يلعب في البيت. (أنتم)</w:t>
      </w:r>
    </w:p>
    <w:p w14:paraId="342BF301" w14:textId="77777777" w:rsidR="00AB1A27" w:rsidRPr="00AB1A27" w:rsidRDefault="00AB1A27" w:rsidP="00AB1A27">
      <w:pPr>
        <w:bidi/>
      </w:pPr>
      <w:r w:rsidRPr="00AB1A27">
        <w:rPr>
          <w:rtl/>
        </w:rPr>
        <w:t>٤- يجلس أمام الحاسوب كثيرًا. (أنتما)</w:t>
      </w:r>
    </w:p>
    <w:p w14:paraId="151647BB" w14:textId="77777777" w:rsidR="00AB1A27" w:rsidRPr="00AB1A27" w:rsidRDefault="00AB1A27" w:rsidP="00AB1A27">
      <w:pPr>
        <w:bidi/>
      </w:pPr>
      <w:r w:rsidRPr="00AB1A27">
        <w:rPr>
          <w:rtl/>
        </w:rPr>
        <w:lastRenderedPageBreak/>
        <w:t>٥- يلعب في الحديقة. (أنتَ)</w:t>
      </w:r>
    </w:p>
    <w:p w14:paraId="12CA86A9" w14:textId="77777777" w:rsidR="00AB1A27" w:rsidRPr="00AB1A27" w:rsidRDefault="00AB1A27" w:rsidP="00AB1A27">
      <w:pPr>
        <w:bidi/>
      </w:pPr>
    </w:p>
    <w:p w14:paraId="7E9CBDEF" w14:textId="77777777" w:rsidR="00AB1A27" w:rsidRPr="00AB1A27" w:rsidRDefault="00AB1A27" w:rsidP="00AB1A27">
      <w:pPr>
        <w:bidi/>
      </w:pPr>
    </w:p>
    <w:p w14:paraId="5E2F7109" w14:textId="77777777" w:rsidR="00AB1A27" w:rsidRPr="00AB1A27" w:rsidRDefault="00AB1A27" w:rsidP="00AB1A27">
      <w:pPr>
        <w:bidi/>
      </w:pPr>
    </w:p>
    <w:p w14:paraId="5D103FCF" w14:textId="77777777" w:rsidR="00AB1A27" w:rsidRPr="00AB1A27" w:rsidRDefault="00AB1A27" w:rsidP="00AB1A27">
      <w:pPr>
        <w:bidi/>
      </w:pPr>
      <w:r w:rsidRPr="00AB1A27">
        <w:rPr>
          <w:rtl/>
        </w:rPr>
        <w:t>‏اكتب في ال معدود بشكل صحيح كما في المثال</w:t>
      </w:r>
    </w:p>
    <w:p w14:paraId="536CC45C" w14:textId="77777777" w:rsidR="00AB1A27" w:rsidRPr="00AB1A27" w:rsidRDefault="00AB1A27" w:rsidP="00AB1A27">
      <w:pPr>
        <w:bidi/>
      </w:pPr>
      <w:r w:rsidRPr="00AB1A27">
        <w:rPr>
          <w:rtl/>
        </w:rPr>
        <w:t>‏في الحقيبة ستة كتب (كتاب)</w:t>
      </w:r>
    </w:p>
    <w:p w14:paraId="0EB5E74D" w14:textId="77777777" w:rsidR="00AB1A27" w:rsidRPr="00AB1A27" w:rsidRDefault="00AB1A27" w:rsidP="00AB1A27">
      <w:pPr>
        <w:bidi/>
      </w:pPr>
    </w:p>
    <w:p w14:paraId="73771B55" w14:textId="77777777" w:rsidR="00AB1A27" w:rsidRPr="00AB1A27" w:rsidRDefault="00AB1A27" w:rsidP="00AB1A27">
      <w:pPr>
        <w:bidi/>
      </w:pPr>
      <w:r w:rsidRPr="00AB1A27">
        <w:rPr>
          <w:rtl/>
        </w:rPr>
        <w:t>١- ‏في الحقيبة أربعة     (قلم)</w:t>
      </w:r>
    </w:p>
    <w:p w14:paraId="3B608C15" w14:textId="77777777" w:rsidR="00AB1A27" w:rsidRPr="00AB1A27" w:rsidRDefault="00AB1A27" w:rsidP="00AB1A27">
      <w:pPr>
        <w:bidi/>
      </w:pPr>
      <w:r w:rsidRPr="00AB1A27">
        <w:rPr>
          <w:rtl/>
        </w:rPr>
        <w:t>٢- في الحقيبة ثلاثة.      (هاتف)</w:t>
      </w:r>
    </w:p>
    <w:p w14:paraId="01EAD361" w14:textId="77777777" w:rsidR="00AB1A27" w:rsidRPr="00AB1A27" w:rsidRDefault="00AB1A27" w:rsidP="00AB1A27">
      <w:pPr>
        <w:bidi/>
      </w:pPr>
      <w:r w:rsidRPr="00AB1A27">
        <w:rPr>
          <w:rtl/>
        </w:rPr>
        <w:t>٣- في الأسبوع سبعة.     (يوم)</w:t>
      </w:r>
    </w:p>
    <w:p w14:paraId="28BBEA3C" w14:textId="77777777" w:rsidR="00AB1A27" w:rsidRPr="00AB1A27" w:rsidRDefault="00AB1A27" w:rsidP="00AB1A27">
      <w:pPr>
        <w:bidi/>
      </w:pPr>
      <w:r w:rsidRPr="00AB1A27">
        <w:rPr>
          <w:rtl/>
        </w:rPr>
        <w:t>٤- في أسرتي خمسة.      (ولد)، ٥- وثلاث     (بنت)</w:t>
      </w:r>
    </w:p>
    <w:p w14:paraId="4C15C9E7" w14:textId="77777777" w:rsidR="00AB1A27" w:rsidRPr="00AB1A27" w:rsidRDefault="00AB1A27" w:rsidP="00AB1A27">
      <w:pPr>
        <w:bidi/>
      </w:pPr>
      <w:r w:rsidRPr="00AB1A27">
        <w:rPr>
          <w:rtl/>
        </w:rPr>
        <w:t xml:space="preserve">٦- على المكتب عشر.    ( جريدة) </w:t>
      </w:r>
    </w:p>
    <w:p w14:paraId="7AEF860B" w14:textId="77777777" w:rsidR="00AB1A27" w:rsidRPr="00AB1A27" w:rsidRDefault="00AB1A27" w:rsidP="00AB1A27">
      <w:pPr>
        <w:bidi/>
      </w:pPr>
      <w:r w:rsidRPr="00AB1A27">
        <w:rPr>
          <w:rtl/>
        </w:rPr>
        <w:t>٧- في المحفظة تسع.      (ليرة)</w:t>
      </w:r>
    </w:p>
    <w:p w14:paraId="51F6601C" w14:textId="77777777" w:rsidR="00AB1A27" w:rsidRPr="00AB1A27" w:rsidRDefault="00AB1A27" w:rsidP="00AB1A27">
      <w:pPr>
        <w:bidi/>
      </w:pPr>
    </w:p>
    <w:p w14:paraId="73D205C9" w14:textId="77777777" w:rsidR="00AB1A27" w:rsidRPr="00AB1A27" w:rsidRDefault="00AB1A27" w:rsidP="00AB1A27">
      <w:pPr>
        <w:bidi/>
      </w:pPr>
    </w:p>
    <w:p w14:paraId="5B34D446" w14:textId="77777777" w:rsidR="00AB1A27" w:rsidRPr="00AB1A27" w:rsidRDefault="00AB1A27" w:rsidP="00AB1A27">
      <w:pPr>
        <w:bidi/>
      </w:pPr>
      <w:r w:rsidRPr="00AB1A27">
        <w:rPr>
          <w:rtl/>
        </w:rPr>
        <w:t>صحح الفعل كما في المثال</w:t>
      </w:r>
    </w:p>
    <w:p w14:paraId="14C05CC5" w14:textId="77777777" w:rsidR="00AB1A27" w:rsidRPr="00AB1A27" w:rsidRDefault="00AB1A27" w:rsidP="00AB1A27">
      <w:pPr>
        <w:bidi/>
      </w:pPr>
      <w:r w:rsidRPr="00AB1A27">
        <w:rPr>
          <w:rtl/>
        </w:rPr>
        <w:t xml:space="preserve">المعلم </w:t>
      </w:r>
      <w:r w:rsidRPr="00AB1A27">
        <w:rPr>
          <w:u w:val="single"/>
          <w:rtl/>
        </w:rPr>
        <w:t>تسكن</w:t>
      </w:r>
      <w:r w:rsidRPr="00AB1A27">
        <w:rPr>
          <w:rtl/>
        </w:rPr>
        <w:t xml:space="preserve"> في هذا الشارع.  (يسكن)</w:t>
      </w:r>
    </w:p>
    <w:p w14:paraId="32B3B527" w14:textId="77777777" w:rsidR="00AB1A27" w:rsidRPr="00AB1A27" w:rsidRDefault="00AB1A27" w:rsidP="00AB1A27">
      <w:pPr>
        <w:bidi/>
      </w:pPr>
    </w:p>
    <w:p w14:paraId="33396CDD" w14:textId="77777777" w:rsidR="00AB1A27" w:rsidRPr="00AB1A27" w:rsidRDefault="00AB1A27" w:rsidP="00AB1A27">
      <w:pPr>
        <w:bidi/>
      </w:pPr>
      <w:r w:rsidRPr="00AB1A27">
        <w:rPr>
          <w:rtl/>
        </w:rPr>
        <w:t xml:space="preserve">١- أختي </w:t>
      </w:r>
      <w:r w:rsidRPr="00AB1A27">
        <w:rPr>
          <w:u w:val="single"/>
          <w:rtl/>
        </w:rPr>
        <w:t>أقرأ</w:t>
      </w:r>
      <w:r w:rsidRPr="00AB1A27">
        <w:rPr>
          <w:rtl/>
        </w:rPr>
        <w:t xml:space="preserve"> الكتاب. </w:t>
      </w:r>
    </w:p>
    <w:p w14:paraId="3D123001" w14:textId="77777777" w:rsidR="00AB1A27" w:rsidRPr="00AB1A27" w:rsidRDefault="00AB1A27" w:rsidP="00AB1A27">
      <w:pPr>
        <w:bidi/>
      </w:pPr>
      <w:r w:rsidRPr="00AB1A27">
        <w:rPr>
          <w:rtl/>
        </w:rPr>
        <w:t xml:space="preserve">٢- أصدقائي </w:t>
      </w:r>
      <w:r w:rsidRPr="00AB1A27">
        <w:rPr>
          <w:u w:val="single"/>
          <w:rtl/>
        </w:rPr>
        <w:t>تصليّن</w:t>
      </w:r>
      <w:r w:rsidRPr="00AB1A27">
        <w:rPr>
          <w:rtl/>
        </w:rPr>
        <w:t xml:space="preserve"> في المسجد.</w:t>
      </w:r>
    </w:p>
    <w:p w14:paraId="7DC86868" w14:textId="77777777" w:rsidR="00AB1A27" w:rsidRPr="00AB1A27" w:rsidRDefault="00AB1A27" w:rsidP="00AB1A27">
      <w:pPr>
        <w:bidi/>
      </w:pPr>
      <w:r w:rsidRPr="00AB1A27">
        <w:rPr>
          <w:rtl/>
        </w:rPr>
        <w:t xml:space="preserve">٣- لماذا </w:t>
      </w:r>
      <w:r w:rsidRPr="00AB1A27">
        <w:rPr>
          <w:u w:val="single"/>
          <w:rtl/>
        </w:rPr>
        <w:t>يحمل</w:t>
      </w:r>
      <w:r w:rsidRPr="00AB1A27">
        <w:rPr>
          <w:rtl/>
        </w:rPr>
        <w:t xml:space="preserve"> الخريطة يا علي؟</w:t>
      </w:r>
    </w:p>
    <w:p w14:paraId="0C5A5A04" w14:textId="77777777" w:rsidR="00AB1A27" w:rsidRPr="00AB1A27" w:rsidRDefault="00AB1A27" w:rsidP="00AB1A27">
      <w:pPr>
        <w:bidi/>
      </w:pPr>
      <w:r w:rsidRPr="00AB1A27">
        <w:rPr>
          <w:rtl/>
        </w:rPr>
        <w:t xml:space="preserve">٤- هل </w:t>
      </w:r>
      <w:r w:rsidRPr="00AB1A27">
        <w:rPr>
          <w:u w:val="single"/>
          <w:rtl/>
        </w:rPr>
        <w:t>يلعبون</w:t>
      </w:r>
      <w:r w:rsidRPr="00AB1A27">
        <w:rPr>
          <w:rtl/>
        </w:rPr>
        <w:t xml:space="preserve"> معي يا أولادي؟</w:t>
      </w:r>
    </w:p>
    <w:p w14:paraId="013C053A" w14:textId="77777777" w:rsidR="00AB1A27" w:rsidRPr="00AB1A27" w:rsidRDefault="00AB1A27" w:rsidP="00AB1A27">
      <w:pPr>
        <w:bidi/>
      </w:pPr>
      <w:r w:rsidRPr="00AB1A27">
        <w:rPr>
          <w:rtl/>
        </w:rPr>
        <w:t xml:space="preserve">٥- من </w:t>
      </w:r>
      <w:r w:rsidRPr="00AB1A27">
        <w:rPr>
          <w:u w:val="single"/>
          <w:rtl/>
        </w:rPr>
        <w:t>تجلسين</w:t>
      </w:r>
      <w:r w:rsidRPr="00AB1A27">
        <w:rPr>
          <w:rtl/>
        </w:rPr>
        <w:t xml:space="preserve"> أمام الحاسوب؟</w:t>
      </w:r>
    </w:p>
    <w:p w14:paraId="76A13744" w14:textId="77777777" w:rsidR="00AB1A27" w:rsidRPr="00AB1A27" w:rsidRDefault="00AB1A27" w:rsidP="00AB1A27">
      <w:pPr>
        <w:bidi/>
      </w:pPr>
    </w:p>
    <w:p w14:paraId="21D22A8F" w14:textId="77777777" w:rsidR="00AB1A27" w:rsidRPr="00AB1A27" w:rsidRDefault="00AB1A27" w:rsidP="00AB1A27">
      <w:pPr>
        <w:bidi/>
      </w:pPr>
      <w:r w:rsidRPr="00AB1A27">
        <w:rPr>
          <w:rtl/>
        </w:rPr>
        <w:t>ضع فعل (درسَ) بشكل مناسب في الفراغات التالية</w:t>
      </w:r>
    </w:p>
    <w:p w14:paraId="16B782E6" w14:textId="77777777" w:rsidR="00AB1A27" w:rsidRPr="00AB1A27" w:rsidRDefault="00AB1A27" w:rsidP="00AB1A27">
      <w:pPr>
        <w:bidi/>
      </w:pPr>
    </w:p>
    <w:p w14:paraId="192567F5" w14:textId="77777777" w:rsidR="00AB1A27" w:rsidRPr="00AB1A27" w:rsidRDefault="00AB1A27" w:rsidP="00AB1A27">
      <w:pPr>
        <w:bidi/>
      </w:pPr>
      <w:r w:rsidRPr="00AB1A27">
        <w:rPr>
          <w:rtl/>
        </w:rPr>
        <w:t>١- هم          كثيراً.</w:t>
      </w:r>
    </w:p>
    <w:p w14:paraId="4B11D089" w14:textId="77777777" w:rsidR="00AB1A27" w:rsidRPr="00AB1A27" w:rsidRDefault="00AB1A27" w:rsidP="00AB1A27">
      <w:pPr>
        <w:bidi/>
      </w:pPr>
      <w:r w:rsidRPr="00AB1A27">
        <w:rPr>
          <w:rtl/>
        </w:rPr>
        <w:t>٢- أنتِ        كثيرًا.</w:t>
      </w:r>
    </w:p>
    <w:p w14:paraId="0579E9E5" w14:textId="77777777" w:rsidR="00AB1A27" w:rsidRPr="00AB1A27" w:rsidRDefault="00AB1A27" w:rsidP="00AB1A27">
      <w:pPr>
        <w:bidi/>
      </w:pPr>
      <w:r w:rsidRPr="00AB1A27">
        <w:rPr>
          <w:rtl/>
        </w:rPr>
        <w:t>٣- هي         كثيراً</w:t>
      </w:r>
    </w:p>
    <w:p w14:paraId="310EACAA" w14:textId="77777777" w:rsidR="00AB1A27" w:rsidRPr="00AB1A27" w:rsidRDefault="00AB1A27" w:rsidP="00AB1A27">
      <w:pPr>
        <w:bidi/>
      </w:pPr>
      <w:r w:rsidRPr="00AB1A27">
        <w:rPr>
          <w:rtl/>
        </w:rPr>
        <w:t>٤- أنتن         كثيراً</w:t>
      </w:r>
    </w:p>
    <w:p w14:paraId="1B02D19F" w14:textId="77777777" w:rsidR="00AB1A27" w:rsidRPr="00AB1A27" w:rsidRDefault="00AB1A27" w:rsidP="00AB1A27">
      <w:pPr>
        <w:bidi/>
      </w:pPr>
      <w:r w:rsidRPr="00AB1A27">
        <w:rPr>
          <w:rtl/>
        </w:rPr>
        <w:t>٥- هو          كثيراً</w:t>
      </w:r>
    </w:p>
    <w:p w14:paraId="56308EC3" w14:textId="77777777" w:rsidR="00AB1A27" w:rsidRPr="00AB1A27" w:rsidRDefault="00AB1A27" w:rsidP="00AB1A27">
      <w:pPr>
        <w:bidi/>
      </w:pPr>
      <w:r w:rsidRPr="00AB1A27">
        <w:rPr>
          <w:rtl/>
        </w:rPr>
        <w:t>٦- هما          كثيراً</w:t>
      </w:r>
    </w:p>
    <w:p w14:paraId="1FE1AC0E" w14:textId="77777777" w:rsidR="00AB1A27" w:rsidRPr="00AB1A27" w:rsidRDefault="00AB1A27" w:rsidP="00AB1A27">
      <w:pPr>
        <w:bidi/>
      </w:pPr>
      <w:r w:rsidRPr="00AB1A27">
        <w:rPr>
          <w:rtl/>
        </w:rPr>
        <w:t>٧- أنتما         كثيراً</w:t>
      </w:r>
    </w:p>
    <w:p w14:paraId="2F924710" w14:textId="77777777" w:rsidR="00AB1A27" w:rsidRPr="00AB1A27" w:rsidRDefault="00AB1A27" w:rsidP="00AB1A27">
      <w:pPr>
        <w:bidi/>
      </w:pPr>
      <w:r w:rsidRPr="00AB1A27">
        <w:rPr>
          <w:rtl/>
        </w:rPr>
        <w:t>٨- هنَّ           كثيراً</w:t>
      </w:r>
    </w:p>
    <w:p w14:paraId="19BD1093" w14:textId="77777777" w:rsidR="00AB1A27" w:rsidRPr="00AB1A27" w:rsidRDefault="00AB1A27" w:rsidP="00AB1A27">
      <w:pPr>
        <w:spacing w:before="4"/>
      </w:pPr>
    </w:p>
    <w:p w14:paraId="05319021" w14:textId="77777777" w:rsidR="00AB1A27" w:rsidRPr="00AB1A27" w:rsidRDefault="00AB1A27" w:rsidP="00AB1A27">
      <w:pPr>
        <w:pBdr>
          <w:top w:val="nil"/>
          <w:left w:val="nil"/>
          <w:bottom w:val="nil"/>
          <w:right w:val="nil"/>
          <w:between w:val="nil"/>
        </w:pBdr>
        <w:spacing w:before="11"/>
        <w:rPr>
          <w:b/>
        </w:rPr>
      </w:pPr>
    </w:p>
    <w:p w14:paraId="5972E25B" w14:textId="77777777" w:rsidR="00AB1A27" w:rsidRPr="00AB1A27" w:rsidRDefault="00AB1A27" w:rsidP="00AB1A27">
      <w:pPr>
        <w:pBdr>
          <w:top w:val="nil"/>
          <w:left w:val="nil"/>
          <w:bottom w:val="nil"/>
          <w:right w:val="nil"/>
          <w:between w:val="nil"/>
        </w:pBdr>
        <w:rPr>
          <w:b/>
        </w:rPr>
      </w:pPr>
    </w:p>
    <w:p w14:paraId="2762A8E2" w14:textId="77777777" w:rsidR="00AB1A27" w:rsidRPr="00AB1A27" w:rsidRDefault="00AB1A27" w:rsidP="00AB1A27">
      <w:pPr>
        <w:pBdr>
          <w:top w:val="nil"/>
          <w:left w:val="nil"/>
          <w:bottom w:val="nil"/>
          <w:right w:val="nil"/>
          <w:between w:val="nil"/>
        </w:pBdr>
        <w:spacing w:before="73"/>
        <w:ind w:left="420" w:right="1130"/>
      </w:pPr>
    </w:p>
    <w:p w14:paraId="0EF5A831" w14:textId="77777777" w:rsidR="00AB1A27" w:rsidRPr="00AB1A27" w:rsidRDefault="00AB1A27" w:rsidP="00AB1A27">
      <w:pPr>
        <w:pBdr>
          <w:top w:val="nil"/>
          <w:left w:val="nil"/>
          <w:bottom w:val="nil"/>
          <w:right w:val="nil"/>
          <w:between w:val="nil"/>
        </w:pBdr>
        <w:spacing w:before="73"/>
        <w:ind w:left="318" w:right="1130"/>
      </w:pPr>
    </w:p>
    <w:p w14:paraId="01421B39" w14:textId="0904A909" w:rsidR="00AB1A27" w:rsidRPr="00AB1A27" w:rsidRDefault="00AB1A27" w:rsidP="007919A9">
      <w:pPr>
        <w:numPr>
          <w:ilvl w:val="0"/>
          <w:numId w:val="30"/>
        </w:numPr>
        <w:pBdr>
          <w:top w:val="nil"/>
          <w:left w:val="nil"/>
          <w:bottom w:val="nil"/>
          <w:right w:val="nil"/>
          <w:between w:val="nil"/>
        </w:pBdr>
        <w:tabs>
          <w:tab w:val="left" w:pos="748"/>
          <w:tab w:val="left" w:pos="749"/>
        </w:tabs>
        <w:suppressAutoHyphens w:val="0"/>
        <w:spacing w:before="7" w:line="237" w:lineRule="auto"/>
        <w:ind w:right="1145" w:firstLine="0"/>
      </w:pPr>
      <w:r>
        <w:rPr>
          <w:b/>
          <w:sz w:val="24"/>
          <w:szCs w:val="24"/>
        </w:rPr>
        <w:t>П</w:t>
      </w:r>
      <w:r w:rsidRPr="00AB1A27">
        <w:rPr>
          <w:b/>
          <w:sz w:val="24"/>
          <w:szCs w:val="24"/>
        </w:rPr>
        <w:t xml:space="preserve">исьменное задание </w:t>
      </w:r>
    </w:p>
    <w:p w14:paraId="601B0EC1" w14:textId="77777777" w:rsidR="00AB1A27" w:rsidRPr="00AB1A27" w:rsidRDefault="00AB1A27" w:rsidP="00AB1A27">
      <w:pPr>
        <w:pBdr>
          <w:top w:val="nil"/>
          <w:left w:val="nil"/>
          <w:bottom w:val="nil"/>
          <w:right w:val="nil"/>
          <w:between w:val="nil"/>
        </w:pBdr>
        <w:tabs>
          <w:tab w:val="left" w:pos="748"/>
          <w:tab w:val="left" w:pos="749"/>
        </w:tabs>
        <w:spacing w:before="7" w:line="237" w:lineRule="auto"/>
        <w:ind w:left="318" w:right="1145"/>
        <w:rPr>
          <w:b/>
        </w:rPr>
      </w:pPr>
    </w:p>
    <w:p w14:paraId="0911F309" w14:textId="77777777" w:rsidR="00AB1A27" w:rsidRPr="00AB1A27" w:rsidRDefault="00AB1A27" w:rsidP="00AB1A27">
      <w:pPr>
        <w:pBdr>
          <w:top w:val="nil"/>
          <w:left w:val="nil"/>
          <w:bottom w:val="nil"/>
          <w:right w:val="nil"/>
          <w:between w:val="nil"/>
        </w:pBdr>
        <w:tabs>
          <w:tab w:val="left" w:pos="748"/>
          <w:tab w:val="left" w:pos="749"/>
        </w:tabs>
        <w:spacing w:before="7" w:line="237" w:lineRule="auto"/>
        <w:ind w:left="318" w:right="1145"/>
        <w:jc w:val="right"/>
      </w:pPr>
      <w:r w:rsidRPr="00AB1A27">
        <w:rPr>
          <w:b/>
          <w:sz w:val="24"/>
          <w:szCs w:val="24"/>
        </w:rPr>
        <w:t xml:space="preserve">Вариант 1 </w:t>
      </w:r>
    </w:p>
    <w:p w14:paraId="10A554F3" w14:textId="77777777" w:rsidR="00AB1A27" w:rsidRPr="00AB1A27" w:rsidRDefault="00AB1A27" w:rsidP="00AB1A27">
      <w:pPr>
        <w:pBdr>
          <w:top w:val="nil"/>
          <w:left w:val="nil"/>
          <w:bottom w:val="nil"/>
          <w:right w:val="nil"/>
          <w:between w:val="nil"/>
        </w:pBdr>
        <w:spacing w:before="280" w:after="280"/>
        <w:jc w:val="right"/>
      </w:pPr>
      <w:r w:rsidRPr="00AB1A27">
        <w:rPr>
          <w:sz w:val="24"/>
          <w:szCs w:val="24"/>
          <w:rtl/>
        </w:rPr>
        <w:t>تم تسليم عدد خاطئ من العناصر (لقد طلبت 1000 قطعة ولكن تم تسليم 800 فقط وتحتاج إليها بشكل عاجل</w:t>
      </w:r>
      <w:r w:rsidRPr="00AB1A27">
        <w:rPr>
          <w:sz w:val="24"/>
          <w:szCs w:val="24"/>
        </w:rPr>
        <w:t>)</w:t>
      </w:r>
    </w:p>
    <w:p w14:paraId="31B895FE" w14:textId="77777777" w:rsidR="00AB1A27" w:rsidRPr="00AB1A27" w:rsidRDefault="00451E24" w:rsidP="00AB1A27">
      <w:pPr>
        <w:pBdr>
          <w:top w:val="nil"/>
          <w:left w:val="nil"/>
          <w:bottom w:val="nil"/>
          <w:right w:val="nil"/>
          <w:between w:val="nil"/>
        </w:pBdr>
        <w:spacing w:before="280" w:after="280"/>
        <w:jc w:val="right"/>
      </w:pPr>
      <w:sdt>
        <w:sdtPr>
          <w:tag w:val="goog_rdk_0"/>
          <w:id w:val="-32107824"/>
        </w:sdtPr>
        <w:sdtEndPr/>
        <w:sdtContent>
          <w:r w:rsidR="00AB1A27" w:rsidRPr="00AB1A27">
            <w:rPr>
              <w:rFonts w:ascii="Gungsuh" w:eastAsia="Gungsuh" w:hAnsi="Gungsuh" w:cs="Gungsuh"/>
              <w:sz w:val="24"/>
              <w:szCs w:val="24"/>
            </w:rPr>
            <w:t>−</w:t>
          </w:r>
          <w:r w:rsidR="00AB1A27" w:rsidRPr="00AB1A27">
            <w:rPr>
              <w:rFonts w:ascii="Gungsuh" w:eastAsia="Gungsuh" w:hAnsi="Gungsuh" w:cs="Gungsuh"/>
              <w:sz w:val="24"/>
              <w:szCs w:val="24"/>
            </w:rPr>
            <w:tab/>
          </w:r>
        </w:sdtContent>
      </w:sdt>
      <w:r w:rsidR="00AB1A27" w:rsidRPr="00AB1A27">
        <w:rPr>
          <w:sz w:val="24"/>
          <w:szCs w:val="24"/>
          <w:rtl/>
        </w:rPr>
        <w:t>خطأ في الأوراق (هناك أيضًا خطأ في الفاتورة</w:t>
      </w:r>
      <w:r w:rsidR="00AB1A27" w:rsidRPr="00AB1A27">
        <w:rPr>
          <w:sz w:val="24"/>
          <w:szCs w:val="24"/>
        </w:rPr>
        <w:t>)</w:t>
      </w:r>
    </w:p>
    <w:p w14:paraId="115EEF18" w14:textId="77777777" w:rsidR="00AB1A27" w:rsidRPr="00AB1A27" w:rsidRDefault="00451E24" w:rsidP="00AB1A27">
      <w:pPr>
        <w:pBdr>
          <w:top w:val="nil"/>
          <w:left w:val="nil"/>
          <w:bottom w:val="nil"/>
          <w:right w:val="nil"/>
          <w:between w:val="nil"/>
        </w:pBdr>
        <w:spacing w:before="280" w:after="280"/>
        <w:jc w:val="right"/>
      </w:pPr>
      <w:sdt>
        <w:sdtPr>
          <w:tag w:val="goog_rdk_1"/>
          <w:id w:val="97374544"/>
        </w:sdtPr>
        <w:sdtEndPr/>
        <w:sdtContent>
          <w:r w:rsidR="00AB1A27" w:rsidRPr="00AB1A27">
            <w:rPr>
              <w:rFonts w:ascii="Gungsuh" w:eastAsia="Gungsuh" w:hAnsi="Gungsuh" w:cs="Gungsuh"/>
              <w:sz w:val="24"/>
              <w:szCs w:val="24"/>
            </w:rPr>
            <w:t>−</w:t>
          </w:r>
          <w:r w:rsidR="00AB1A27" w:rsidRPr="00AB1A27">
            <w:rPr>
              <w:rFonts w:ascii="Gungsuh" w:eastAsia="Gungsuh" w:hAnsi="Gungsuh" w:cs="Gungsuh"/>
              <w:sz w:val="24"/>
              <w:szCs w:val="24"/>
            </w:rPr>
            <w:tab/>
          </w:r>
        </w:sdtContent>
      </w:sdt>
      <w:r w:rsidR="00AB1A27" w:rsidRPr="00AB1A27">
        <w:rPr>
          <w:sz w:val="24"/>
          <w:szCs w:val="24"/>
          <w:rtl/>
        </w:rPr>
        <w:t>خدمة سيئة (عندما اتصلت للتحدث إلى شخص ما حول هذا الموضوع، لم يتمكن أحد من العثور على سجل لطلب</w:t>
      </w:r>
      <w:r w:rsidR="00AB1A27" w:rsidRPr="00AB1A27">
        <w:t>)</w:t>
      </w:r>
    </w:p>
    <w:p w14:paraId="02071994" w14:textId="77777777" w:rsidR="00AB1A27" w:rsidRPr="00AB1A27" w:rsidRDefault="00451E24" w:rsidP="00AB1A27">
      <w:pPr>
        <w:pBdr>
          <w:top w:val="nil"/>
          <w:left w:val="nil"/>
          <w:bottom w:val="nil"/>
          <w:right w:val="nil"/>
          <w:between w:val="nil"/>
        </w:pBdr>
        <w:spacing w:before="280" w:after="280"/>
        <w:jc w:val="right"/>
      </w:pPr>
      <w:sdt>
        <w:sdtPr>
          <w:tag w:val="goog_rdk_2"/>
          <w:id w:val="1693489591"/>
        </w:sdtPr>
        <w:sdtEndPr/>
        <w:sdtContent>
          <w:r w:rsidR="00AB1A27" w:rsidRPr="00AB1A27">
            <w:rPr>
              <w:rFonts w:ascii="Gungsuh" w:eastAsia="Gungsuh" w:hAnsi="Gungsuh" w:cs="Gungsuh"/>
              <w:sz w:val="24"/>
              <w:szCs w:val="24"/>
            </w:rPr>
            <w:t>−</w:t>
          </w:r>
          <w:r w:rsidR="00AB1A27" w:rsidRPr="00AB1A27">
            <w:rPr>
              <w:rFonts w:ascii="Gungsuh" w:eastAsia="Gungsuh" w:hAnsi="Gungsuh" w:cs="Gungsuh"/>
              <w:sz w:val="24"/>
              <w:szCs w:val="24"/>
            </w:rPr>
            <w:tab/>
          </w:r>
        </w:sdtContent>
      </w:sdt>
      <w:r w:rsidR="00AB1A27" w:rsidRPr="00AB1A27">
        <w:rPr>
          <w:sz w:val="24"/>
          <w:szCs w:val="24"/>
          <w:rtl/>
        </w:rPr>
        <w:t>هذه ليست المرة الأولى التي تواجه فيها مشاكل كهذه</w:t>
      </w:r>
    </w:p>
    <w:p w14:paraId="656CFC89" w14:textId="77777777" w:rsidR="00AB1A27" w:rsidRPr="00AB1A27" w:rsidRDefault="00AB1A27" w:rsidP="00AB1A27">
      <w:pPr>
        <w:pBdr>
          <w:top w:val="nil"/>
          <w:left w:val="nil"/>
          <w:bottom w:val="nil"/>
          <w:right w:val="nil"/>
          <w:between w:val="nil"/>
        </w:pBdr>
        <w:spacing w:before="280" w:after="280"/>
        <w:jc w:val="right"/>
      </w:pPr>
      <w:r w:rsidRPr="00AB1A27">
        <w:rPr>
          <w:sz w:val="24"/>
          <w:szCs w:val="24"/>
          <w:rtl/>
        </w:rPr>
        <w:t>قم بتضمين الإجراء الذي تريد أن يتخذه الشخص الآخر</w:t>
      </w:r>
    </w:p>
    <w:p w14:paraId="2120EF56" w14:textId="77777777" w:rsidR="00AB1A27" w:rsidRPr="00AB1A27" w:rsidRDefault="00AB1A27" w:rsidP="00AB1A27">
      <w:pPr>
        <w:pBdr>
          <w:top w:val="nil"/>
          <w:left w:val="nil"/>
          <w:bottom w:val="nil"/>
          <w:right w:val="nil"/>
          <w:between w:val="nil"/>
        </w:pBdr>
        <w:spacing w:before="280" w:after="280"/>
        <w:jc w:val="right"/>
      </w:pPr>
    </w:p>
    <w:p w14:paraId="078A7F60" w14:textId="77777777" w:rsidR="00AB1A27" w:rsidRPr="00AB1A27" w:rsidRDefault="00AB1A27" w:rsidP="00AB1A27">
      <w:pPr>
        <w:pBdr>
          <w:top w:val="nil"/>
          <w:left w:val="nil"/>
          <w:bottom w:val="nil"/>
          <w:right w:val="nil"/>
          <w:between w:val="nil"/>
        </w:pBdr>
        <w:spacing w:before="280" w:after="280"/>
        <w:jc w:val="right"/>
      </w:pPr>
      <w:r w:rsidRPr="00AB1A27">
        <w:rPr>
          <w:sz w:val="24"/>
          <w:szCs w:val="24"/>
        </w:rPr>
        <w:t xml:space="preserve">Вариант 2 </w:t>
      </w:r>
    </w:p>
    <w:p w14:paraId="67454423" w14:textId="77777777" w:rsidR="00AB1A27" w:rsidRPr="00AB1A27" w:rsidRDefault="00AB1A27" w:rsidP="00AB1A27">
      <w:pPr>
        <w:pBdr>
          <w:top w:val="nil"/>
          <w:left w:val="nil"/>
          <w:bottom w:val="nil"/>
          <w:right w:val="nil"/>
          <w:between w:val="nil"/>
        </w:pBdr>
        <w:spacing w:before="280" w:after="280"/>
        <w:jc w:val="right"/>
        <w:rPr>
          <w:sz w:val="28"/>
          <w:szCs w:val="28"/>
        </w:rPr>
      </w:pPr>
      <w:r w:rsidRPr="00AB1A27">
        <w:rPr>
          <w:sz w:val="24"/>
          <w:szCs w:val="24"/>
        </w:rPr>
        <w:br/>
      </w:r>
      <w:r w:rsidRPr="00AB1A27">
        <w:rPr>
          <w:b/>
          <w:sz w:val="28"/>
          <w:szCs w:val="28"/>
          <w:rtl/>
        </w:rPr>
        <w:t>ا</w:t>
      </w:r>
      <w:r w:rsidRPr="00AB1A27">
        <w:rPr>
          <w:sz w:val="28"/>
          <w:szCs w:val="28"/>
          <w:rtl/>
        </w:rPr>
        <w:t>كتب رسالة طلب إلى الفندق</w:t>
      </w:r>
    </w:p>
    <w:p w14:paraId="6753F0BE" w14:textId="77777777" w:rsidR="00AB1A27" w:rsidRPr="00AB1A27" w:rsidRDefault="00AB1A27" w:rsidP="00AB1A27">
      <w:pPr>
        <w:pBdr>
          <w:top w:val="nil"/>
          <w:left w:val="nil"/>
          <w:bottom w:val="nil"/>
          <w:right w:val="nil"/>
          <w:between w:val="nil"/>
        </w:pBdr>
        <w:spacing w:before="280" w:after="280"/>
        <w:jc w:val="right"/>
        <w:rPr>
          <w:sz w:val="28"/>
          <w:szCs w:val="28"/>
        </w:rPr>
      </w:pPr>
      <w:r w:rsidRPr="00AB1A27">
        <w:rPr>
          <w:sz w:val="28"/>
          <w:szCs w:val="28"/>
          <w:rtl/>
        </w:rPr>
        <w:t>تقديم معلومات عن</w:t>
      </w:r>
    </w:p>
    <w:p w14:paraId="1A4796CC" w14:textId="77777777" w:rsidR="00AB1A27" w:rsidRPr="00AB1A27" w:rsidRDefault="00AB1A27" w:rsidP="00AB1A27">
      <w:pPr>
        <w:pBdr>
          <w:top w:val="nil"/>
          <w:left w:val="nil"/>
          <w:bottom w:val="nil"/>
          <w:right w:val="nil"/>
          <w:between w:val="nil"/>
        </w:pBdr>
        <w:spacing w:before="280" w:after="280"/>
        <w:jc w:val="right"/>
        <w:rPr>
          <w:sz w:val="28"/>
          <w:szCs w:val="28"/>
        </w:rPr>
      </w:pPr>
      <w:r w:rsidRPr="00AB1A27">
        <w:rPr>
          <w:sz w:val="28"/>
          <w:szCs w:val="28"/>
        </w:rPr>
        <w:t xml:space="preserve">1. </w:t>
      </w:r>
      <w:r w:rsidRPr="00AB1A27">
        <w:rPr>
          <w:sz w:val="28"/>
          <w:szCs w:val="28"/>
          <w:rtl/>
        </w:rPr>
        <w:t>ما هو اسمك</w:t>
      </w:r>
      <w:r w:rsidRPr="00AB1A27">
        <w:rPr>
          <w:sz w:val="28"/>
          <w:szCs w:val="28"/>
        </w:rPr>
        <w:t>؟</w:t>
      </w:r>
    </w:p>
    <w:p w14:paraId="4770C78E" w14:textId="77777777" w:rsidR="00AB1A27" w:rsidRPr="00AB1A27" w:rsidRDefault="00AB1A27" w:rsidP="00AB1A27">
      <w:pPr>
        <w:pBdr>
          <w:top w:val="nil"/>
          <w:left w:val="nil"/>
          <w:bottom w:val="nil"/>
          <w:right w:val="nil"/>
          <w:between w:val="nil"/>
        </w:pBdr>
        <w:spacing w:before="280" w:after="280"/>
        <w:jc w:val="right"/>
        <w:rPr>
          <w:sz w:val="28"/>
          <w:szCs w:val="28"/>
        </w:rPr>
      </w:pPr>
      <w:r w:rsidRPr="00AB1A27">
        <w:rPr>
          <w:sz w:val="28"/>
          <w:szCs w:val="28"/>
        </w:rPr>
        <w:t xml:space="preserve">2. </w:t>
      </w:r>
      <w:r w:rsidRPr="00AB1A27">
        <w:rPr>
          <w:sz w:val="28"/>
          <w:szCs w:val="28"/>
          <w:rtl/>
        </w:rPr>
        <w:t>ما هي المواعيد التي تخطط فيها لزيارة الفندق</w:t>
      </w:r>
      <w:r w:rsidRPr="00AB1A27">
        <w:rPr>
          <w:sz w:val="28"/>
          <w:szCs w:val="28"/>
        </w:rPr>
        <w:t xml:space="preserve"> ؟</w:t>
      </w:r>
    </w:p>
    <w:p w14:paraId="4CA47C4F" w14:textId="77777777" w:rsidR="00AB1A27" w:rsidRPr="00AB1A27" w:rsidRDefault="00AB1A27" w:rsidP="00AB1A27">
      <w:pPr>
        <w:pBdr>
          <w:top w:val="nil"/>
          <w:left w:val="nil"/>
          <w:bottom w:val="nil"/>
          <w:right w:val="nil"/>
          <w:between w:val="nil"/>
        </w:pBdr>
        <w:spacing w:before="280" w:after="120"/>
        <w:jc w:val="right"/>
        <w:rPr>
          <w:sz w:val="28"/>
          <w:szCs w:val="28"/>
        </w:rPr>
      </w:pPr>
      <w:r w:rsidRPr="00AB1A27">
        <w:rPr>
          <w:sz w:val="28"/>
          <w:szCs w:val="28"/>
        </w:rPr>
        <w:t xml:space="preserve">3. </w:t>
      </w:r>
      <w:r w:rsidRPr="00AB1A27">
        <w:rPr>
          <w:sz w:val="28"/>
          <w:szCs w:val="28"/>
          <w:rtl/>
        </w:rPr>
        <w:t>اسأل التكلفة</w:t>
      </w:r>
    </w:p>
    <w:p w14:paraId="4915C5AC" w14:textId="77777777" w:rsidR="002D7584" w:rsidRPr="002D7584" w:rsidRDefault="002D7584" w:rsidP="002D7584">
      <w:pPr>
        <w:pBdr>
          <w:top w:val="nil"/>
          <w:left w:val="nil"/>
          <w:bottom w:val="nil"/>
          <w:right w:val="nil"/>
          <w:between w:val="nil"/>
        </w:pBdr>
        <w:spacing w:before="280" w:after="120"/>
        <w:jc w:val="center"/>
        <w:rPr>
          <w:b/>
          <w:color w:val="000000"/>
          <w:sz w:val="28"/>
          <w:szCs w:val="28"/>
        </w:rPr>
      </w:pPr>
      <w:r w:rsidRPr="004558C2">
        <w:rPr>
          <w:b/>
          <w:color w:val="000000"/>
          <w:sz w:val="28"/>
          <w:szCs w:val="28"/>
        </w:rPr>
        <w:t>Примеры</w:t>
      </w:r>
      <w:r w:rsidRPr="002D7584">
        <w:rPr>
          <w:b/>
          <w:color w:val="000000"/>
          <w:sz w:val="28"/>
          <w:szCs w:val="28"/>
        </w:rPr>
        <w:t xml:space="preserve"> </w:t>
      </w:r>
      <w:r w:rsidRPr="004558C2">
        <w:rPr>
          <w:b/>
          <w:color w:val="000000"/>
          <w:sz w:val="28"/>
          <w:szCs w:val="28"/>
        </w:rPr>
        <w:t>ролевой</w:t>
      </w:r>
      <w:r w:rsidRPr="002D7584">
        <w:rPr>
          <w:b/>
          <w:color w:val="000000"/>
          <w:sz w:val="28"/>
          <w:szCs w:val="28"/>
        </w:rPr>
        <w:t xml:space="preserve"> </w:t>
      </w:r>
      <w:r w:rsidRPr="004558C2">
        <w:rPr>
          <w:b/>
          <w:color w:val="000000"/>
          <w:sz w:val="28"/>
          <w:szCs w:val="28"/>
        </w:rPr>
        <w:t>игры</w:t>
      </w:r>
    </w:p>
    <w:p w14:paraId="634D2C9A" w14:textId="77777777" w:rsidR="002D7584" w:rsidRPr="004558C2" w:rsidRDefault="002D7584" w:rsidP="002D7584">
      <w:pPr>
        <w:pBdr>
          <w:top w:val="nil"/>
          <w:left w:val="nil"/>
          <w:bottom w:val="nil"/>
          <w:right w:val="nil"/>
          <w:between w:val="nil"/>
        </w:pBdr>
        <w:spacing w:before="280" w:after="120"/>
        <w:jc w:val="both"/>
        <w:rPr>
          <w:color w:val="000000"/>
          <w:sz w:val="28"/>
          <w:szCs w:val="28"/>
          <w:u w:val="single"/>
        </w:rPr>
      </w:pPr>
      <w:r w:rsidRPr="004558C2">
        <w:rPr>
          <w:color w:val="000000"/>
          <w:sz w:val="28"/>
          <w:szCs w:val="28"/>
          <w:u w:val="single"/>
        </w:rPr>
        <w:t>Цель</w:t>
      </w:r>
      <w:r w:rsidRPr="004558C2">
        <w:rPr>
          <w:color w:val="000000"/>
          <w:sz w:val="28"/>
          <w:szCs w:val="28"/>
        </w:rPr>
        <w:t>: применение навыков диалогической речи и закрепление активного лексико-грамматического материала.</w:t>
      </w:r>
    </w:p>
    <w:p w14:paraId="22B4F6F9" w14:textId="77777777" w:rsidR="002D7584" w:rsidRPr="004558C2" w:rsidRDefault="002D7584" w:rsidP="002D7584">
      <w:pPr>
        <w:pBdr>
          <w:top w:val="nil"/>
          <w:left w:val="nil"/>
          <w:bottom w:val="nil"/>
          <w:right w:val="nil"/>
          <w:between w:val="nil"/>
        </w:pBdr>
        <w:spacing w:before="280" w:after="120"/>
        <w:jc w:val="both"/>
        <w:rPr>
          <w:color w:val="000000"/>
          <w:sz w:val="28"/>
          <w:szCs w:val="28"/>
        </w:rPr>
      </w:pPr>
      <w:r w:rsidRPr="004558C2">
        <w:rPr>
          <w:color w:val="000000"/>
          <w:sz w:val="28"/>
          <w:szCs w:val="28"/>
          <w:u w:val="single"/>
        </w:rPr>
        <w:t>Задача:</w:t>
      </w:r>
      <w:r w:rsidRPr="004558C2">
        <w:rPr>
          <w:color w:val="000000"/>
          <w:sz w:val="28"/>
          <w:szCs w:val="28"/>
        </w:rPr>
        <w:t xml:space="preserve"> разыграть данную ситуацию в форме диалога.</w:t>
      </w:r>
    </w:p>
    <w:p w14:paraId="13737EEF" w14:textId="77777777" w:rsidR="002D7584" w:rsidRPr="004558C2" w:rsidRDefault="002D7584" w:rsidP="002D7584">
      <w:pPr>
        <w:pBdr>
          <w:top w:val="nil"/>
          <w:left w:val="nil"/>
          <w:bottom w:val="nil"/>
          <w:right w:val="nil"/>
          <w:between w:val="nil"/>
        </w:pBdr>
        <w:spacing w:before="280" w:after="120"/>
        <w:jc w:val="both"/>
        <w:rPr>
          <w:color w:val="000000"/>
          <w:sz w:val="28"/>
          <w:szCs w:val="28"/>
        </w:rPr>
      </w:pPr>
      <w:r w:rsidRPr="004558C2">
        <w:rPr>
          <w:color w:val="000000"/>
          <w:sz w:val="28"/>
          <w:szCs w:val="28"/>
          <w:u w:val="single"/>
        </w:rPr>
        <w:t>Описание игры</w:t>
      </w:r>
      <w:r w:rsidRPr="004558C2">
        <w:rPr>
          <w:color w:val="000000"/>
          <w:sz w:val="28"/>
          <w:szCs w:val="28"/>
        </w:rPr>
        <w:t xml:space="preserve">: </w:t>
      </w:r>
    </w:p>
    <w:p w14:paraId="50D94D72" w14:textId="77777777" w:rsidR="002D7584" w:rsidRPr="004558C2" w:rsidRDefault="002D7584" w:rsidP="002D7584">
      <w:pPr>
        <w:pBdr>
          <w:top w:val="nil"/>
          <w:left w:val="nil"/>
          <w:bottom w:val="nil"/>
          <w:right w:val="nil"/>
          <w:between w:val="nil"/>
        </w:pBdr>
        <w:spacing w:before="280" w:after="120"/>
        <w:jc w:val="center"/>
        <w:rPr>
          <w:b/>
          <w:color w:val="000000"/>
          <w:sz w:val="28"/>
          <w:szCs w:val="28"/>
        </w:rPr>
      </w:pPr>
      <w:r w:rsidRPr="004558C2">
        <w:rPr>
          <w:b/>
          <w:color w:val="000000"/>
          <w:sz w:val="28"/>
          <w:szCs w:val="28"/>
        </w:rPr>
        <w:t>Арабский язык</w:t>
      </w:r>
    </w:p>
    <w:p w14:paraId="3B7CF837" w14:textId="77777777" w:rsidR="002D7584" w:rsidRPr="004558C2" w:rsidRDefault="002D7584" w:rsidP="002D7584">
      <w:pPr>
        <w:pBdr>
          <w:top w:val="nil"/>
          <w:left w:val="nil"/>
          <w:bottom w:val="nil"/>
          <w:right w:val="nil"/>
          <w:between w:val="nil"/>
        </w:pBdr>
        <w:spacing w:before="280" w:after="120"/>
        <w:jc w:val="center"/>
        <w:rPr>
          <w:b/>
          <w:color w:val="000000"/>
          <w:sz w:val="32"/>
          <w:szCs w:val="32"/>
        </w:rPr>
      </w:pPr>
      <w:r w:rsidRPr="004558C2">
        <w:rPr>
          <w:b/>
          <w:color w:val="000000"/>
          <w:sz w:val="28"/>
          <w:szCs w:val="28"/>
        </w:rPr>
        <w:t xml:space="preserve">Вариант 1 </w:t>
      </w:r>
    </w:p>
    <w:p w14:paraId="444B1BBD" w14:textId="77777777" w:rsidR="002D7584" w:rsidRDefault="002D7584" w:rsidP="002D7584">
      <w:pPr>
        <w:pBdr>
          <w:top w:val="nil"/>
          <w:left w:val="nil"/>
          <w:bottom w:val="nil"/>
          <w:right w:val="nil"/>
          <w:between w:val="nil"/>
        </w:pBdr>
        <w:tabs>
          <w:tab w:val="left" w:pos="420"/>
        </w:tabs>
        <w:ind w:right="1141"/>
        <w:jc w:val="right"/>
        <w:rPr>
          <w:color w:val="000000"/>
          <w:sz w:val="28"/>
          <w:szCs w:val="28"/>
          <w:highlight w:val="white"/>
        </w:rPr>
      </w:pPr>
      <w:r>
        <w:rPr>
          <w:color w:val="000000"/>
          <w:sz w:val="28"/>
          <w:szCs w:val="28"/>
          <w:highlight w:val="white"/>
          <w:rtl/>
        </w:rPr>
        <w:t>تحتاج إلى تقديم طلب للتدريب في جامعة أجنبية. سيكون أحد الطلاب موظفًا في جامعة أجنبية. الطالب الثاني يريد الالتحاق بجامعة أجنبية. ماذا تقول عن نفسك ؟ كيف تسأل عن المستندات اللازمة للقبول ؟ لماذا تختارك الجامعة ؟ ماذا تريد أن تدرس في جامعة أجنبية</w:t>
      </w:r>
      <w:r>
        <w:rPr>
          <w:color w:val="000000"/>
          <w:sz w:val="28"/>
          <w:szCs w:val="28"/>
          <w:highlight w:val="white"/>
        </w:rPr>
        <w:t xml:space="preserve"> ؟ </w:t>
      </w:r>
    </w:p>
    <w:p w14:paraId="1073FFA0" w14:textId="77777777" w:rsidR="002D7584" w:rsidRDefault="002D7584" w:rsidP="002D7584">
      <w:pPr>
        <w:pBdr>
          <w:top w:val="nil"/>
          <w:left w:val="nil"/>
          <w:bottom w:val="nil"/>
          <w:right w:val="nil"/>
          <w:between w:val="nil"/>
        </w:pBdr>
        <w:tabs>
          <w:tab w:val="left" w:pos="420"/>
        </w:tabs>
        <w:ind w:right="1141"/>
        <w:jc w:val="right"/>
        <w:rPr>
          <w:color w:val="000000"/>
          <w:sz w:val="28"/>
          <w:szCs w:val="28"/>
          <w:highlight w:val="white"/>
        </w:rPr>
      </w:pPr>
      <w:r>
        <w:rPr>
          <w:color w:val="000000"/>
          <w:sz w:val="28"/>
          <w:szCs w:val="28"/>
          <w:highlight w:val="white"/>
          <w:rtl/>
        </w:rPr>
        <w:t>أسئلة للموظف. ماذا تسأل الطالب ؟ ما هي درجته ؟ هل لديه كل الوثائق ؟ لماذا يريد دخول جامعتك ؟ ماذا يريد أن يتعلم</w:t>
      </w:r>
      <w:r>
        <w:rPr>
          <w:color w:val="000000"/>
          <w:sz w:val="28"/>
          <w:szCs w:val="28"/>
          <w:highlight w:val="white"/>
        </w:rPr>
        <w:t xml:space="preserve"> ؟</w:t>
      </w:r>
    </w:p>
    <w:p w14:paraId="4D22480F" w14:textId="77777777" w:rsidR="002D7584" w:rsidRDefault="002D7584" w:rsidP="002D7584">
      <w:pPr>
        <w:pBdr>
          <w:top w:val="nil"/>
          <w:left w:val="nil"/>
          <w:bottom w:val="nil"/>
          <w:right w:val="nil"/>
          <w:between w:val="nil"/>
        </w:pBdr>
        <w:tabs>
          <w:tab w:val="left" w:pos="420"/>
        </w:tabs>
        <w:ind w:right="1141"/>
        <w:jc w:val="center"/>
        <w:rPr>
          <w:color w:val="000000"/>
        </w:rPr>
      </w:pPr>
    </w:p>
    <w:p w14:paraId="3733445C" w14:textId="77777777" w:rsidR="002D7584" w:rsidRPr="004558C2" w:rsidRDefault="002D7584" w:rsidP="002D7584">
      <w:pPr>
        <w:pBdr>
          <w:top w:val="nil"/>
          <w:left w:val="nil"/>
          <w:bottom w:val="nil"/>
          <w:right w:val="nil"/>
          <w:between w:val="nil"/>
        </w:pBdr>
        <w:tabs>
          <w:tab w:val="left" w:pos="420"/>
        </w:tabs>
        <w:ind w:right="1141"/>
        <w:jc w:val="center"/>
        <w:rPr>
          <w:b/>
          <w:bCs/>
          <w:color w:val="000000"/>
        </w:rPr>
      </w:pPr>
      <w:r w:rsidRPr="004558C2">
        <w:rPr>
          <w:b/>
          <w:bCs/>
          <w:color w:val="000000"/>
          <w:sz w:val="24"/>
          <w:szCs w:val="24"/>
        </w:rPr>
        <w:t xml:space="preserve">Вариант 2 </w:t>
      </w:r>
    </w:p>
    <w:p w14:paraId="44D26041" w14:textId="77777777" w:rsidR="002D7584" w:rsidRDefault="002D7584" w:rsidP="002D7584">
      <w:pPr>
        <w:pBdr>
          <w:top w:val="nil"/>
          <w:left w:val="nil"/>
          <w:bottom w:val="nil"/>
          <w:right w:val="nil"/>
          <w:between w:val="nil"/>
        </w:pBdr>
        <w:tabs>
          <w:tab w:val="left" w:pos="420"/>
        </w:tabs>
        <w:ind w:right="1141"/>
        <w:jc w:val="center"/>
        <w:rPr>
          <w:color w:val="000000"/>
          <w:highlight w:val="white"/>
        </w:rPr>
      </w:pPr>
    </w:p>
    <w:p w14:paraId="55C3677E" w14:textId="77777777" w:rsidR="002D7584" w:rsidRDefault="002D7584" w:rsidP="002D7584">
      <w:pPr>
        <w:pBdr>
          <w:top w:val="nil"/>
          <w:left w:val="nil"/>
          <w:bottom w:val="nil"/>
          <w:right w:val="nil"/>
          <w:between w:val="nil"/>
        </w:pBdr>
        <w:tabs>
          <w:tab w:val="left" w:pos="420"/>
        </w:tabs>
        <w:ind w:right="1141"/>
        <w:jc w:val="center"/>
        <w:rPr>
          <w:color w:val="000000"/>
        </w:rPr>
      </w:pPr>
      <w:r>
        <w:rPr>
          <w:color w:val="000000"/>
          <w:sz w:val="24"/>
          <w:szCs w:val="24"/>
          <w:highlight w:val="white"/>
          <w:rtl/>
        </w:rPr>
        <w:t>لقد أتيت إلى السوق. تريد شراء الطعام لطهي العشاء. اشتري: الطماطم والبصل والجزر والدجاج والفلفل الأسود والبطاطس والجبن. اسأل السعر، حدد العدد الذي تحتاجه، واشترِ المنتجات. الطالب الأول هو البائع، والطالب الثاني هو المشتري</w:t>
      </w:r>
    </w:p>
    <w:p w14:paraId="44662A5C" w14:textId="77777777" w:rsidR="002D7584" w:rsidRDefault="002D7584" w:rsidP="002D7584">
      <w:pPr>
        <w:pBdr>
          <w:top w:val="nil"/>
          <w:left w:val="nil"/>
          <w:bottom w:val="nil"/>
          <w:right w:val="nil"/>
          <w:between w:val="nil"/>
        </w:pBdr>
        <w:tabs>
          <w:tab w:val="left" w:pos="420"/>
        </w:tabs>
        <w:ind w:right="1141"/>
        <w:jc w:val="center"/>
        <w:rPr>
          <w:color w:val="000000"/>
        </w:rPr>
      </w:pPr>
    </w:p>
    <w:p w14:paraId="1E73E03E" w14:textId="77777777" w:rsidR="002D7584" w:rsidRPr="0053422B" w:rsidRDefault="002D7584" w:rsidP="002D7584">
      <w:pPr>
        <w:jc w:val="both"/>
        <w:rPr>
          <w:sz w:val="28"/>
          <w:szCs w:val="28"/>
        </w:rPr>
      </w:pPr>
    </w:p>
    <w:p w14:paraId="461B3A02" w14:textId="68DEDEC9" w:rsidR="00963C49" w:rsidRPr="00AB1A27" w:rsidRDefault="00963C49" w:rsidP="00963C49">
      <w:pPr>
        <w:pBdr>
          <w:top w:val="nil"/>
          <w:left w:val="nil"/>
          <w:bottom w:val="nil"/>
          <w:right w:val="nil"/>
          <w:between w:val="nil"/>
        </w:pBdr>
        <w:spacing w:before="280" w:after="280"/>
        <w:jc w:val="right"/>
      </w:pPr>
      <w:r w:rsidRPr="00AB1A27">
        <w:rPr>
          <w:sz w:val="24"/>
          <w:szCs w:val="24"/>
          <w:rtl/>
        </w:rPr>
        <w:lastRenderedPageBreak/>
        <w:t>هذه ليست المرة الأولى التي تواجه فيها مشاكل كهذه</w:t>
      </w:r>
    </w:p>
    <w:p w14:paraId="706E44A1" w14:textId="48927D73" w:rsidR="00963C49" w:rsidRPr="00D1006B" w:rsidRDefault="00963C49" w:rsidP="00D1006B">
      <w:pPr>
        <w:pBdr>
          <w:top w:val="nil"/>
          <w:left w:val="nil"/>
          <w:bottom w:val="nil"/>
          <w:right w:val="nil"/>
          <w:between w:val="nil"/>
        </w:pBdr>
        <w:spacing w:before="280" w:after="280"/>
        <w:jc w:val="right"/>
      </w:pPr>
      <w:r w:rsidRPr="00AB1A27">
        <w:rPr>
          <w:sz w:val="24"/>
          <w:szCs w:val="24"/>
          <w:rtl/>
        </w:rPr>
        <w:t>قم بتضمين الإجراء الذي تريد أن يتخذه الشخص الآخر</w:t>
      </w:r>
    </w:p>
    <w:p w14:paraId="38733C00" w14:textId="57ACED6D" w:rsidR="009F7E9A" w:rsidRPr="006B6932" w:rsidRDefault="009F7E9A" w:rsidP="009F7E9A">
      <w:pPr>
        <w:pStyle w:val="af"/>
        <w:spacing w:before="280" w:beforeAutospacing="0" w:after="120" w:afterAutospacing="0"/>
        <w:jc w:val="center"/>
        <w:rPr>
          <w:b/>
          <w:bCs/>
          <w:sz w:val="28"/>
          <w:szCs w:val="28"/>
        </w:rPr>
      </w:pPr>
      <w:r>
        <w:rPr>
          <w:b/>
          <w:bCs/>
          <w:sz w:val="28"/>
          <w:szCs w:val="28"/>
        </w:rPr>
        <w:t xml:space="preserve">Турецкий язык </w:t>
      </w:r>
    </w:p>
    <w:p w14:paraId="2A7F2FD8" w14:textId="37D19B0D" w:rsidR="00E74D60" w:rsidRPr="009F7E9A" w:rsidRDefault="00E74D60">
      <w:pPr>
        <w:pStyle w:val="af"/>
        <w:spacing w:before="280" w:beforeAutospacing="0" w:after="120" w:afterAutospacing="0"/>
        <w:jc w:val="both"/>
        <w:rPr>
          <w:b/>
          <w:bCs/>
          <w:sz w:val="28"/>
          <w:szCs w:val="28"/>
        </w:rPr>
      </w:pPr>
    </w:p>
    <w:p w14:paraId="70A7BD56" w14:textId="77777777" w:rsidR="00484086" w:rsidRPr="00484086" w:rsidRDefault="00484086" w:rsidP="00484086">
      <w:pPr>
        <w:widowControl/>
        <w:suppressAutoHyphens w:val="0"/>
        <w:autoSpaceDE w:val="0"/>
        <w:autoSpaceDN w:val="0"/>
        <w:adjustRightInd w:val="0"/>
        <w:spacing w:line="240" w:lineRule="auto"/>
        <w:rPr>
          <w:rFonts w:eastAsia="HiddenHorzOCR"/>
          <w:b/>
          <w:bCs/>
          <w:sz w:val="24"/>
          <w:szCs w:val="24"/>
          <w:lang w:eastAsia="ru-RU"/>
        </w:rPr>
      </w:pPr>
      <w:r w:rsidRPr="00484086">
        <w:rPr>
          <w:rFonts w:eastAsiaTheme="minorHAnsi"/>
          <w:b/>
          <w:bCs/>
          <w:sz w:val="24"/>
          <w:szCs w:val="24"/>
          <w:lang w:eastAsia="ru-RU"/>
        </w:rPr>
        <w:t xml:space="preserve">Ropörtaj </w:t>
      </w:r>
      <w:r w:rsidRPr="00484086">
        <w:rPr>
          <w:rFonts w:eastAsia="HiddenHorzOCR"/>
          <w:b/>
          <w:bCs/>
          <w:sz w:val="24"/>
          <w:szCs w:val="24"/>
          <w:lang w:eastAsia="ru-RU"/>
        </w:rPr>
        <w:t>yapalım</w:t>
      </w:r>
    </w:p>
    <w:p w14:paraId="2516AFC4" w14:textId="679E5611" w:rsidR="00484086" w:rsidRPr="00484086" w:rsidRDefault="00484086" w:rsidP="00484086">
      <w:pPr>
        <w:widowControl/>
        <w:suppressAutoHyphens w:val="0"/>
        <w:autoSpaceDE w:val="0"/>
        <w:autoSpaceDN w:val="0"/>
        <w:adjustRightInd w:val="0"/>
        <w:spacing w:line="240" w:lineRule="auto"/>
        <w:rPr>
          <w:rFonts w:eastAsia="HiddenHorzOCR"/>
          <w:sz w:val="24"/>
          <w:szCs w:val="24"/>
          <w:lang w:eastAsia="ru-RU"/>
        </w:rPr>
      </w:pPr>
      <w:r w:rsidRPr="00484086">
        <w:rPr>
          <w:rFonts w:eastAsia="HiddenHorzOCR"/>
          <w:sz w:val="24"/>
          <w:szCs w:val="24"/>
          <w:lang w:eastAsia="ru-RU"/>
        </w:rPr>
        <w:t xml:space="preserve">İki yıl </w:t>
      </w:r>
      <w:r w:rsidRPr="00484086">
        <w:rPr>
          <w:rFonts w:eastAsia="HiddenHorzOCR"/>
          <w:i/>
          <w:iCs/>
          <w:sz w:val="24"/>
          <w:szCs w:val="24"/>
          <w:lang w:eastAsia="ru-RU"/>
        </w:rPr>
        <w:t xml:space="preserve">önce Akdeniz </w:t>
      </w:r>
      <w:r w:rsidRPr="00484086">
        <w:rPr>
          <w:rFonts w:eastAsia="HiddenHorzOCR"/>
          <w:sz w:val="24"/>
          <w:szCs w:val="24"/>
          <w:lang w:eastAsia="ru-RU"/>
        </w:rPr>
        <w:t xml:space="preserve">açıklarmda </w:t>
      </w:r>
      <w:r w:rsidRPr="00484086">
        <w:rPr>
          <w:rFonts w:eastAsia="HiddenHorzOCR"/>
          <w:i/>
          <w:iCs/>
          <w:sz w:val="24"/>
          <w:szCs w:val="24"/>
          <w:lang w:eastAsia="ru-RU"/>
        </w:rPr>
        <w:t>batan tekneden kurtul</w:t>
      </w:r>
      <w:r w:rsidRPr="00484086">
        <w:rPr>
          <w:rFonts w:eastAsia="HiddenHorzOCR"/>
          <w:sz w:val="24"/>
          <w:szCs w:val="24"/>
          <w:lang w:eastAsia="ru-RU"/>
        </w:rPr>
        <w:t>mayı</w:t>
      </w:r>
      <w:r>
        <w:rPr>
          <w:rFonts w:eastAsia="HiddenHorzOCR"/>
          <w:sz w:val="24"/>
          <w:szCs w:val="24"/>
          <w:lang w:eastAsia="ru-RU"/>
        </w:rPr>
        <w:t xml:space="preserve"> </w:t>
      </w:r>
      <w:r w:rsidRPr="00484086">
        <w:rPr>
          <w:rFonts w:eastAsia="HiddenHorzOCR"/>
          <w:sz w:val="24"/>
          <w:szCs w:val="24"/>
          <w:lang w:eastAsia="ru-RU"/>
        </w:rPr>
        <w:t xml:space="preserve">başarmış </w:t>
      </w:r>
      <w:r w:rsidRPr="00484086">
        <w:rPr>
          <w:rFonts w:eastAsia="HiddenHorzOCR"/>
          <w:i/>
          <w:iCs/>
          <w:sz w:val="24"/>
          <w:szCs w:val="24"/>
          <w:lang w:eastAsia="ru-RU"/>
        </w:rPr>
        <w:t xml:space="preserve">tek kazazede bir </w:t>
      </w:r>
      <w:r w:rsidRPr="00484086">
        <w:rPr>
          <w:rFonts w:eastAsia="HiddenHorzOCR"/>
          <w:sz w:val="24"/>
          <w:szCs w:val="24"/>
          <w:lang w:eastAsia="ru-RU"/>
        </w:rPr>
        <w:t xml:space="preserve">baltkçı </w:t>
      </w:r>
      <w:r w:rsidRPr="00484086">
        <w:rPr>
          <w:rFonts w:eastAsia="HiddenHorzOCR"/>
          <w:i/>
          <w:iCs/>
          <w:sz w:val="24"/>
          <w:szCs w:val="24"/>
          <w:lang w:eastAsia="ru-RU"/>
        </w:rPr>
        <w:t>teknesi tarafmdan</w:t>
      </w:r>
      <w:r>
        <w:rPr>
          <w:rFonts w:eastAsia="HiddenHorzOCR"/>
          <w:sz w:val="24"/>
          <w:szCs w:val="24"/>
          <w:lang w:eastAsia="ru-RU"/>
        </w:rPr>
        <w:t xml:space="preserve"> </w:t>
      </w:r>
      <w:r w:rsidRPr="00484086">
        <w:rPr>
          <w:rFonts w:eastAsia="HiddenHorzOCR"/>
          <w:i/>
          <w:iCs/>
          <w:sz w:val="24"/>
          <w:szCs w:val="24"/>
          <w:lang w:eastAsia="ru-RU"/>
        </w:rPr>
        <w:t xml:space="preserve">bulundu. Mavi Yol adlt tekne Akdeniz </w:t>
      </w:r>
      <w:r w:rsidRPr="00484086">
        <w:rPr>
          <w:rFonts w:eastAsia="HiddenHorzOCR"/>
          <w:sz w:val="24"/>
          <w:szCs w:val="24"/>
          <w:lang w:eastAsia="ru-RU"/>
        </w:rPr>
        <w:t>açıklarmda batmış,</w:t>
      </w:r>
      <w:r>
        <w:rPr>
          <w:rFonts w:eastAsia="HiddenHorzOCR"/>
          <w:sz w:val="24"/>
          <w:szCs w:val="24"/>
          <w:lang w:eastAsia="ru-RU"/>
        </w:rPr>
        <w:t xml:space="preserve"> </w:t>
      </w:r>
      <w:r w:rsidRPr="00484086">
        <w:rPr>
          <w:rFonts w:eastAsia="HiddenHorzOCR"/>
          <w:sz w:val="24"/>
          <w:szCs w:val="24"/>
          <w:lang w:eastAsia="ru-RU"/>
        </w:rPr>
        <w:t xml:space="preserve">yapılan </w:t>
      </w:r>
      <w:r w:rsidRPr="00484086">
        <w:rPr>
          <w:rFonts w:eastAsia="HiddenHorzOCR"/>
          <w:i/>
          <w:iCs/>
          <w:sz w:val="24"/>
          <w:szCs w:val="24"/>
          <w:lang w:eastAsia="ru-RU"/>
        </w:rPr>
        <w:t xml:space="preserve">arama-kurtarma </w:t>
      </w:r>
      <w:r w:rsidRPr="00484086">
        <w:rPr>
          <w:rFonts w:eastAsia="HiddenHorzOCR"/>
          <w:sz w:val="24"/>
          <w:szCs w:val="24"/>
          <w:lang w:eastAsia="ru-RU"/>
        </w:rPr>
        <w:t xml:space="preserve">çaltşmalarmda </w:t>
      </w:r>
      <w:r w:rsidRPr="00484086">
        <w:rPr>
          <w:rFonts w:eastAsia="HiddenHorzOCR"/>
          <w:i/>
          <w:iCs/>
          <w:sz w:val="24"/>
          <w:szCs w:val="24"/>
          <w:lang w:eastAsia="ru-RU"/>
        </w:rPr>
        <w:t>kazazedelerin izine</w:t>
      </w:r>
      <w:r>
        <w:rPr>
          <w:rFonts w:eastAsia="HiddenHorzOCR"/>
          <w:sz w:val="24"/>
          <w:szCs w:val="24"/>
          <w:lang w:eastAsia="ru-RU"/>
        </w:rPr>
        <w:t xml:space="preserve"> </w:t>
      </w:r>
      <w:r w:rsidRPr="00484086">
        <w:rPr>
          <w:rFonts w:eastAsia="HiddenHorzOCR"/>
          <w:sz w:val="24"/>
          <w:szCs w:val="24"/>
          <w:lang w:eastAsia="ru-RU"/>
        </w:rPr>
        <w:t xml:space="preserve">rastlanamamıştı. </w:t>
      </w:r>
      <w:r w:rsidRPr="00484086">
        <w:rPr>
          <w:rFonts w:eastAsia="HiddenHorzOCR"/>
          <w:i/>
          <w:iCs/>
          <w:sz w:val="24"/>
          <w:szCs w:val="24"/>
          <w:lang w:eastAsia="ru-RU"/>
        </w:rPr>
        <w:t xml:space="preserve">Ancak iki gün önce bir </w:t>
      </w:r>
      <w:r w:rsidRPr="00484086">
        <w:rPr>
          <w:rFonts w:eastAsia="HiddenHorzOCR"/>
          <w:sz w:val="24"/>
          <w:szCs w:val="24"/>
          <w:lang w:eastAsia="ru-RU"/>
        </w:rPr>
        <w:t xml:space="preserve">baltkçı </w:t>
      </w:r>
      <w:r w:rsidRPr="00484086">
        <w:rPr>
          <w:rFonts w:eastAsia="HiddenHorzOCR"/>
          <w:i/>
          <w:iCs/>
          <w:sz w:val="24"/>
          <w:szCs w:val="24"/>
          <w:lang w:eastAsia="ru-RU"/>
        </w:rPr>
        <w:t>teknesi</w:t>
      </w:r>
    </w:p>
    <w:p w14:paraId="1DF05812" w14:textId="77777777" w:rsidR="00484086" w:rsidRDefault="00484086" w:rsidP="00484086">
      <w:pPr>
        <w:widowControl/>
        <w:suppressAutoHyphens w:val="0"/>
        <w:autoSpaceDE w:val="0"/>
        <w:autoSpaceDN w:val="0"/>
        <w:adjustRightInd w:val="0"/>
        <w:spacing w:line="240" w:lineRule="auto"/>
        <w:rPr>
          <w:rFonts w:eastAsia="HiddenHorzOCR"/>
          <w:i/>
          <w:iCs/>
          <w:sz w:val="24"/>
          <w:szCs w:val="24"/>
          <w:lang w:eastAsia="ru-RU"/>
        </w:rPr>
      </w:pPr>
      <w:r w:rsidRPr="00484086">
        <w:rPr>
          <w:rFonts w:eastAsia="HiddenHorzOCR"/>
          <w:i/>
          <w:iCs/>
          <w:sz w:val="24"/>
          <w:szCs w:val="24"/>
          <w:lang w:eastAsia="ru-RU"/>
        </w:rPr>
        <w:t xml:space="preserve">Roda </w:t>
      </w:r>
      <w:r w:rsidRPr="00484086">
        <w:rPr>
          <w:rFonts w:eastAsia="HiddenHorzOCR"/>
          <w:sz w:val="24"/>
          <w:szCs w:val="24"/>
          <w:lang w:eastAsia="ru-RU"/>
        </w:rPr>
        <w:t xml:space="preserve">Adası </w:t>
      </w:r>
      <w:r w:rsidRPr="00484086">
        <w:rPr>
          <w:rFonts w:eastAsia="HiddenHorzOCR"/>
          <w:i/>
          <w:iCs/>
          <w:sz w:val="24"/>
          <w:szCs w:val="24"/>
          <w:lang w:eastAsia="ru-RU"/>
        </w:rPr>
        <w:t xml:space="preserve">yakmlarmda demir </w:t>
      </w:r>
      <w:r w:rsidRPr="00484086">
        <w:rPr>
          <w:rFonts w:eastAsia="HiddenHorzOCR"/>
          <w:sz w:val="24"/>
          <w:szCs w:val="24"/>
          <w:lang w:eastAsia="ru-RU"/>
        </w:rPr>
        <w:t xml:space="preserve">attığı sırada </w:t>
      </w:r>
      <w:r w:rsidRPr="00484086">
        <w:rPr>
          <w:rFonts w:eastAsia="HiddenHorzOCR"/>
          <w:i/>
          <w:iCs/>
          <w:sz w:val="24"/>
          <w:szCs w:val="24"/>
          <w:lang w:eastAsia="ru-RU"/>
        </w:rPr>
        <w:t>adadan dumanlarm</w:t>
      </w:r>
      <w:r>
        <w:rPr>
          <w:rFonts w:eastAsia="HiddenHorzOCR"/>
          <w:i/>
          <w:iCs/>
          <w:sz w:val="24"/>
          <w:szCs w:val="24"/>
          <w:lang w:eastAsia="ru-RU"/>
        </w:rPr>
        <w:t xml:space="preserve"> </w:t>
      </w:r>
      <w:r w:rsidRPr="00484086">
        <w:rPr>
          <w:rFonts w:eastAsia="HiddenHorzOCR"/>
          <w:sz w:val="24"/>
          <w:szCs w:val="24"/>
          <w:lang w:eastAsia="ru-RU"/>
        </w:rPr>
        <w:t xml:space="preserve">yükseldiğini </w:t>
      </w:r>
      <w:r w:rsidRPr="00484086">
        <w:rPr>
          <w:rFonts w:eastAsia="HiddenHorzOCR"/>
          <w:i/>
          <w:iCs/>
          <w:sz w:val="24"/>
          <w:szCs w:val="24"/>
          <w:lang w:eastAsia="ru-RU"/>
        </w:rPr>
        <w:t xml:space="preserve">gördü. Dumanla </w:t>
      </w:r>
      <w:r w:rsidRPr="00484086">
        <w:rPr>
          <w:rFonts w:eastAsia="HiddenHorzOCR"/>
          <w:sz w:val="24"/>
          <w:szCs w:val="24"/>
          <w:lang w:eastAsia="ru-RU"/>
        </w:rPr>
        <w:t xml:space="preserve">işaret </w:t>
      </w:r>
      <w:r w:rsidRPr="00484086">
        <w:rPr>
          <w:rFonts w:eastAsia="HiddenHorzOCR"/>
          <w:i/>
          <w:iCs/>
          <w:sz w:val="24"/>
          <w:szCs w:val="24"/>
          <w:lang w:eastAsia="ru-RU"/>
        </w:rPr>
        <w:t xml:space="preserve">veren, iki </w:t>
      </w:r>
      <w:r w:rsidRPr="00484086">
        <w:rPr>
          <w:rFonts w:eastAsia="HiddenHorzOCR"/>
          <w:sz w:val="24"/>
          <w:szCs w:val="24"/>
          <w:lang w:eastAsia="ru-RU"/>
        </w:rPr>
        <w:t>yıl</w:t>
      </w:r>
      <w:r>
        <w:rPr>
          <w:rFonts w:eastAsia="HiddenHorzOCR"/>
          <w:i/>
          <w:iCs/>
          <w:sz w:val="24"/>
          <w:szCs w:val="24"/>
          <w:lang w:eastAsia="ru-RU"/>
        </w:rPr>
        <w:t xml:space="preserve"> </w:t>
      </w:r>
      <w:r w:rsidRPr="00484086">
        <w:rPr>
          <w:rFonts w:eastAsia="HiddenHorzOCR"/>
          <w:i/>
          <w:iCs/>
          <w:sz w:val="24"/>
          <w:szCs w:val="24"/>
          <w:lang w:eastAsia="ru-RU"/>
        </w:rPr>
        <w:t xml:space="preserve">önceki kazadan </w:t>
      </w:r>
      <w:r w:rsidRPr="00484086">
        <w:rPr>
          <w:rFonts w:eastAsia="HiddenHorzOCR"/>
          <w:sz w:val="24"/>
          <w:szCs w:val="24"/>
          <w:lang w:eastAsia="ru-RU"/>
        </w:rPr>
        <w:t xml:space="preserve">kurtulmayı başarmış </w:t>
      </w:r>
      <w:r w:rsidRPr="00484086">
        <w:rPr>
          <w:rFonts w:eastAsia="HiddenHorzOCR"/>
          <w:i/>
          <w:iCs/>
          <w:sz w:val="24"/>
          <w:szCs w:val="24"/>
          <w:lang w:eastAsia="ru-RU"/>
        </w:rPr>
        <w:t xml:space="preserve">tek </w:t>
      </w:r>
      <w:r w:rsidRPr="00484086">
        <w:rPr>
          <w:rFonts w:eastAsia="HiddenHorzOCR"/>
          <w:sz w:val="24"/>
          <w:szCs w:val="24"/>
          <w:lang w:eastAsia="ru-RU"/>
        </w:rPr>
        <w:t xml:space="preserve">kişi </w:t>
      </w:r>
      <w:r w:rsidRPr="00484086">
        <w:rPr>
          <w:rFonts w:eastAsia="HiddenHorzOCR"/>
          <w:i/>
          <w:iCs/>
          <w:sz w:val="24"/>
          <w:szCs w:val="24"/>
          <w:lang w:eastAsia="ru-RU"/>
        </w:rPr>
        <w:t>olan Mehmet</w:t>
      </w:r>
      <w:r>
        <w:rPr>
          <w:rFonts w:eastAsia="HiddenHorzOCR"/>
          <w:i/>
          <w:iCs/>
          <w:sz w:val="24"/>
          <w:szCs w:val="24"/>
          <w:lang w:eastAsia="ru-RU"/>
        </w:rPr>
        <w:t xml:space="preserve"> </w:t>
      </w:r>
      <w:r w:rsidRPr="00484086">
        <w:rPr>
          <w:rFonts w:eastAsia="HiddenHorzOCR"/>
          <w:sz w:val="24"/>
          <w:szCs w:val="24"/>
          <w:lang w:eastAsia="ru-RU"/>
        </w:rPr>
        <w:t>Suna'ydı.</w:t>
      </w:r>
    </w:p>
    <w:p w14:paraId="5787224F" w14:textId="77777777" w:rsidR="00484086" w:rsidRDefault="00484086" w:rsidP="00484086">
      <w:pPr>
        <w:widowControl/>
        <w:suppressAutoHyphens w:val="0"/>
        <w:autoSpaceDE w:val="0"/>
        <w:autoSpaceDN w:val="0"/>
        <w:adjustRightInd w:val="0"/>
        <w:spacing w:line="240" w:lineRule="auto"/>
        <w:rPr>
          <w:rFonts w:eastAsia="HiddenHorzOCR"/>
          <w:i/>
          <w:iCs/>
          <w:sz w:val="24"/>
          <w:szCs w:val="24"/>
          <w:lang w:eastAsia="ru-RU"/>
        </w:rPr>
      </w:pPr>
    </w:p>
    <w:p w14:paraId="451A591B" w14:textId="09902F96" w:rsidR="00484086" w:rsidRPr="002C5814" w:rsidRDefault="00484086" w:rsidP="00484086">
      <w:pPr>
        <w:widowControl/>
        <w:suppressAutoHyphens w:val="0"/>
        <w:autoSpaceDE w:val="0"/>
        <w:autoSpaceDN w:val="0"/>
        <w:adjustRightInd w:val="0"/>
        <w:spacing w:line="240" w:lineRule="auto"/>
        <w:rPr>
          <w:rFonts w:eastAsia="HiddenHorzOCR"/>
          <w:i/>
          <w:iCs/>
          <w:sz w:val="24"/>
          <w:szCs w:val="24"/>
          <w:lang w:eastAsia="ru-RU"/>
        </w:rPr>
      </w:pPr>
      <w:r w:rsidRPr="00484086">
        <w:rPr>
          <w:rFonts w:eastAsiaTheme="minorHAnsi"/>
          <w:sz w:val="24"/>
          <w:szCs w:val="24"/>
          <w:lang w:eastAsia="ru-RU"/>
        </w:rPr>
        <w:t xml:space="preserve">A : </w:t>
      </w:r>
      <w:r w:rsidRPr="00484086">
        <w:rPr>
          <w:rFonts w:eastAsia="HiddenHorzOCR"/>
          <w:sz w:val="24"/>
          <w:szCs w:val="24"/>
          <w:lang w:eastAsia="ru-RU"/>
        </w:rPr>
        <w:t xml:space="preserve">Sayın </w:t>
      </w:r>
      <w:r w:rsidRPr="00484086">
        <w:rPr>
          <w:rFonts w:eastAsiaTheme="minorHAnsi"/>
          <w:sz w:val="24"/>
          <w:szCs w:val="24"/>
          <w:lang w:eastAsia="ru-RU"/>
        </w:rPr>
        <w:t xml:space="preserve">seyirciler, iki </w:t>
      </w:r>
      <w:r w:rsidRPr="00484086">
        <w:rPr>
          <w:rFonts w:eastAsia="HiddenHorzOCR"/>
          <w:sz w:val="24"/>
          <w:szCs w:val="24"/>
          <w:lang w:eastAsia="ru-RU"/>
        </w:rPr>
        <w:t xml:space="preserve">yıl </w:t>
      </w:r>
      <w:r w:rsidRPr="00484086">
        <w:rPr>
          <w:rFonts w:eastAsiaTheme="minorHAnsi"/>
          <w:sz w:val="24"/>
          <w:szCs w:val="24"/>
          <w:lang w:eastAsia="ru-RU"/>
        </w:rPr>
        <w:t xml:space="preserve">önceki deniz </w:t>
      </w:r>
      <w:r w:rsidRPr="00484086">
        <w:rPr>
          <w:rFonts w:eastAsia="HiddenHorzOCR"/>
          <w:sz w:val="24"/>
          <w:szCs w:val="24"/>
          <w:lang w:eastAsia="ru-RU"/>
        </w:rPr>
        <w:t>kazasından</w:t>
      </w:r>
      <w:r w:rsidR="002C5814">
        <w:rPr>
          <w:rFonts w:eastAsia="HiddenHorzOCR"/>
          <w:i/>
          <w:iCs/>
          <w:sz w:val="24"/>
          <w:szCs w:val="24"/>
          <w:lang w:eastAsia="ru-RU"/>
        </w:rPr>
        <w:t xml:space="preserve"> </w:t>
      </w:r>
      <w:r w:rsidRPr="00484086">
        <w:rPr>
          <w:rFonts w:eastAsiaTheme="minorHAnsi"/>
          <w:sz w:val="24"/>
          <w:szCs w:val="24"/>
          <w:lang w:eastAsia="ru-RU"/>
        </w:rPr>
        <w:t xml:space="preserve">kurtulan ve bugüne dek </w:t>
      </w:r>
      <w:r w:rsidRPr="00484086">
        <w:rPr>
          <w:rFonts w:eastAsia="HiddenHorzOCR"/>
          <w:sz w:val="24"/>
          <w:szCs w:val="24"/>
          <w:lang w:eastAsia="ru-RU"/>
        </w:rPr>
        <w:t xml:space="preserve">yaşamını ıssız </w:t>
      </w:r>
      <w:r w:rsidRPr="00484086">
        <w:rPr>
          <w:rFonts w:eastAsiaTheme="minorHAnsi"/>
          <w:sz w:val="24"/>
          <w:szCs w:val="24"/>
          <w:lang w:eastAsia="ru-RU"/>
        </w:rPr>
        <w:t>bir adada</w:t>
      </w:r>
    </w:p>
    <w:p w14:paraId="72770C71" w14:textId="5703C43E" w:rsidR="00484086" w:rsidRPr="00C86805"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643657">
        <w:rPr>
          <w:rFonts w:eastAsia="HiddenHorzOCR"/>
          <w:sz w:val="24"/>
          <w:szCs w:val="24"/>
          <w:lang w:val="en-US" w:eastAsia="ru-RU"/>
        </w:rPr>
        <w:t>s</w:t>
      </w:r>
      <w:r w:rsidRPr="00C86805">
        <w:rPr>
          <w:rFonts w:eastAsia="HiddenHorzOCR"/>
          <w:sz w:val="24"/>
          <w:szCs w:val="24"/>
          <w:lang w:val="en-US" w:eastAsia="ru-RU"/>
        </w:rPr>
        <w:t>ü</w:t>
      </w:r>
      <w:r w:rsidRPr="00643657">
        <w:rPr>
          <w:rFonts w:eastAsia="HiddenHorzOCR"/>
          <w:sz w:val="24"/>
          <w:szCs w:val="24"/>
          <w:lang w:val="en-US" w:eastAsia="ru-RU"/>
        </w:rPr>
        <w:t>rd</w:t>
      </w:r>
      <w:r w:rsidRPr="00C86805">
        <w:rPr>
          <w:rFonts w:eastAsia="HiddenHorzOCR"/>
          <w:sz w:val="24"/>
          <w:szCs w:val="24"/>
          <w:lang w:val="en-US" w:eastAsia="ru-RU"/>
        </w:rPr>
        <w:t>ü</w:t>
      </w:r>
      <w:r w:rsidRPr="00643657">
        <w:rPr>
          <w:rFonts w:eastAsia="HiddenHorzOCR"/>
          <w:sz w:val="24"/>
          <w:szCs w:val="24"/>
          <w:lang w:val="en-US" w:eastAsia="ru-RU"/>
        </w:rPr>
        <w:t>rm</w:t>
      </w:r>
      <w:r w:rsidRPr="00C86805">
        <w:rPr>
          <w:rFonts w:eastAsia="HiddenHorzOCR"/>
          <w:sz w:val="24"/>
          <w:szCs w:val="24"/>
          <w:lang w:val="en-US" w:eastAsia="ru-RU"/>
        </w:rPr>
        <w:t xml:space="preserve">üş </w:t>
      </w:r>
      <w:r w:rsidRPr="00643657">
        <w:rPr>
          <w:rFonts w:eastAsiaTheme="minorHAnsi"/>
          <w:sz w:val="24"/>
          <w:szCs w:val="24"/>
          <w:lang w:val="en-US" w:eastAsia="ru-RU"/>
        </w:rPr>
        <w:t>olan</w:t>
      </w:r>
      <w:r w:rsidRPr="00C86805">
        <w:rPr>
          <w:rFonts w:eastAsiaTheme="minorHAnsi"/>
          <w:sz w:val="24"/>
          <w:szCs w:val="24"/>
          <w:lang w:val="en-US" w:eastAsia="ru-RU"/>
        </w:rPr>
        <w:t xml:space="preserve"> </w:t>
      </w:r>
      <w:r w:rsidRPr="00643657">
        <w:rPr>
          <w:rFonts w:eastAsiaTheme="minorHAnsi"/>
          <w:sz w:val="24"/>
          <w:szCs w:val="24"/>
          <w:lang w:val="en-US" w:eastAsia="ru-RU"/>
        </w:rPr>
        <w:t>Mehmet</w:t>
      </w:r>
      <w:r w:rsidRPr="00C86805">
        <w:rPr>
          <w:rFonts w:eastAsiaTheme="minorHAnsi"/>
          <w:sz w:val="24"/>
          <w:szCs w:val="24"/>
          <w:lang w:val="en-US" w:eastAsia="ru-RU"/>
        </w:rPr>
        <w:t xml:space="preserve"> </w:t>
      </w:r>
      <w:r w:rsidRPr="00643657">
        <w:rPr>
          <w:rFonts w:eastAsiaTheme="minorHAnsi"/>
          <w:sz w:val="24"/>
          <w:szCs w:val="24"/>
          <w:lang w:val="en-US" w:eastAsia="ru-RU"/>
        </w:rPr>
        <w:t>Suna</w:t>
      </w:r>
      <w:r w:rsidRPr="00C86805">
        <w:rPr>
          <w:rFonts w:eastAsiaTheme="minorHAnsi"/>
          <w:sz w:val="24"/>
          <w:szCs w:val="24"/>
          <w:lang w:val="en-US" w:eastAsia="ru-RU"/>
        </w:rPr>
        <w:t xml:space="preserve"> </w:t>
      </w:r>
      <w:r w:rsidRPr="00C86805">
        <w:rPr>
          <w:rFonts w:eastAsia="HiddenHorzOCR"/>
          <w:sz w:val="24"/>
          <w:szCs w:val="24"/>
          <w:lang w:val="en-US" w:eastAsia="ru-RU"/>
        </w:rPr>
        <w:t>ş</w:t>
      </w:r>
      <w:r w:rsidRPr="00643657">
        <w:rPr>
          <w:rFonts w:eastAsia="HiddenHorzOCR"/>
          <w:sz w:val="24"/>
          <w:szCs w:val="24"/>
          <w:lang w:val="en-US" w:eastAsia="ru-RU"/>
        </w:rPr>
        <w:t>u</w:t>
      </w:r>
      <w:r w:rsidRPr="00C86805">
        <w:rPr>
          <w:rFonts w:eastAsia="HiddenHorzOCR"/>
          <w:sz w:val="24"/>
          <w:szCs w:val="24"/>
          <w:lang w:val="en-US" w:eastAsia="ru-RU"/>
        </w:rPr>
        <w:t xml:space="preserve"> </w:t>
      </w:r>
      <w:r w:rsidRPr="00643657">
        <w:rPr>
          <w:rFonts w:eastAsiaTheme="minorHAnsi"/>
          <w:sz w:val="24"/>
          <w:szCs w:val="24"/>
          <w:lang w:val="en-US" w:eastAsia="ru-RU"/>
        </w:rPr>
        <w:t>anda</w:t>
      </w:r>
      <w:r w:rsidRPr="00C86805">
        <w:rPr>
          <w:rFonts w:eastAsiaTheme="minorHAnsi"/>
          <w:sz w:val="24"/>
          <w:szCs w:val="24"/>
          <w:lang w:val="en-US" w:eastAsia="ru-RU"/>
        </w:rPr>
        <w:t xml:space="preserve"> </w:t>
      </w:r>
      <w:r w:rsidRPr="00643657">
        <w:rPr>
          <w:rFonts w:eastAsia="HiddenHorzOCR"/>
          <w:sz w:val="24"/>
          <w:szCs w:val="24"/>
          <w:lang w:val="en-US" w:eastAsia="ru-RU"/>
        </w:rPr>
        <w:t>yan</w:t>
      </w:r>
      <w:r w:rsidRPr="00C86805">
        <w:rPr>
          <w:rFonts w:eastAsia="HiddenHorzOCR"/>
          <w:sz w:val="24"/>
          <w:szCs w:val="24"/>
          <w:lang w:val="en-US" w:eastAsia="ru-RU"/>
        </w:rPr>
        <w:t>ı</w:t>
      </w:r>
      <w:r w:rsidRPr="00643657">
        <w:rPr>
          <w:rFonts w:eastAsia="HiddenHorzOCR"/>
          <w:sz w:val="24"/>
          <w:szCs w:val="24"/>
          <w:lang w:val="en-US" w:eastAsia="ru-RU"/>
        </w:rPr>
        <w:t>m</w:t>
      </w:r>
      <w:r w:rsidRPr="00C86805">
        <w:rPr>
          <w:rFonts w:eastAsia="HiddenHorzOCR"/>
          <w:sz w:val="24"/>
          <w:szCs w:val="24"/>
          <w:lang w:val="en-US" w:eastAsia="ru-RU"/>
        </w:rPr>
        <w:t>ı</w:t>
      </w:r>
      <w:r w:rsidRPr="00643657">
        <w:rPr>
          <w:rFonts w:eastAsia="HiddenHorzOCR"/>
          <w:sz w:val="24"/>
          <w:szCs w:val="24"/>
          <w:lang w:val="en-US" w:eastAsia="ru-RU"/>
        </w:rPr>
        <w:t>z</w:t>
      </w:r>
      <w:r w:rsidRPr="00643657">
        <w:rPr>
          <w:rFonts w:eastAsiaTheme="minorHAnsi"/>
          <w:sz w:val="24"/>
          <w:szCs w:val="24"/>
          <w:lang w:val="en-US" w:eastAsia="ru-RU"/>
        </w:rPr>
        <w:t>da</w:t>
      </w:r>
      <w:r w:rsidRPr="00C86805">
        <w:rPr>
          <w:rFonts w:eastAsiaTheme="minorHAnsi"/>
          <w:sz w:val="24"/>
          <w:szCs w:val="24"/>
          <w:lang w:val="en-US" w:eastAsia="ru-RU"/>
        </w:rPr>
        <w:t>.</w:t>
      </w:r>
      <w:r w:rsidR="002C5814" w:rsidRPr="00C86805">
        <w:rPr>
          <w:rFonts w:eastAsiaTheme="minorHAnsi"/>
          <w:sz w:val="24"/>
          <w:szCs w:val="24"/>
          <w:lang w:val="en-US" w:eastAsia="ru-RU"/>
        </w:rPr>
        <w:t xml:space="preserve"> </w:t>
      </w:r>
      <w:r w:rsidRPr="00484086">
        <w:rPr>
          <w:rFonts w:eastAsiaTheme="minorHAnsi"/>
          <w:sz w:val="24"/>
          <w:szCs w:val="24"/>
          <w:lang w:val="en-US" w:eastAsia="ru-RU"/>
        </w:rPr>
        <w:t>Merhaba</w:t>
      </w:r>
      <w:r w:rsidRPr="00C86805">
        <w:rPr>
          <w:rFonts w:eastAsiaTheme="minorHAnsi"/>
          <w:sz w:val="24"/>
          <w:szCs w:val="24"/>
          <w:lang w:val="en-US" w:eastAsia="ru-RU"/>
        </w:rPr>
        <w:t xml:space="preserve"> </w:t>
      </w:r>
      <w:r w:rsidRPr="00484086">
        <w:rPr>
          <w:rFonts w:eastAsiaTheme="minorHAnsi"/>
          <w:sz w:val="24"/>
          <w:szCs w:val="24"/>
          <w:lang w:val="en-US" w:eastAsia="ru-RU"/>
        </w:rPr>
        <w:t>Mehmet</w:t>
      </w:r>
      <w:r w:rsidRPr="00C86805">
        <w:rPr>
          <w:rFonts w:eastAsiaTheme="minorHAnsi"/>
          <w:sz w:val="24"/>
          <w:szCs w:val="24"/>
          <w:lang w:val="en-US" w:eastAsia="ru-RU"/>
        </w:rPr>
        <w:t xml:space="preserve"> </w:t>
      </w:r>
      <w:r w:rsidRPr="00484086">
        <w:rPr>
          <w:rFonts w:eastAsiaTheme="minorHAnsi"/>
          <w:sz w:val="24"/>
          <w:szCs w:val="24"/>
          <w:lang w:val="en-US" w:eastAsia="ru-RU"/>
        </w:rPr>
        <w:t>Bey</w:t>
      </w:r>
      <w:r w:rsidRPr="00C86805">
        <w:rPr>
          <w:rFonts w:eastAsiaTheme="minorHAnsi"/>
          <w:sz w:val="24"/>
          <w:szCs w:val="24"/>
          <w:lang w:val="en-US" w:eastAsia="ru-RU"/>
        </w:rPr>
        <w:t>, ö</w:t>
      </w:r>
      <w:r w:rsidRPr="00484086">
        <w:rPr>
          <w:rFonts w:eastAsiaTheme="minorHAnsi"/>
          <w:sz w:val="24"/>
          <w:szCs w:val="24"/>
          <w:lang w:val="en-US" w:eastAsia="ru-RU"/>
        </w:rPr>
        <w:t>ncelikle</w:t>
      </w:r>
      <w:r w:rsidRPr="00C86805">
        <w:rPr>
          <w:rFonts w:eastAsiaTheme="minorHAnsi"/>
          <w:sz w:val="24"/>
          <w:szCs w:val="24"/>
          <w:lang w:val="en-US" w:eastAsia="ru-RU"/>
        </w:rPr>
        <w:t xml:space="preserve"> </w:t>
      </w:r>
      <w:r w:rsidRPr="00484086">
        <w:rPr>
          <w:rFonts w:eastAsiaTheme="minorHAnsi"/>
          <w:sz w:val="24"/>
          <w:szCs w:val="24"/>
          <w:lang w:val="en-US" w:eastAsia="ru-RU"/>
        </w:rPr>
        <w:t>size</w:t>
      </w:r>
      <w:r w:rsidRPr="00C86805">
        <w:rPr>
          <w:rFonts w:eastAsiaTheme="minorHAnsi"/>
          <w:sz w:val="24"/>
          <w:szCs w:val="24"/>
          <w:lang w:val="en-US" w:eastAsia="ru-RU"/>
        </w:rPr>
        <w:t xml:space="preserve"> '</w:t>
      </w:r>
      <w:r w:rsidRPr="00484086">
        <w:rPr>
          <w:rFonts w:eastAsiaTheme="minorHAnsi"/>
          <w:sz w:val="24"/>
          <w:szCs w:val="24"/>
          <w:lang w:val="en-US" w:eastAsia="ru-RU"/>
        </w:rPr>
        <w:t>Ge</w:t>
      </w:r>
      <w:r w:rsidRPr="00C86805">
        <w:rPr>
          <w:rFonts w:eastAsiaTheme="minorHAnsi"/>
          <w:sz w:val="24"/>
          <w:szCs w:val="24"/>
          <w:lang w:val="en-US" w:eastAsia="ru-RU"/>
        </w:rPr>
        <w:t>ç</w:t>
      </w:r>
      <w:r w:rsidRPr="00484086">
        <w:rPr>
          <w:rFonts w:eastAsia="HiddenHorzOCR"/>
          <w:sz w:val="24"/>
          <w:szCs w:val="24"/>
          <w:lang w:val="en-US" w:eastAsia="ru-RU"/>
        </w:rPr>
        <w:t>mi</w:t>
      </w:r>
      <w:r w:rsidRPr="00C86805">
        <w:rPr>
          <w:rFonts w:eastAsia="HiddenHorzOCR"/>
          <w:sz w:val="24"/>
          <w:szCs w:val="24"/>
          <w:lang w:val="en-US" w:eastAsia="ru-RU"/>
        </w:rPr>
        <w:t xml:space="preserve">ş </w:t>
      </w:r>
      <w:r w:rsidRPr="00484086">
        <w:rPr>
          <w:rFonts w:eastAsiaTheme="minorHAnsi"/>
          <w:sz w:val="24"/>
          <w:szCs w:val="24"/>
          <w:lang w:val="en-US" w:eastAsia="ru-RU"/>
        </w:rPr>
        <w:t>olsun</w:t>
      </w:r>
      <w:r w:rsidRPr="00C86805">
        <w:rPr>
          <w:rFonts w:eastAsiaTheme="minorHAnsi"/>
          <w:sz w:val="24"/>
          <w:szCs w:val="24"/>
          <w:lang w:val="en-US" w:eastAsia="ru-RU"/>
        </w:rPr>
        <w:t xml:space="preserve">' </w:t>
      </w:r>
      <w:r w:rsidRPr="00484086">
        <w:rPr>
          <w:rFonts w:eastAsiaTheme="minorHAnsi"/>
          <w:sz w:val="24"/>
          <w:szCs w:val="24"/>
          <w:lang w:val="en-US" w:eastAsia="ru-RU"/>
        </w:rPr>
        <w:t>diyoruz</w:t>
      </w:r>
      <w:r w:rsidRPr="00C86805">
        <w:rPr>
          <w:rFonts w:eastAsiaTheme="minorHAnsi"/>
          <w:sz w:val="24"/>
          <w:szCs w:val="24"/>
          <w:lang w:val="en-US" w:eastAsia="ru-RU"/>
        </w:rPr>
        <w:t>. $</w:t>
      </w:r>
      <w:r w:rsidRPr="00484086">
        <w:rPr>
          <w:rFonts w:eastAsiaTheme="minorHAnsi"/>
          <w:sz w:val="24"/>
          <w:szCs w:val="24"/>
          <w:lang w:val="en-US" w:eastAsia="ru-RU"/>
        </w:rPr>
        <w:t>u</w:t>
      </w:r>
      <w:r w:rsidRPr="00C86805">
        <w:rPr>
          <w:rFonts w:eastAsiaTheme="minorHAnsi"/>
          <w:sz w:val="24"/>
          <w:szCs w:val="24"/>
          <w:lang w:val="en-US" w:eastAsia="ru-RU"/>
        </w:rPr>
        <w:t xml:space="preserve"> </w:t>
      </w:r>
      <w:r w:rsidRPr="00484086">
        <w:rPr>
          <w:rFonts w:eastAsiaTheme="minorHAnsi"/>
          <w:sz w:val="24"/>
          <w:szCs w:val="24"/>
          <w:lang w:val="en-US" w:eastAsia="ru-RU"/>
        </w:rPr>
        <w:t>anda</w:t>
      </w:r>
      <w:r w:rsidRPr="00C86805">
        <w:rPr>
          <w:rFonts w:eastAsiaTheme="minorHAnsi"/>
          <w:sz w:val="24"/>
          <w:szCs w:val="24"/>
          <w:lang w:val="en-US" w:eastAsia="ru-RU"/>
        </w:rPr>
        <w:t xml:space="preserve"> </w:t>
      </w:r>
      <w:r w:rsidRPr="00484086">
        <w:rPr>
          <w:rFonts w:eastAsiaTheme="minorHAnsi"/>
          <w:sz w:val="24"/>
          <w:szCs w:val="24"/>
          <w:lang w:val="en-US" w:eastAsia="ru-RU"/>
        </w:rPr>
        <w:t>kendinizi</w:t>
      </w:r>
      <w:r w:rsidRPr="00C86805">
        <w:rPr>
          <w:rFonts w:eastAsiaTheme="minorHAnsi"/>
          <w:sz w:val="24"/>
          <w:szCs w:val="24"/>
          <w:lang w:val="en-US" w:eastAsia="ru-RU"/>
        </w:rPr>
        <w:t xml:space="preserve"> </w:t>
      </w:r>
      <w:r w:rsidRPr="00484086">
        <w:rPr>
          <w:rFonts w:eastAsia="HiddenHorzOCR"/>
          <w:sz w:val="24"/>
          <w:szCs w:val="24"/>
          <w:lang w:val="en-US" w:eastAsia="ru-RU"/>
        </w:rPr>
        <w:t>nas</w:t>
      </w:r>
      <w:r w:rsidRPr="00C86805">
        <w:rPr>
          <w:rFonts w:eastAsia="HiddenHorzOCR"/>
          <w:sz w:val="24"/>
          <w:szCs w:val="24"/>
          <w:lang w:val="en-US" w:eastAsia="ru-RU"/>
        </w:rPr>
        <w:t>ı</w:t>
      </w:r>
      <w:r w:rsidRPr="00484086">
        <w:rPr>
          <w:rFonts w:eastAsia="HiddenHorzOCR"/>
          <w:sz w:val="24"/>
          <w:szCs w:val="24"/>
          <w:lang w:val="en-US" w:eastAsia="ru-RU"/>
        </w:rPr>
        <w:t>l</w:t>
      </w:r>
      <w:r w:rsidRPr="00C86805">
        <w:rPr>
          <w:rFonts w:eastAsia="HiddenHorzOCR"/>
          <w:sz w:val="24"/>
          <w:szCs w:val="24"/>
          <w:lang w:val="en-US" w:eastAsia="ru-RU"/>
        </w:rPr>
        <w:t xml:space="preserve"> </w:t>
      </w:r>
      <w:r w:rsidRPr="00484086">
        <w:rPr>
          <w:rFonts w:eastAsiaTheme="minorHAnsi"/>
          <w:sz w:val="24"/>
          <w:szCs w:val="24"/>
          <w:lang w:val="en-US" w:eastAsia="ru-RU"/>
        </w:rPr>
        <w:t>hissediyorsunuz</w:t>
      </w:r>
      <w:r w:rsidRPr="00C86805">
        <w:rPr>
          <w:rFonts w:eastAsiaTheme="minorHAnsi"/>
          <w:sz w:val="24"/>
          <w:szCs w:val="24"/>
          <w:lang w:val="en-US" w:eastAsia="ru-RU"/>
        </w:rPr>
        <w:t>?</w:t>
      </w:r>
    </w:p>
    <w:p w14:paraId="1C6BDDE2" w14:textId="10A55F48" w:rsidR="00484086" w:rsidRPr="00C86805"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B</w:t>
      </w:r>
      <w:r w:rsidRPr="00C86805">
        <w:rPr>
          <w:rFonts w:eastAsiaTheme="minorHAnsi"/>
          <w:sz w:val="24"/>
          <w:szCs w:val="24"/>
          <w:lang w:val="en-US" w:eastAsia="ru-RU"/>
        </w:rPr>
        <w:t xml:space="preserve"> : </w:t>
      </w:r>
      <w:r w:rsidRPr="00484086">
        <w:rPr>
          <w:rFonts w:eastAsia="HiddenHorzOCR"/>
          <w:sz w:val="24"/>
          <w:szCs w:val="24"/>
          <w:lang w:val="en-US" w:eastAsia="ru-RU"/>
        </w:rPr>
        <w:t>Sa</w:t>
      </w:r>
      <w:r w:rsidRPr="00C86805">
        <w:rPr>
          <w:rFonts w:eastAsia="HiddenHorzOCR"/>
          <w:sz w:val="24"/>
          <w:szCs w:val="24"/>
          <w:lang w:val="en-US" w:eastAsia="ru-RU"/>
        </w:rPr>
        <w:t>ğ</w:t>
      </w:r>
      <w:r w:rsidRPr="00484086">
        <w:rPr>
          <w:rFonts w:eastAsia="HiddenHorzOCR"/>
          <w:sz w:val="24"/>
          <w:szCs w:val="24"/>
          <w:lang w:val="en-US" w:eastAsia="ru-RU"/>
        </w:rPr>
        <w:t>olun</w:t>
      </w:r>
      <w:r w:rsidRPr="00C86805">
        <w:rPr>
          <w:rFonts w:eastAsia="HiddenHorzOCR"/>
          <w:sz w:val="24"/>
          <w:szCs w:val="24"/>
          <w:lang w:val="en-US" w:eastAsia="ru-RU"/>
        </w:rPr>
        <w:t xml:space="preserve"> . </w:t>
      </w:r>
      <w:r w:rsidRPr="00C86805">
        <w:rPr>
          <w:rFonts w:eastAsiaTheme="minorHAnsi"/>
          <w:sz w:val="24"/>
          <w:szCs w:val="24"/>
          <w:lang w:val="en-US" w:eastAsia="ru-RU"/>
        </w:rPr>
        <w:t>$</w:t>
      </w:r>
      <w:r w:rsidRPr="00484086">
        <w:rPr>
          <w:rFonts w:eastAsiaTheme="minorHAnsi"/>
          <w:sz w:val="24"/>
          <w:szCs w:val="24"/>
          <w:lang w:val="en-US" w:eastAsia="ru-RU"/>
        </w:rPr>
        <w:t>u</w:t>
      </w:r>
      <w:r w:rsidRPr="00C86805">
        <w:rPr>
          <w:rFonts w:eastAsiaTheme="minorHAnsi"/>
          <w:sz w:val="24"/>
          <w:szCs w:val="24"/>
          <w:lang w:val="en-US" w:eastAsia="ru-RU"/>
        </w:rPr>
        <w:t xml:space="preserve"> </w:t>
      </w:r>
      <w:r w:rsidRPr="00484086">
        <w:rPr>
          <w:rFonts w:eastAsiaTheme="minorHAnsi"/>
          <w:sz w:val="24"/>
          <w:szCs w:val="24"/>
          <w:lang w:val="en-US" w:eastAsia="ru-RU"/>
        </w:rPr>
        <w:t>anda</w:t>
      </w:r>
      <w:r w:rsidRPr="00C86805">
        <w:rPr>
          <w:rFonts w:eastAsiaTheme="minorHAnsi"/>
          <w:sz w:val="24"/>
          <w:szCs w:val="24"/>
          <w:lang w:val="en-US" w:eastAsia="ru-RU"/>
        </w:rPr>
        <w:t xml:space="preserve"> ç</w:t>
      </w:r>
      <w:r w:rsidRPr="00484086">
        <w:rPr>
          <w:rFonts w:eastAsiaTheme="minorHAnsi"/>
          <w:sz w:val="24"/>
          <w:szCs w:val="24"/>
          <w:lang w:val="en-US" w:eastAsia="ru-RU"/>
        </w:rPr>
        <w:t>ok</w:t>
      </w:r>
      <w:r w:rsidRPr="00C86805">
        <w:rPr>
          <w:rFonts w:eastAsiaTheme="minorHAnsi"/>
          <w:sz w:val="24"/>
          <w:szCs w:val="24"/>
          <w:lang w:val="en-US" w:eastAsia="ru-RU"/>
        </w:rPr>
        <w:t xml:space="preserve"> </w:t>
      </w:r>
      <w:r w:rsidRPr="00484086">
        <w:rPr>
          <w:rFonts w:eastAsiaTheme="minorHAnsi"/>
          <w:sz w:val="24"/>
          <w:szCs w:val="24"/>
          <w:lang w:val="en-US" w:eastAsia="ru-RU"/>
        </w:rPr>
        <w:t>mutluyum</w:t>
      </w:r>
      <w:r w:rsidRPr="00C86805">
        <w:rPr>
          <w:rFonts w:eastAsiaTheme="minorHAnsi"/>
          <w:sz w:val="24"/>
          <w:szCs w:val="24"/>
          <w:lang w:val="en-US" w:eastAsia="ru-RU"/>
        </w:rPr>
        <w:t xml:space="preserve">, </w:t>
      </w:r>
      <w:r w:rsidRPr="00484086">
        <w:rPr>
          <w:rFonts w:eastAsiaTheme="minorHAnsi"/>
          <w:sz w:val="24"/>
          <w:szCs w:val="24"/>
          <w:lang w:val="en-US" w:eastAsia="ru-RU"/>
        </w:rPr>
        <w:t>evime</w:t>
      </w:r>
      <w:r w:rsidRPr="00C86805">
        <w:rPr>
          <w:rFonts w:eastAsiaTheme="minorHAnsi"/>
          <w:sz w:val="24"/>
          <w:szCs w:val="24"/>
          <w:lang w:val="en-US" w:eastAsia="ru-RU"/>
        </w:rPr>
        <w:t xml:space="preserve"> </w:t>
      </w:r>
      <w:r w:rsidRPr="00484086">
        <w:rPr>
          <w:rFonts w:eastAsiaTheme="minorHAnsi"/>
          <w:sz w:val="24"/>
          <w:szCs w:val="24"/>
          <w:lang w:val="en-US" w:eastAsia="ru-RU"/>
        </w:rPr>
        <w:t>ve</w:t>
      </w:r>
      <w:r w:rsidRPr="00C86805">
        <w:rPr>
          <w:rFonts w:eastAsiaTheme="minorHAnsi"/>
          <w:sz w:val="24"/>
          <w:szCs w:val="24"/>
          <w:lang w:val="en-US" w:eastAsia="ru-RU"/>
        </w:rPr>
        <w:t xml:space="preserve"> </w:t>
      </w:r>
      <w:r w:rsidRPr="00484086">
        <w:rPr>
          <w:rFonts w:eastAsiaTheme="minorHAnsi"/>
          <w:sz w:val="24"/>
          <w:szCs w:val="24"/>
          <w:lang w:val="en-US" w:eastAsia="ru-RU"/>
        </w:rPr>
        <w:t>aileme</w:t>
      </w:r>
      <w:r w:rsidR="002C5814" w:rsidRPr="00C86805">
        <w:rPr>
          <w:rFonts w:eastAsiaTheme="minorHAnsi"/>
          <w:sz w:val="24"/>
          <w:szCs w:val="24"/>
          <w:lang w:val="en-US" w:eastAsia="ru-RU"/>
        </w:rPr>
        <w:t xml:space="preserve"> </w:t>
      </w:r>
      <w:r w:rsidRPr="00484086">
        <w:rPr>
          <w:rFonts w:eastAsia="HiddenHorzOCR"/>
          <w:sz w:val="24"/>
          <w:szCs w:val="24"/>
          <w:lang w:val="en-US" w:eastAsia="ru-RU"/>
        </w:rPr>
        <w:t>kavu</w:t>
      </w:r>
      <w:r w:rsidRPr="00C86805">
        <w:rPr>
          <w:rFonts w:eastAsia="HiddenHorzOCR"/>
          <w:sz w:val="24"/>
          <w:szCs w:val="24"/>
          <w:lang w:val="en-US" w:eastAsia="ru-RU"/>
        </w:rPr>
        <w:t>ş</w:t>
      </w:r>
      <w:r w:rsidRPr="00484086">
        <w:rPr>
          <w:rFonts w:eastAsia="HiddenHorzOCR"/>
          <w:sz w:val="24"/>
          <w:szCs w:val="24"/>
          <w:lang w:val="en-US" w:eastAsia="ru-RU"/>
        </w:rPr>
        <w:t>tum</w:t>
      </w:r>
      <w:r w:rsidRPr="00C86805">
        <w:rPr>
          <w:rFonts w:eastAsia="HiddenHorzOCR"/>
          <w:sz w:val="24"/>
          <w:szCs w:val="24"/>
          <w:lang w:val="en-US" w:eastAsia="ru-RU"/>
        </w:rPr>
        <w:t xml:space="preserve">. </w:t>
      </w:r>
      <w:r w:rsidRPr="00484086">
        <w:rPr>
          <w:rFonts w:eastAsiaTheme="minorHAnsi"/>
          <w:sz w:val="24"/>
          <w:szCs w:val="24"/>
          <w:lang w:val="en-US" w:eastAsia="ru-RU"/>
        </w:rPr>
        <w:t>Ama</w:t>
      </w:r>
      <w:r w:rsidRPr="00C86805">
        <w:rPr>
          <w:rFonts w:eastAsiaTheme="minorHAnsi"/>
          <w:sz w:val="24"/>
          <w:szCs w:val="24"/>
          <w:lang w:val="en-US" w:eastAsia="ru-RU"/>
        </w:rPr>
        <w:t xml:space="preserve"> </w:t>
      </w:r>
      <w:r w:rsidRPr="00484086">
        <w:rPr>
          <w:rFonts w:eastAsiaTheme="minorHAnsi"/>
          <w:sz w:val="24"/>
          <w:szCs w:val="24"/>
          <w:lang w:val="en-US" w:eastAsia="ru-RU"/>
        </w:rPr>
        <w:t>biraz</w:t>
      </w:r>
      <w:r w:rsidRPr="00C86805">
        <w:rPr>
          <w:rFonts w:eastAsiaTheme="minorHAnsi"/>
          <w:sz w:val="24"/>
          <w:szCs w:val="24"/>
          <w:lang w:val="en-US" w:eastAsia="ru-RU"/>
        </w:rPr>
        <w:t xml:space="preserve"> </w:t>
      </w:r>
      <w:r w:rsidRPr="00C86805">
        <w:rPr>
          <w:rFonts w:eastAsia="HiddenHorzOCR"/>
          <w:sz w:val="24"/>
          <w:szCs w:val="24"/>
          <w:lang w:val="en-US" w:eastAsia="ru-RU"/>
        </w:rPr>
        <w:t>ş</w:t>
      </w:r>
      <w:r w:rsidRPr="00484086">
        <w:rPr>
          <w:rFonts w:eastAsia="HiddenHorzOCR"/>
          <w:sz w:val="24"/>
          <w:szCs w:val="24"/>
          <w:lang w:val="en-US" w:eastAsia="ru-RU"/>
        </w:rPr>
        <w:t>a</w:t>
      </w:r>
      <w:r w:rsidRPr="00C86805">
        <w:rPr>
          <w:rFonts w:eastAsia="HiddenHorzOCR"/>
          <w:sz w:val="24"/>
          <w:szCs w:val="24"/>
          <w:lang w:val="en-US" w:eastAsia="ru-RU"/>
        </w:rPr>
        <w:t>ş</w:t>
      </w:r>
      <w:r w:rsidRPr="00484086">
        <w:rPr>
          <w:rFonts w:eastAsia="HiddenHorzOCR"/>
          <w:sz w:val="24"/>
          <w:szCs w:val="24"/>
          <w:lang w:val="en-US" w:eastAsia="ru-RU"/>
        </w:rPr>
        <w:t>k</w:t>
      </w:r>
      <w:r w:rsidRPr="00C86805">
        <w:rPr>
          <w:rFonts w:eastAsia="HiddenHorzOCR"/>
          <w:sz w:val="24"/>
          <w:szCs w:val="24"/>
          <w:lang w:val="en-US" w:eastAsia="ru-RU"/>
        </w:rPr>
        <w:t>ı</w:t>
      </w:r>
      <w:r w:rsidRPr="00484086">
        <w:rPr>
          <w:rFonts w:eastAsia="HiddenHorzOCR"/>
          <w:sz w:val="24"/>
          <w:szCs w:val="24"/>
          <w:lang w:val="en-US" w:eastAsia="ru-RU"/>
        </w:rPr>
        <w:t>nl</w:t>
      </w:r>
      <w:r w:rsidRPr="00C86805">
        <w:rPr>
          <w:rFonts w:eastAsia="HiddenHorzOCR"/>
          <w:sz w:val="24"/>
          <w:szCs w:val="24"/>
          <w:lang w:val="en-US" w:eastAsia="ru-RU"/>
        </w:rPr>
        <w:t>ı</w:t>
      </w:r>
      <w:r w:rsidRPr="00484086">
        <w:rPr>
          <w:rFonts w:eastAsia="HiddenHorzOCR"/>
          <w:sz w:val="24"/>
          <w:szCs w:val="24"/>
          <w:lang w:val="en-US" w:eastAsia="ru-RU"/>
        </w:rPr>
        <w:t>k</w:t>
      </w:r>
      <w:r w:rsidRPr="00C86805">
        <w:rPr>
          <w:rFonts w:eastAsia="HiddenHorzOCR"/>
          <w:sz w:val="24"/>
          <w:szCs w:val="24"/>
          <w:lang w:val="en-US" w:eastAsia="ru-RU"/>
        </w:rPr>
        <w:t xml:space="preserve"> </w:t>
      </w:r>
      <w:r w:rsidRPr="00484086">
        <w:rPr>
          <w:rFonts w:eastAsiaTheme="minorHAnsi"/>
          <w:sz w:val="24"/>
          <w:szCs w:val="24"/>
          <w:lang w:val="en-US" w:eastAsia="ru-RU"/>
        </w:rPr>
        <w:t>da</w:t>
      </w:r>
      <w:r w:rsidRPr="00C86805">
        <w:rPr>
          <w:rFonts w:eastAsiaTheme="minorHAnsi"/>
          <w:sz w:val="24"/>
          <w:szCs w:val="24"/>
          <w:lang w:val="en-US" w:eastAsia="ru-RU"/>
        </w:rPr>
        <w:t xml:space="preserve"> </w:t>
      </w:r>
      <w:r w:rsidRPr="00484086">
        <w:rPr>
          <w:rFonts w:eastAsia="HiddenHorzOCR"/>
          <w:sz w:val="24"/>
          <w:szCs w:val="24"/>
          <w:lang w:val="en-US" w:eastAsia="ru-RU"/>
        </w:rPr>
        <w:t>ya</w:t>
      </w:r>
      <w:r w:rsidRPr="00C86805">
        <w:rPr>
          <w:rFonts w:eastAsia="HiddenHorzOCR"/>
          <w:sz w:val="24"/>
          <w:szCs w:val="24"/>
          <w:lang w:val="en-US" w:eastAsia="ru-RU"/>
        </w:rPr>
        <w:t>şı</w:t>
      </w:r>
      <w:r w:rsidRPr="00484086">
        <w:rPr>
          <w:rFonts w:eastAsia="HiddenHorzOCR"/>
          <w:sz w:val="24"/>
          <w:szCs w:val="24"/>
          <w:lang w:val="en-US" w:eastAsia="ru-RU"/>
        </w:rPr>
        <w:t>yorum</w:t>
      </w:r>
    </w:p>
    <w:p w14:paraId="712BDCE6" w14:textId="77777777" w:rsidR="00484086" w:rsidRPr="00C86805"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tabii</w:t>
      </w:r>
      <w:r w:rsidRPr="00C86805">
        <w:rPr>
          <w:rFonts w:eastAsiaTheme="minorHAnsi"/>
          <w:sz w:val="24"/>
          <w:szCs w:val="24"/>
          <w:lang w:val="en-US" w:eastAsia="ru-RU"/>
        </w:rPr>
        <w:t>.</w:t>
      </w:r>
    </w:p>
    <w:p w14:paraId="4D08B6A6" w14:textId="78500204" w:rsidR="00484086" w:rsidRPr="00C86805"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A</w:t>
      </w:r>
      <w:r w:rsidRPr="00C86805">
        <w:rPr>
          <w:rFonts w:eastAsiaTheme="minorHAnsi"/>
          <w:sz w:val="24"/>
          <w:szCs w:val="24"/>
          <w:lang w:val="en-US" w:eastAsia="ru-RU"/>
        </w:rPr>
        <w:t xml:space="preserve"> : </w:t>
      </w:r>
      <w:r w:rsidRPr="00484086">
        <w:rPr>
          <w:rFonts w:eastAsia="HiddenHorzOCR"/>
          <w:sz w:val="24"/>
          <w:szCs w:val="24"/>
          <w:lang w:val="en-US" w:eastAsia="ru-RU"/>
        </w:rPr>
        <w:t>Anl</w:t>
      </w:r>
      <w:r w:rsidRPr="00C86805">
        <w:rPr>
          <w:rFonts w:eastAsia="HiddenHorzOCR"/>
          <w:sz w:val="24"/>
          <w:szCs w:val="24"/>
          <w:lang w:val="en-US" w:eastAsia="ru-RU"/>
        </w:rPr>
        <w:t>ı</w:t>
      </w:r>
      <w:r w:rsidRPr="00484086">
        <w:rPr>
          <w:rFonts w:eastAsia="HiddenHorzOCR"/>
          <w:sz w:val="24"/>
          <w:szCs w:val="24"/>
          <w:lang w:val="en-US" w:eastAsia="ru-RU"/>
        </w:rPr>
        <w:t>yorum</w:t>
      </w:r>
      <w:r w:rsidRPr="00C86805">
        <w:rPr>
          <w:rFonts w:eastAsia="HiddenHorzOCR"/>
          <w:sz w:val="24"/>
          <w:szCs w:val="24"/>
          <w:lang w:val="en-US" w:eastAsia="ru-RU"/>
        </w:rPr>
        <w:t xml:space="preserve">. </w:t>
      </w:r>
      <w:r w:rsidRPr="00484086">
        <w:rPr>
          <w:rFonts w:eastAsia="HiddenHorzOCR"/>
          <w:sz w:val="24"/>
          <w:szCs w:val="24"/>
          <w:lang w:val="en-US" w:eastAsia="ru-RU"/>
        </w:rPr>
        <w:t>Asl</w:t>
      </w:r>
      <w:r w:rsidRPr="00C86805">
        <w:rPr>
          <w:rFonts w:eastAsia="HiddenHorzOCR"/>
          <w:sz w:val="24"/>
          <w:szCs w:val="24"/>
          <w:lang w:val="en-US" w:eastAsia="ru-RU"/>
        </w:rPr>
        <w:t>ı</w:t>
      </w:r>
      <w:r w:rsidRPr="00484086">
        <w:rPr>
          <w:rFonts w:eastAsia="HiddenHorzOCR"/>
          <w:sz w:val="24"/>
          <w:szCs w:val="24"/>
          <w:lang w:val="en-US" w:eastAsia="ru-RU"/>
        </w:rPr>
        <w:t>nda</w:t>
      </w:r>
      <w:r w:rsidRPr="00C86805">
        <w:rPr>
          <w:rFonts w:eastAsia="HiddenHorzOCR"/>
          <w:sz w:val="24"/>
          <w:szCs w:val="24"/>
          <w:lang w:val="en-US" w:eastAsia="ru-RU"/>
        </w:rPr>
        <w:t xml:space="preserve"> </w:t>
      </w:r>
      <w:r w:rsidRPr="00484086">
        <w:rPr>
          <w:rFonts w:eastAsia="HiddenHorzOCR"/>
          <w:sz w:val="24"/>
          <w:szCs w:val="24"/>
          <w:lang w:val="en-US" w:eastAsia="ru-RU"/>
        </w:rPr>
        <w:t>konu</w:t>
      </w:r>
      <w:r w:rsidRPr="00C86805">
        <w:rPr>
          <w:rFonts w:eastAsia="HiddenHorzOCR"/>
          <w:sz w:val="24"/>
          <w:szCs w:val="24"/>
          <w:lang w:val="en-US" w:eastAsia="ru-RU"/>
        </w:rPr>
        <w:t>ş</w:t>
      </w:r>
      <w:r w:rsidRPr="00484086">
        <w:rPr>
          <w:rFonts w:eastAsia="HiddenHorzOCR"/>
          <w:sz w:val="24"/>
          <w:szCs w:val="24"/>
          <w:lang w:val="en-US" w:eastAsia="ru-RU"/>
        </w:rPr>
        <w:t>acak</w:t>
      </w:r>
      <w:r w:rsidRPr="00C86805">
        <w:rPr>
          <w:rFonts w:eastAsia="HiddenHorzOCR"/>
          <w:sz w:val="24"/>
          <w:szCs w:val="24"/>
          <w:lang w:val="en-US" w:eastAsia="ru-RU"/>
        </w:rPr>
        <w:t xml:space="preserve"> </w:t>
      </w:r>
      <w:r w:rsidRPr="00C86805">
        <w:rPr>
          <w:rFonts w:eastAsiaTheme="minorHAnsi"/>
          <w:sz w:val="24"/>
          <w:szCs w:val="24"/>
          <w:lang w:val="en-US" w:eastAsia="ru-RU"/>
        </w:rPr>
        <w:t>ç</w:t>
      </w:r>
      <w:r w:rsidRPr="00484086">
        <w:rPr>
          <w:rFonts w:eastAsiaTheme="minorHAnsi"/>
          <w:sz w:val="24"/>
          <w:szCs w:val="24"/>
          <w:lang w:val="en-US" w:eastAsia="ru-RU"/>
        </w:rPr>
        <w:t>ok</w:t>
      </w:r>
      <w:r w:rsidRPr="00C86805">
        <w:rPr>
          <w:rFonts w:eastAsiaTheme="minorHAnsi"/>
          <w:sz w:val="24"/>
          <w:szCs w:val="24"/>
          <w:lang w:val="en-US" w:eastAsia="ru-RU"/>
        </w:rPr>
        <w:t xml:space="preserve"> </w:t>
      </w:r>
      <w:r w:rsidRPr="00C86805">
        <w:rPr>
          <w:rFonts w:eastAsia="HiddenHorzOCR"/>
          <w:sz w:val="24"/>
          <w:szCs w:val="24"/>
          <w:lang w:val="en-US" w:eastAsia="ru-RU"/>
        </w:rPr>
        <w:t>ş</w:t>
      </w:r>
      <w:r w:rsidRPr="00484086">
        <w:rPr>
          <w:rFonts w:eastAsia="HiddenHorzOCR"/>
          <w:sz w:val="24"/>
          <w:szCs w:val="24"/>
          <w:lang w:val="en-US" w:eastAsia="ru-RU"/>
        </w:rPr>
        <w:t>ey</w:t>
      </w:r>
      <w:r w:rsidRPr="00C86805">
        <w:rPr>
          <w:rFonts w:eastAsia="HiddenHorzOCR"/>
          <w:sz w:val="24"/>
          <w:szCs w:val="24"/>
          <w:lang w:val="en-US" w:eastAsia="ru-RU"/>
        </w:rPr>
        <w:t xml:space="preserve"> </w:t>
      </w:r>
      <w:r w:rsidRPr="00484086">
        <w:rPr>
          <w:rFonts w:eastAsiaTheme="minorHAnsi"/>
          <w:sz w:val="24"/>
          <w:szCs w:val="24"/>
          <w:lang w:val="en-US" w:eastAsia="ru-RU"/>
        </w:rPr>
        <w:t>var</w:t>
      </w:r>
      <w:r w:rsidRPr="00C86805">
        <w:rPr>
          <w:rFonts w:eastAsiaTheme="minorHAnsi"/>
          <w:sz w:val="24"/>
          <w:szCs w:val="24"/>
          <w:lang w:val="en-US" w:eastAsia="ru-RU"/>
        </w:rPr>
        <w:t xml:space="preserve"> </w:t>
      </w:r>
      <w:r w:rsidRPr="00484086">
        <w:rPr>
          <w:rFonts w:eastAsiaTheme="minorHAnsi"/>
          <w:sz w:val="24"/>
          <w:szCs w:val="24"/>
          <w:lang w:val="en-US" w:eastAsia="ru-RU"/>
        </w:rPr>
        <w:t>ama</w:t>
      </w:r>
      <w:r w:rsidR="002C5814" w:rsidRPr="00C86805">
        <w:rPr>
          <w:rFonts w:eastAsiaTheme="minorHAnsi"/>
          <w:sz w:val="24"/>
          <w:szCs w:val="24"/>
          <w:lang w:val="en-US" w:eastAsia="ru-RU"/>
        </w:rPr>
        <w:t xml:space="preserve"> </w:t>
      </w:r>
      <w:r w:rsidRPr="00484086">
        <w:rPr>
          <w:rFonts w:eastAsiaTheme="minorHAnsi"/>
          <w:sz w:val="24"/>
          <w:szCs w:val="24"/>
          <w:lang w:val="en-US" w:eastAsia="ru-RU"/>
        </w:rPr>
        <w:t>isterseniz</w:t>
      </w:r>
      <w:r w:rsidRPr="00C86805">
        <w:rPr>
          <w:rFonts w:eastAsiaTheme="minorHAnsi"/>
          <w:sz w:val="24"/>
          <w:szCs w:val="24"/>
          <w:lang w:val="en-US" w:eastAsia="ru-RU"/>
        </w:rPr>
        <w:t xml:space="preserve"> ö</w:t>
      </w:r>
      <w:r w:rsidRPr="00484086">
        <w:rPr>
          <w:rFonts w:eastAsiaTheme="minorHAnsi"/>
          <w:sz w:val="24"/>
          <w:szCs w:val="24"/>
          <w:lang w:val="en-US" w:eastAsia="ru-RU"/>
        </w:rPr>
        <w:t>nce</w:t>
      </w:r>
      <w:r w:rsidRPr="00C86805">
        <w:rPr>
          <w:rFonts w:eastAsiaTheme="minorHAnsi"/>
          <w:sz w:val="24"/>
          <w:szCs w:val="24"/>
          <w:lang w:val="en-US" w:eastAsia="ru-RU"/>
        </w:rPr>
        <w:t xml:space="preserve"> </w:t>
      </w:r>
      <w:r w:rsidRPr="00484086">
        <w:rPr>
          <w:rFonts w:eastAsiaTheme="minorHAnsi"/>
          <w:sz w:val="24"/>
          <w:szCs w:val="24"/>
          <w:lang w:val="en-US" w:eastAsia="ru-RU"/>
        </w:rPr>
        <w:t>tekne</w:t>
      </w:r>
      <w:r w:rsidRPr="00C86805">
        <w:rPr>
          <w:rFonts w:eastAsiaTheme="minorHAnsi"/>
          <w:sz w:val="24"/>
          <w:szCs w:val="24"/>
          <w:lang w:val="en-US" w:eastAsia="ru-RU"/>
        </w:rPr>
        <w:t xml:space="preserve"> </w:t>
      </w:r>
      <w:r w:rsidRPr="00484086">
        <w:rPr>
          <w:rFonts w:eastAsia="HiddenHorzOCR"/>
          <w:sz w:val="24"/>
          <w:szCs w:val="24"/>
          <w:lang w:val="en-US" w:eastAsia="ru-RU"/>
        </w:rPr>
        <w:t>yolculu</w:t>
      </w:r>
      <w:r w:rsidRPr="00C86805">
        <w:rPr>
          <w:rFonts w:eastAsia="HiddenHorzOCR"/>
          <w:sz w:val="24"/>
          <w:szCs w:val="24"/>
          <w:lang w:val="en-US" w:eastAsia="ru-RU"/>
        </w:rPr>
        <w:t>ğ</w:t>
      </w:r>
      <w:r w:rsidRPr="00484086">
        <w:rPr>
          <w:rFonts w:eastAsia="HiddenHorzOCR"/>
          <w:sz w:val="24"/>
          <w:szCs w:val="24"/>
          <w:lang w:val="en-US" w:eastAsia="ru-RU"/>
        </w:rPr>
        <w:t>unuzdan</w:t>
      </w:r>
      <w:r w:rsidRPr="00C86805">
        <w:rPr>
          <w:rFonts w:eastAsia="HiddenHorzOCR"/>
          <w:sz w:val="24"/>
          <w:szCs w:val="24"/>
          <w:lang w:val="en-US" w:eastAsia="ru-RU"/>
        </w:rPr>
        <w:t xml:space="preserve"> </w:t>
      </w:r>
      <w:r w:rsidRPr="00484086">
        <w:rPr>
          <w:rFonts w:eastAsia="HiddenHorzOCR"/>
          <w:sz w:val="24"/>
          <w:szCs w:val="24"/>
          <w:lang w:val="en-US" w:eastAsia="ru-RU"/>
        </w:rPr>
        <w:t>ba</w:t>
      </w:r>
      <w:r w:rsidRPr="00C86805">
        <w:rPr>
          <w:rFonts w:eastAsia="HiddenHorzOCR"/>
          <w:sz w:val="24"/>
          <w:szCs w:val="24"/>
          <w:lang w:val="en-US" w:eastAsia="ru-RU"/>
        </w:rPr>
        <w:t>ş</w:t>
      </w:r>
      <w:r w:rsidRPr="00484086">
        <w:rPr>
          <w:rFonts w:eastAsia="HiddenHorzOCR"/>
          <w:sz w:val="24"/>
          <w:szCs w:val="24"/>
          <w:lang w:val="en-US" w:eastAsia="ru-RU"/>
        </w:rPr>
        <w:t>layal</w:t>
      </w:r>
      <w:r w:rsidRPr="00C86805">
        <w:rPr>
          <w:rFonts w:eastAsia="HiddenHorzOCR"/>
          <w:sz w:val="24"/>
          <w:szCs w:val="24"/>
          <w:lang w:val="en-US" w:eastAsia="ru-RU"/>
        </w:rPr>
        <w:t>ı</w:t>
      </w:r>
      <w:r w:rsidRPr="00484086">
        <w:rPr>
          <w:rFonts w:eastAsia="HiddenHorzOCR"/>
          <w:sz w:val="24"/>
          <w:szCs w:val="24"/>
          <w:lang w:val="en-US" w:eastAsia="ru-RU"/>
        </w:rPr>
        <w:t>m</w:t>
      </w:r>
      <w:r w:rsidRPr="00C86805">
        <w:rPr>
          <w:rFonts w:eastAsia="HiddenHorzOCR"/>
          <w:sz w:val="24"/>
          <w:szCs w:val="24"/>
          <w:lang w:val="en-US" w:eastAsia="ru-RU"/>
        </w:rPr>
        <w:t xml:space="preserve">. </w:t>
      </w:r>
      <w:r w:rsidRPr="00484086">
        <w:rPr>
          <w:rFonts w:eastAsiaTheme="minorHAnsi"/>
          <w:sz w:val="24"/>
          <w:szCs w:val="24"/>
          <w:lang w:val="en-US" w:eastAsia="ru-RU"/>
        </w:rPr>
        <w:t>Nereye</w:t>
      </w:r>
      <w:r w:rsidRPr="00C86805">
        <w:rPr>
          <w:rFonts w:eastAsiaTheme="minorHAnsi"/>
          <w:sz w:val="24"/>
          <w:szCs w:val="24"/>
          <w:lang w:val="en-US" w:eastAsia="ru-RU"/>
        </w:rPr>
        <w:t xml:space="preserve"> </w:t>
      </w:r>
      <w:r w:rsidRPr="00484086">
        <w:rPr>
          <w:rFonts w:eastAsiaTheme="minorHAnsi"/>
          <w:sz w:val="24"/>
          <w:szCs w:val="24"/>
          <w:lang w:val="en-US" w:eastAsia="ru-RU"/>
        </w:rPr>
        <w:t>gitmekteydiniz</w:t>
      </w:r>
      <w:r w:rsidRPr="00C86805">
        <w:rPr>
          <w:rFonts w:eastAsiaTheme="minorHAnsi"/>
          <w:sz w:val="24"/>
          <w:szCs w:val="24"/>
          <w:lang w:val="en-US" w:eastAsia="ru-RU"/>
        </w:rPr>
        <w:t xml:space="preserve">, </w:t>
      </w:r>
      <w:r w:rsidRPr="00484086">
        <w:rPr>
          <w:rFonts w:eastAsiaTheme="minorHAnsi"/>
          <w:sz w:val="24"/>
          <w:szCs w:val="24"/>
          <w:lang w:val="en-US" w:eastAsia="ru-RU"/>
        </w:rPr>
        <w:t>teknede</w:t>
      </w:r>
      <w:r w:rsidRPr="00C86805">
        <w:rPr>
          <w:rFonts w:eastAsiaTheme="minorHAnsi"/>
          <w:sz w:val="24"/>
          <w:szCs w:val="24"/>
          <w:lang w:val="en-US" w:eastAsia="ru-RU"/>
        </w:rPr>
        <w:t xml:space="preserve"> </w:t>
      </w:r>
      <w:r w:rsidRPr="00484086">
        <w:rPr>
          <w:rFonts w:eastAsiaTheme="minorHAnsi"/>
          <w:sz w:val="24"/>
          <w:szCs w:val="24"/>
          <w:lang w:val="en-US" w:eastAsia="ru-RU"/>
        </w:rPr>
        <w:t>kimler</w:t>
      </w:r>
      <w:r w:rsidRPr="00C86805">
        <w:rPr>
          <w:rFonts w:eastAsiaTheme="minorHAnsi"/>
          <w:sz w:val="24"/>
          <w:szCs w:val="24"/>
          <w:lang w:val="en-US" w:eastAsia="ru-RU"/>
        </w:rPr>
        <w:t xml:space="preserve"> </w:t>
      </w:r>
      <w:r w:rsidRPr="00484086">
        <w:rPr>
          <w:rFonts w:eastAsiaTheme="minorHAnsi"/>
          <w:sz w:val="24"/>
          <w:szCs w:val="24"/>
          <w:lang w:val="en-US" w:eastAsia="ru-RU"/>
        </w:rPr>
        <w:t>bulunuyordu</w:t>
      </w:r>
      <w:r w:rsidRPr="00C86805">
        <w:rPr>
          <w:rFonts w:eastAsiaTheme="minorHAnsi"/>
          <w:sz w:val="24"/>
          <w:szCs w:val="24"/>
          <w:lang w:val="en-US" w:eastAsia="ru-RU"/>
        </w:rPr>
        <w:t>?</w:t>
      </w:r>
    </w:p>
    <w:p w14:paraId="43C06A53" w14:textId="79043231" w:rsidR="00484086" w:rsidRPr="00C86805"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B</w:t>
      </w:r>
      <w:r w:rsidRPr="00C86805">
        <w:rPr>
          <w:rFonts w:eastAsiaTheme="minorHAnsi"/>
          <w:sz w:val="24"/>
          <w:szCs w:val="24"/>
          <w:lang w:val="en-US" w:eastAsia="ru-RU"/>
        </w:rPr>
        <w:t xml:space="preserve"> : </w:t>
      </w:r>
      <w:r w:rsidRPr="00484086">
        <w:rPr>
          <w:rFonts w:eastAsiaTheme="minorHAnsi"/>
          <w:sz w:val="24"/>
          <w:szCs w:val="24"/>
          <w:lang w:val="en-US" w:eastAsia="ru-RU"/>
        </w:rPr>
        <w:t>Teknede</w:t>
      </w:r>
      <w:r w:rsidRPr="00C86805">
        <w:rPr>
          <w:rFonts w:eastAsiaTheme="minorHAnsi"/>
          <w:sz w:val="24"/>
          <w:szCs w:val="24"/>
          <w:lang w:val="en-US" w:eastAsia="ru-RU"/>
        </w:rPr>
        <w:t xml:space="preserve"> </w:t>
      </w:r>
      <w:r w:rsidRPr="00484086">
        <w:rPr>
          <w:rFonts w:eastAsiaTheme="minorHAnsi"/>
          <w:sz w:val="24"/>
          <w:szCs w:val="24"/>
          <w:lang w:val="en-US" w:eastAsia="ru-RU"/>
        </w:rPr>
        <w:t>d</w:t>
      </w:r>
      <w:r w:rsidRPr="00C86805">
        <w:rPr>
          <w:rFonts w:eastAsiaTheme="minorHAnsi"/>
          <w:sz w:val="24"/>
          <w:szCs w:val="24"/>
          <w:lang w:val="en-US" w:eastAsia="ru-RU"/>
        </w:rPr>
        <w:t>ö</w:t>
      </w:r>
      <w:r w:rsidRPr="00484086">
        <w:rPr>
          <w:rFonts w:eastAsiaTheme="minorHAnsi"/>
          <w:sz w:val="24"/>
          <w:szCs w:val="24"/>
          <w:lang w:val="en-US" w:eastAsia="ru-RU"/>
        </w:rPr>
        <w:t>rt</w:t>
      </w:r>
      <w:r w:rsidRPr="00C86805">
        <w:rPr>
          <w:rFonts w:eastAsiaTheme="minorHAnsi"/>
          <w:sz w:val="24"/>
          <w:szCs w:val="24"/>
          <w:lang w:val="en-US" w:eastAsia="ru-RU"/>
        </w:rPr>
        <w:t xml:space="preserve"> </w:t>
      </w:r>
      <w:r w:rsidRPr="00484086">
        <w:rPr>
          <w:rFonts w:eastAsia="HiddenHorzOCR"/>
          <w:sz w:val="24"/>
          <w:szCs w:val="24"/>
          <w:lang w:val="en-US" w:eastAsia="ru-RU"/>
        </w:rPr>
        <w:t>ki</w:t>
      </w:r>
      <w:r w:rsidRPr="00C86805">
        <w:rPr>
          <w:rFonts w:eastAsia="HiddenHorzOCR"/>
          <w:sz w:val="24"/>
          <w:szCs w:val="24"/>
          <w:lang w:val="en-US" w:eastAsia="ru-RU"/>
        </w:rPr>
        <w:t>ş</w:t>
      </w:r>
      <w:r w:rsidRPr="00484086">
        <w:rPr>
          <w:rFonts w:eastAsia="HiddenHorzOCR"/>
          <w:sz w:val="24"/>
          <w:szCs w:val="24"/>
          <w:lang w:val="en-US" w:eastAsia="ru-RU"/>
        </w:rPr>
        <w:t>iydik</w:t>
      </w:r>
      <w:r w:rsidRPr="00C86805">
        <w:rPr>
          <w:rFonts w:eastAsia="HiddenHorzOCR"/>
          <w:sz w:val="24"/>
          <w:szCs w:val="24"/>
          <w:lang w:val="en-US" w:eastAsia="ru-RU"/>
        </w:rPr>
        <w:t>. İ</w:t>
      </w:r>
      <w:r w:rsidRPr="00484086">
        <w:rPr>
          <w:rFonts w:eastAsia="HiddenHorzOCR"/>
          <w:sz w:val="24"/>
          <w:szCs w:val="24"/>
          <w:lang w:val="en-US" w:eastAsia="ru-RU"/>
        </w:rPr>
        <w:t>ki</w:t>
      </w:r>
      <w:r w:rsidRPr="00C86805">
        <w:rPr>
          <w:rFonts w:eastAsia="HiddenHorzOCR"/>
          <w:sz w:val="24"/>
          <w:szCs w:val="24"/>
          <w:lang w:val="en-US" w:eastAsia="ru-RU"/>
        </w:rPr>
        <w:t xml:space="preserve"> </w:t>
      </w:r>
      <w:r w:rsidRPr="00484086">
        <w:rPr>
          <w:rFonts w:eastAsia="HiddenHorzOCR"/>
          <w:sz w:val="24"/>
          <w:szCs w:val="24"/>
          <w:lang w:val="en-US" w:eastAsia="ru-RU"/>
        </w:rPr>
        <w:t>arkada</w:t>
      </w:r>
      <w:r w:rsidRPr="00C86805">
        <w:rPr>
          <w:rFonts w:eastAsia="HiddenHorzOCR"/>
          <w:sz w:val="24"/>
          <w:szCs w:val="24"/>
          <w:lang w:val="en-US" w:eastAsia="ru-RU"/>
        </w:rPr>
        <w:t>şı</w:t>
      </w:r>
      <w:r w:rsidRPr="00484086">
        <w:rPr>
          <w:rFonts w:eastAsia="HiddenHorzOCR"/>
          <w:sz w:val="24"/>
          <w:szCs w:val="24"/>
          <w:lang w:val="en-US" w:eastAsia="ru-RU"/>
        </w:rPr>
        <w:t>mla</w:t>
      </w:r>
      <w:r w:rsidRPr="00C86805">
        <w:rPr>
          <w:rFonts w:eastAsia="HiddenHorzOCR"/>
          <w:sz w:val="24"/>
          <w:szCs w:val="24"/>
          <w:lang w:val="en-US" w:eastAsia="ru-RU"/>
        </w:rPr>
        <w:t xml:space="preserve"> </w:t>
      </w:r>
      <w:r w:rsidRPr="00484086">
        <w:rPr>
          <w:rFonts w:eastAsiaTheme="minorHAnsi"/>
          <w:sz w:val="24"/>
          <w:szCs w:val="24"/>
          <w:lang w:val="en-US" w:eastAsia="ru-RU"/>
        </w:rPr>
        <w:t>birlikte</w:t>
      </w:r>
      <w:r w:rsidRPr="00C86805">
        <w:rPr>
          <w:rFonts w:eastAsiaTheme="minorHAnsi"/>
          <w:sz w:val="24"/>
          <w:szCs w:val="24"/>
          <w:lang w:val="en-US" w:eastAsia="ru-RU"/>
        </w:rPr>
        <w:t xml:space="preserve"> </w:t>
      </w:r>
      <w:r w:rsidRPr="00484086">
        <w:rPr>
          <w:rFonts w:eastAsiaTheme="minorHAnsi"/>
          <w:sz w:val="24"/>
          <w:szCs w:val="24"/>
          <w:lang w:val="en-US" w:eastAsia="ru-RU"/>
        </w:rPr>
        <w:t>serbest</w:t>
      </w:r>
      <w:r w:rsidR="002C5814" w:rsidRPr="00C86805">
        <w:rPr>
          <w:rFonts w:eastAsiaTheme="minorHAnsi"/>
          <w:sz w:val="24"/>
          <w:szCs w:val="24"/>
          <w:lang w:val="en-US" w:eastAsia="ru-RU"/>
        </w:rPr>
        <w:t xml:space="preserve"> </w:t>
      </w:r>
      <w:r w:rsidRPr="00484086">
        <w:rPr>
          <w:rFonts w:eastAsia="HiddenHorzOCR"/>
          <w:sz w:val="24"/>
          <w:szCs w:val="24"/>
          <w:lang w:val="en-US" w:eastAsia="ru-RU"/>
        </w:rPr>
        <w:t>dal</w:t>
      </w:r>
      <w:r w:rsidRPr="00C86805">
        <w:rPr>
          <w:rFonts w:eastAsia="HiddenHorzOCR"/>
          <w:sz w:val="24"/>
          <w:szCs w:val="24"/>
          <w:lang w:val="en-US" w:eastAsia="ru-RU"/>
        </w:rPr>
        <w:t xml:space="preserve">ış </w:t>
      </w:r>
      <w:r w:rsidRPr="00484086">
        <w:rPr>
          <w:rFonts w:eastAsiaTheme="minorHAnsi"/>
          <w:sz w:val="24"/>
          <w:szCs w:val="24"/>
          <w:lang w:val="en-US" w:eastAsia="ru-RU"/>
        </w:rPr>
        <w:t>yapmak</w:t>
      </w:r>
      <w:r w:rsidRPr="00C86805">
        <w:rPr>
          <w:rFonts w:eastAsiaTheme="minorHAnsi"/>
          <w:sz w:val="24"/>
          <w:szCs w:val="24"/>
          <w:lang w:val="en-US" w:eastAsia="ru-RU"/>
        </w:rPr>
        <w:t xml:space="preserve"> </w:t>
      </w:r>
      <w:r w:rsidRPr="00484086">
        <w:rPr>
          <w:rFonts w:eastAsiaTheme="minorHAnsi"/>
          <w:sz w:val="24"/>
          <w:szCs w:val="24"/>
          <w:lang w:val="en-US" w:eastAsia="ru-RU"/>
        </w:rPr>
        <w:t>i</w:t>
      </w:r>
      <w:r w:rsidRPr="00C86805">
        <w:rPr>
          <w:rFonts w:eastAsiaTheme="minorHAnsi"/>
          <w:sz w:val="24"/>
          <w:szCs w:val="24"/>
          <w:lang w:val="en-US" w:eastAsia="ru-RU"/>
        </w:rPr>
        <w:t>ç</w:t>
      </w:r>
      <w:r w:rsidRPr="00484086">
        <w:rPr>
          <w:rFonts w:eastAsiaTheme="minorHAnsi"/>
          <w:sz w:val="24"/>
          <w:szCs w:val="24"/>
          <w:lang w:val="en-US" w:eastAsia="ru-RU"/>
        </w:rPr>
        <w:t>in</w:t>
      </w:r>
      <w:r w:rsidRPr="00C86805">
        <w:rPr>
          <w:rFonts w:eastAsiaTheme="minorHAnsi"/>
          <w:sz w:val="24"/>
          <w:szCs w:val="24"/>
          <w:lang w:val="en-US" w:eastAsia="ru-RU"/>
        </w:rPr>
        <w:t xml:space="preserve"> </w:t>
      </w:r>
      <w:r w:rsidRPr="00484086">
        <w:rPr>
          <w:rFonts w:eastAsia="HiddenHorzOCR"/>
          <w:sz w:val="24"/>
          <w:szCs w:val="24"/>
          <w:lang w:val="en-US" w:eastAsia="ru-RU"/>
        </w:rPr>
        <w:t>K</w:t>
      </w:r>
      <w:r w:rsidRPr="00C86805">
        <w:rPr>
          <w:rFonts w:eastAsia="HiddenHorzOCR"/>
          <w:sz w:val="24"/>
          <w:szCs w:val="24"/>
          <w:lang w:val="en-US" w:eastAsia="ru-RU"/>
        </w:rPr>
        <w:t>ı</w:t>
      </w:r>
      <w:r w:rsidRPr="00484086">
        <w:rPr>
          <w:rFonts w:eastAsia="HiddenHorzOCR"/>
          <w:sz w:val="24"/>
          <w:szCs w:val="24"/>
          <w:lang w:val="en-US" w:eastAsia="ru-RU"/>
        </w:rPr>
        <w:t>z</w:t>
      </w:r>
      <w:r w:rsidRPr="00C86805">
        <w:rPr>
          <w:rFonts w:eastAsia="HiddenHorzOCR"/>
          <w:sz w:val="24"/>
          <w:szCs w:val="24"/>
          <w:lang w:val="en-US" w:eastAsia="ru-RU"/>
        </w:rPr>
        <w:t>ı</w:t>
      </w:r>
      <w:r w:rsidRPr="00484086">
        <w:rPr>
          <w:rFonts w:eastAsia="HiddenHorzOCR"/>
          <w:sz w:val="24"/>
          <w:szCs w:val="24"/>
          <w:lang w:val="en-US" w:eastAsia="ru-RU"/>
        </w:rPr>
        <w:t>ldeniz</w:t>
      </w:r>
      <w:r w:rsidRPr="00C86805">
        <w:rPr>
          <w:rFonts w:eastAsia="HiddenHorzOCR"/>
          <w:sz w:val="24"/>
          <w:szCs w:val="24"/>
          <w:lang w:val="en-US" w:eastAsia="ru-RU"/>
        </w:rPr>
        <w:t>'</w:t>
      </w:r>
      <w:r w:rsidRPr="00484086">
        <w:rPr>
          <w:rFonts w:eastAsia="HiddenHorzOCR"/>
          <w:sz w:val="24"/>
          <w:szCs w:val="24"/>
          <w:lang w:val="en-US" w:eastAsia="ru-RU"/>
        </w:rPr>
        <w:t>e</w:t>
      </w:r>
      <w:r w:rsidRPr="00C86805">
        <w:rPr>
          <w:rFonts w:eastAsia="HiddenHorzOCR"/>
          <w:sz w:val="24"/>
          <w:szCs w:val="24"/>
          <w:lang w:val="en-US" w:eastAsia="ru-RU"/>
        </w:rPr>
        <w:t xml:space="preserve"> </w:t>
      </w:r>
      <w:r w:rsidRPr="00484086">
        <w:rPr>
          <w:rFonts w:eastAsiaTheme="minorHAnsi"/>
          <w:sz w:val="24"/>
          <w:szCs w:val="24"/>
          <w:lang w:val="en-US" w:eastAsia="ru-RU"/>
        </w:rPr>
        <w:t>gidiyorduk</w:t>
      </w:r>
      <w:r w:rsidRPr="00C86805">
        <w:rPr>
          <w:rFonts w:eastAsiaTheme="minorHAnsi"/>
          <w:sz w:val="24"/>
          <w:szCs w:val="24"/>
          <w:lang w:val="en-US" w:eastAsia="ru-RU"/>
        </w:rPr>
        <w:t>,</w:t>
      </w:r>
    </w:p>
    <w:p w14:paraId="0848FB13" w14:textId="5EBC7474" w:rsidR="00484086" w:rsidRPr="002C5814"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484086">
        <w:rPr>
          <w:rFonts w:eastAsiaTheme="minorHAnsi"/>
          <w:sz w:val="24"/>
          <w:szCs w:val="24"/>
          <w:lang w:val="en-US" w:eastAsia="ru-RU"/>
        </w:rPr>
        <w:t xml:space="preserve">teknede bir de </w:t>
      </w:r>
      <w:r w:rsidRPr="00484086">
        <w:rPr>
          <w:rFonts w:eastAsia="HiddenHorzOCR"/>
          <w:sz w:val="24"/>
          <w:szCs w:val="24"/>
          <w:lang w:val="en-US" w:eastAsia="ru-RU"/>
        </w:rPr>
        <w:t xml:space="preserve">kaptanımız </w:t>
      </w:r>
      <w:r w:rsidRPr="00484086">
        <w:rPr>
          <w:rFonts w:eastAsiaTheme="minorHAnsi"/>
          <w:sz w:val="24"/>
          <w:szCs w:val="24"/>
          <w:lang w:val="en-US" w:eastAsia="ru-RU"/>
        </w:rPr>
        <w:t xml:space="preserve">Haluk Bey </w:t>
      </w:r>
      <w:r w:rsidRPr="00484086">
        <w:rPr>
          <w:rFonts w:eastAsia="HiddenHorzOCR"/>
          <w:sz w:val="24"/>
          <w:szCs w:val="24"/>
          <w:lang w:val="en-US" w:eastAsia="ru-RU"/>
        </w:rPr>
        <w:t>vardı.</w:t>
      </w:r>
      <w:r w:rsidR="002C5814" w:rsidRPr="002C5814">
        <w:rPr>
          <w:rFonts w:eastAsia="HiddenHorzOCR"/>
          <w:sz w:val="24"/>
          <w:szCs w:val="24"/>
          <w:lang w:val="en-US" w:eastAsia="ru-RU"/>
        </w:rPr>
        <w:t xml:space="preserve"> </w:t>
      </w:r>
      <w:r w:rsidRPr="00484086">
        <w:rPr>
          <w:rFonts w:eastAsiaTheme="minorHAnsi"/>
          <w:sz w:val="24"/>
          <w:szCs w:val="24"/>
          <w:lang w:val="en-US" w:eastAsia="ru-RU"/>
        </w:rPr>
        <w:t xml:space="preserve">Yolda teknemizin motoru </w:t>
      </w:r>
      <w:r w:rsidRPr="00484086">
        <w:rPr>
          <w:rFonts w:eastAsia="HiddenHorzOCR"/>
          <w:sz w:val="24"/>
          <w:szCs w:val="24"/>
          <w:lang w:val="en-US" w:eastAsia="ru-RU"/>
        </w:rPr>
        <w:t xml:space="preserve">arı zalandı </w:t>
      </w:r>
      <w:r w:rsidRPr="00484086">
        <w:rPr>
          <w:rFonts w:eastAsiaTheme="minorHAnsi"/>
          <w:sz w:val="24"/>
          <w:szCs w:val="24"/>
          <w:lang w:val="en-US" w:eastAsia="ru-RU"/>
        </w:rPr>
        <w:t>ve olumsuz</w:t>
      </w:r>
    </w:p>
    <w:p w14:paraId="64595E9A" w14:textId="063F5BAC"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hava </w:t>
      </w:r>
      <w:r w:rsidRPr="00484086">
        <w:rPr>
          <w:rFonts w:eastAsia="HiddenHorzOCR"/>
          <w:sz w:val="24"/>
          <w:szCs w:val="24"/>
          <w:lang w:val="en-US" w:eastAsia="ru-RU"/>
        </w:rPr>
        <w:t xml:space="preserve">koşullarıyla </w:t>
      </w:r>
      <w:r w:rsidRPr="00484086">
        <w:rPr>
          <w:rFonts w:eastAsiaTheme="minorHAnsi"/>
          <w:sz w:val="24"/>
          <w:szCs w:val="24"/>
          <w:lang w:val="en-US" w:eastAsia="ru-RU"/>
        </w:rPr>
        <w:t xml:space="preserve">mücadele edemedik. </w:t>
      </w:r>
      <w:r w:rsidRPr="00484086">
        <w:rPr>
          <w:rFonts w:eastAsia="HiddenHorzOCR"/>
          <w:sz w:val="24"/>
          <w:szCs w:val="24"/>
          <w:lang w:val="en-US" w:eastAsia="ru-RU"/>
        </w:rPr>
        <w:t xml:space="preserve">Çıkan </w:t>
      </w:r>
      <w:r w:rsidRPr="00484086">
        <w:rPr>
          <w:rFonts w:eastAsiaTheme="minorHAnsi"/>
          <w:sz w:val="24"/>
          <w:szCs w:val="24"/>
          <w:lang w:val="en-US" w:eastAsia="ru-RU"/>
        </w:rPr>
        <w:t>bir</w:t>
      </w:r>
      <w:r w:rsidR="002C5814" w:rsidRPr="002C5814">
        <w:rPr>
          <w:rFonts w:eastAsiaTheme="minorHAnsi"/>
          <w:sz w:val="24"/>
          <w:szCs w:val="24"/>
          <w:lang w:val="en-US" w:eastAsia="ru-RU"/>
        </w:rPr>
        <w:t xml:space="preserve"> </w:t>
      </w:r>
      <w:r w:rsidRPr="00484086">
        <w:rPr>
          <w:rFonts w:eastAsia="HiddenHorzOCR"/>
          <w:sz w:val="24"/>
          <w:szCs w:val="24"/>
          <w:lang w:val="en-US" w:eastAsia="ru-RU"/>
        </w:rPr>
        <w:t xml:space="preserve">fırtınada </w:t>
      </w:r>
      <w:r w:rsidRPr="00484086">
        <w:rPr>
          <w:rFonts w:eastAsiaTheme="minorHAnsi"/>
          <w:sz w:val="24"/>
          <w:szCs w:val="24"/>
          <w:lang w:val="en-US" w:eastAsia="ru-RU"/>
        </w:rPr>
        <w:t>tekne alabora oldu.</w:t>
      </w:r>
    </w:p>
    <w:p w14:paraId="33FF4BCB" w14:textId="40F25855"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A : Peki siz </w:t>
      </w:r>
      <w:r w:rsidRPr="00484086">
        <w:rPr>
          <w:rFonts w:eastAsia="HiddenHorzOCR"/>
          <w:sz w:val="24"/>
          <w:szCs w:val="24"/>
          <w:lang w:val="en-US" w:eastAsia="ru-RU"/>
        </w:rPr>
        <w:t xml:space="preserve">kurtulmayı nasıl başardınız? </w:t>
      </w:r>
      <w:r w:rsidRPr="00484086">
        <w:rPr>
          <w:rFonts w:eastAsiaTheme="minorHAnsi"/>
          <w:sz w:val="24"/>
          <w:szCs w:val="24"/>
          <w:lang w:val="en-US" w:eastAsia="ru-RU"/>
        </w:rPr>
        <w:t xml:space="preserve">Kaza </w:t>
      </w:r>
      <w:r w:rsidRPr="00484086">
        <w:rPr>
          <w:rFonts w:eastAsia="HiddenHorzOCR"/>
          <w:sz w:val="24"/>
          <w:szCs w:val="24"/>
          <w:lang w:val="en-US" w:eastAsia="ru-RU"/>
        </w:rPr>
        <w:t xml:space="preserve">anın </w:t>
      </w:r>
      <w:r w:rsidRPr="00484086">
        <w:rPr>
          <w:rFonts w:eastAsiaTheme="minorHAnsi"/>
          <w:sz w:val="24"/>
          <w:szCs w:val="24"/>
          <w:lang w:val="en-US" w:eastAsia="ru-RU"/>
        </w:rPr>
        <w:t>da</w:t>
      </w:r>
      <w:r w:rsidR="002C5814" w:rsidRPr="002C5814">
        <w:rPr>
          <w:rFonts w:eastAsiaTheme="minorHAnsi"/>
          <w:sz w:val="24"/>
          <w:szCs w:val="24"/>
          <w:lang w:val="en-US" w:eastAsia="ru-RU"/>
        </w:rPr>
        <w:t xml:space="preserve"> </w:t>
      </w:r>
      <w:r w:rsidRPr="00484086">
        <w:rPr>
          <w:rFonts w:eastAsia="HiddenHorzOCR"/>
          <w:sz w:val="24"/>
          <w:szCs w:val="24"/>
          <w:lang w:val="en-US" w:eastAsia="ru-RU"/>
        </w:rPr>
        <w:t xml:space="preserve">yaşadıklarınızdan </w:t>
      </w:r>
      <w:r w:rsidRPr="00484086">
        <w:rPr>
          <w:rFonts w:eastAsiaTheme="minorHAnsi"/>
          <w:sz w:val="24"/>
          <w:szCs w:val="24"/>
          <w:lang w:val="en-US" w:eastAsia="ru-RU"/>
        </w:rPr>
        <w:t>da bahseder misiniz?</w:t>
      </w:r>
    </w:p>
    <w:p w14:paraId="4BB6ED7B" w14:textId="6BBE925A" w:rsidR="00484086" w:rsidRPr="002C5814"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B : </w:t>
      </w:r>
      <w:r w:rsidRPr="00A65448">
        <w:rPr>
          <w:rFonts w:eastAsia="HiddenHorzOCR"/>
          <w:sz w:val="24"/>
          <w:szCs w:val="24"/>
          <w:lang w:val="en-US" w:eastAsia="ru-RU"/>
        </w:rPr>
        <w:t xml:space="preserve">Aslında </w:t>
      </w:r>
      <w:r w:rsidRPr="00A65448">
        <w:rPr>
          <w:rFonts w:eastAsiaTheme="minorHAnsi"/>
          <w:sz w:val="24"/>
          <w:szCs w:val="24"/>
          <w:lang w:val="en-US" w:eastAsia="ru-RU"/>
        </w:rPr>
        <w:t xml:space="preserve">tekne </w:t>
      </w:r>
      <w:r w:rsidRPr="00A65448">
        <w:rPr>
          <w:rFonts w:eastAsia="HiddenHorzOCR"/>
          <w:sz w:val="24"/>
          <w:szCs w:val="24"/>
          <w:lang w:val="en-US" w:eastAsia="ru-RU"/>
        </w:rPr>
        <w:t xml:space="preserve">battıktan </w:t>
      </w:r>
      <w:r w:rsidRPr="00A65448">
        <w:rPr>
          <w:rFonts w:eastAsiaTheme="minorHAnsi"/>
          <w:sz w:val="24"/>
          <w:szCs w:val="24"/>
          <w:lang w:val="en-US" w:eastAsia="ru-RU"/>
        </w:rPr>
        <w:t xml:space="preserve">sonra neler </w:t>
      </w:r>
      <w:r w:rsidRPr="00A65448">
        <w:rPr>
          <w:rFonts w:eastAsia="HiddenHorzOCR"/>
          <w:sz w:val="24"/>
          <w:szCs w:val="24"/>
          <w:lang w:val="en-US" w:eastAsia="ru-RU"/>
        </w:rPr>
        <w:t>olduğunu</w:t>
      </w:r>
      <w:r w:rsidR="002C5814" w:rsidRPr="002C5814">
        <w:rPr>
          <w:rFonts w:eastAsia="HiddenHorzOCR"/>
          <w:sz w:val="24"/>
          <w:szCs w:val="24"/>
          <w:lang w:val="en-US" w:eastAsia="ru-RU"/>
        </w:rPr>
        <w:t xml:space="preserve"> </w:t>
      </w:r>
      <w:r w:rsidRPr="00A65448">
        <w:rPr>
          <w:rFonts w:eastAsiaTheme="minorHAnsi"/>
          <w:sz w:val="24"/>
          <w:szCs w:val="24"/>
          <w:lang w:val="en-US" w:eastAsia="ru-RU"/>
        </w:rPr>
        <w:t xml:space="preserve">pek </w:t>
      </w:r>
      <w:r w:rsidRPr="00A65448">
        <w:rPr>
          <w:rFonts w:eastAsia="HiddenHorzOCR"/>
          <w:sz w:val="24"/>
          <w:szCs w:val="24"/>
          <w:lang w:val="en-US" w:eastAsia="ru-RU"/>
        </w:rPr>
        <w:t xml:space="preserve">hatırlayamıyorum. </w:t>
      </w:r>
      <w:r w:rsidRPr="00A65448">
        <w:rPr>
          <w:rFonts w:eastAsiaTheme="minorHAnsi"/>
          <w:sz w:val="24"/>
          <w:szCs w:val="24"/>
          <w:lang w:val="en-US" w:eastAsia="ru-RU"/>
        </w:rPr>
        <w:t xml:space="preserve">Sadece </w:t>
      </w:r>
      <w:r w:rsidRPr="00A65448">
        <w:rPr>
          <w:rFonts w:eastAsia="HiddenHorzOCR"/>
          <w:sz w:val="24"/>
          <w:szCs w:val="24"/>
          <w:lang w:val="en-US" w:eastAsia="ru-RU"/>
        </w:rPr>
        <w:t xml:space="preserve">fırtınanın </w:t>
      </w:r>
      <w:r w:rsidRPr="00A65448">
        <w:rPr>
          <w:rFonts w:eastAsiaTheme="minorHAnsi"/>
          <w:sz w:val="24"/>
          <w:szCs w:val="24"/>
          <w:lang w:val="en-US" w:eastAsia="ru-RU"/>
        </w:rPr>
        <w:t xml:space="preserve">çok </w:t>
      </w:r>
      <w:r w:rsidRPr="00A65448">
        <w:rPr>
          <w:rFonts w:eastAsia="HiddenHorzOCR"/>
          <w:sz w:val="24"/>
          <w:szCs w:val="24"/>
          <w:lang w:val="en-US" w:eastAsia="ru-RU"/>
        </w:rPr>
        <w:t xml:space="preserve">şid </w:t>
      </w:r>
      <w:r w:rsidRPr="00A65448">
        <w:rPr>
          <w:rFonts w:eastAsiaTheme="minorHAnsi"/>
          <w:sz w:val="24"/>
          <w:szCs w:val="24"/>
          <w:lang w:val="en-US" w:eastAsia="ru-RU"/>
        </w:rPr>
        <w:t>detli</w:t>
      </w:r>
      <w:r w:rsidR="002C5814" w:rsidRPr="002C5814">
        <w:rPr>
          <w:rFonts w:eastAsia="HiddenHorzOCR"/>
          <w:sz w:val="24"/>
          <w:szCs w:val="24"/>
          <w:lang w:val="en-US" w:eastAsia="ru-RU"/>
        </w:rPr>
        <w:t xml:space="preserve"> </w:t>
      </w:r>
      <w:r w:rsidRPr="00A65448">
        <w:rPr>
          <w:rFonts w:eastAsia="HiddenHorzOCR"/>
          <w:sz w:val="24"/>
          <w:szCs w:val="24"/>
          <w:lang w:val="en-US" w:eastAsia="ru-RU"/>
        </w:rPr>
        <w:t xml:space="preserve">olduğunu </w:t>
      </w:r>
      <w:r w:rsidRPr="00A65448">
        <w:rPr>
          <w:rFonts w:eastAsiaTheme="minorHAnsi"/>
          <w:sz w:val="24"/>
          <w:szCs w:val="24"/>
          <w:lang w:val="en-US" w:eastAsia="ru-RU"/>
        </w:rPr>
        <w:t xml:space="preserve">ve denize </w:t>
      </w:r>
      <w:r w:rsidRPr="00A65448">
        <w:rPr>
          <w:rFonts w:eastAsia="HiddenHorzOCR"/>
          <w:sz w:val="24"/>
          <w:szCs w:val="24"/>
          <w:lang w:val="en-US" w:eastAsia="ru-RU"/>
        </w:rPr>
        <w:t xml:space="preserve">düşünce </w:t>
      </w:r>
      <w:r w:rsidRPr="00A65448">
        <w:rPr>
          <w:rFonts w:eastAsiaTheme="minorHAnsi"/>
          <w:sz w:val="24"/>
          <w:szCs w:val="24"/>
          <w:lang w:val="en-US" w:eastAsia="ru-RU"/>
        </w:rPr>
        <w:t xml:space="preserve">el </w:t>
      </w:r>
      <w:r w:rsidRPr="00A65448">
        <w:rPr>
          <w:rFonts w:eastAsia="HiddenHorzOCR"/>
          <w:sz w:val="24"/>
          <w:szCs w:val="24"/>
          <w:lang w:val="en-US" w:eastAsia="ru-RU"/>
        </w:rPr>
        <w:t>yordamıyla</w:t>
      </w:r>
      <w:r w:rsidR="002C5814" w:rsidRPr="002C5814">
        <w:rPr>
          <w:rFonts w:eastAsia="HiddenHorzOCR"/>
          <w:sz w:val="24"/>
          <w:szCs w:val="24"/>
          <w:lang w:val="en-US" w:eastAsia="ru-RU"/>
        </w:rPr>
        <w:t xml:space="preserve"> </w:t>
      </w:r>
      <w:r w:rsidRPr="00484086">
        <w:rPr>
          <w:rFonts w:eastAsiaTheme="minorHAnsi"/>
          <w:sz w:val="24"/>
          <w:szCs w:val="24"/>
          <w:lang w:val="en-US" w:eastAsia="ru-RU"/>
        </w:rPr>
        <w:t xml:space="preserve">bir can simidine </w:t>
      </w:r>
      <w:r w:rsidRPr="00484086">
        <w:rPr>
          <w:rFonts w:eastAsia="HiddenHorzOCR"/>
          <w:sz w:val="24"/>
          <w:szCs w:val="24"/>
          <w:lang w:val="en-US" w:eastAsia="ru-RU"/>
        </w:rPr>
        <w:t xml:space="preserve">tutunduğumu hatırlıyorum. </w:t>
      </w:r>
      <w:r w:rsidRPr="00C61EA4">
        <w:rPr>
          <w:rFonts w:eastAsiaTheme="minorHAnsi"/>
          <w:sz w:val="24"/>
          <w:szCs w:val="24"/>
          <w:lang w:val="en-US" w:eastAsia="ru-RU"/>
        </w:rPr>
        <w:t>Sonra</w:t>
      </w:r>
    </w:p>
    <w:p w14:paraId="43C15516" w14:textId="77777777" w:rsidR="00484086" w:rsidRPr="00C61EA4"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C61EA4">
        <w:rPr>
          <w:rFonts w:eastAsiaTheme="minorHAnsi"/>
          <w:sz w:val="24"/>
          <w:szCs w:val="24"/>
          <w:lang w:val="en-US" w:eastAsia="ru-RU"/>
        </w:rPr>
        <w:t xml:space="preserve">da kendimi bir </w:t>
      </w:r>
      <w:r w:rsidRPr="00C61EA4">
        <w:rPr>
          <w:rFonts w:eastAsia="HiddenHorzOCR"/>
          <w:sz w:val="24"/>
          <w:szCs w:val="24"/>
          <w:lang w:val="en-US" w:eastAsia="ru-RU"/>
        </w:rPr>
        <w:t xml:space="preserve">adanın </w:t>
      </w:r>
      <w:r w:rsidRPr="00C61EA4">
        <w:rPr>
          <w:rFonts w:eastAsiaTheme="minorHAnsi"/>
          <w:sz w:val="24"/>
          <w:szCs w:val="24"/>
          <w:lang w:val="en-US" w:eastAsia="ru-RU"/>
        </w:rPr>
        <w:t>sahilinde buldum.</w:t>
      </w:r>
    </w:p>
    <w:p w14:paraId="2EB32F73" w14:textId="192B481E"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A : Evet, gelelim adadaki </w:t>
      </w:r>
      <w:r w:rsidRPr="00484086">
        <w:rPr>
          <w:rFonts w:eastAsia="HiddenHorzOCR"/>
          <w:sz w:val="24"/>
          <w:szCs w:val="24"/>
          <w:lang w:val="en-US" w:eastAsia="ru-RU"/>
        </w:rPr>
        <w:t xml:space="preserve">yaşamınıza. İki yıl </w:t>
      </w:r>
      <w:r w:rsidRPr="00484086">
        <w:rPr>
          <w:rFonts w:eastAsiaTheme="minorHAnsi"/>
          <w:sz w:val="24"/>
          <w:szCs w:val="24"/>
          <w:lang w:val="en-US" w:eastAsia="ru-RU"/>
        </w:rPr>
        <w:t>boyunca</w:t>
      </w:r>
      <w:r w:rsidR="002C5814" w:rsidRPr="002C5814">
        <w:rPr>
          <w:rFonts w:eastAsiaTheme="minorHAnsi"/>
          <w:sz w:val="24"/>
          <w:szCs w:val="24"/>
          <w:lang w:val="en-US" w:eastAsia="ru-RU"/>
        </w:rPr>
        <w:t xml:space="preserve"> </w:t>
      </w:r>
      <w:r w:rsidRPr="00484086">
        <w:rPr>
          <w:rFonts w:eastAsiaTheme="minorHAnsi"/>
          <w:sz w:val="24"/>
          <w:szCs w:val="24"/>
          <w:lang w:val="en-US" w:eastAsia="ru-RU"/>
        </w:rPr>
        <w:t xml:space="preserve">tek </w:t>
      </w:r>
      <w:r w:rsidRPr="00484086">
        <w:rPr>
          <w:rFonts w:eastAsia="HiddenHorzOCR"/>
          <w:sz w:val="24"/>
          <w:szCs w:val="24"/>
          <w:lang w:val="en-US" w:eastAsia="ru-RU"/>
        </w:rPr>
        <w:t xml:space="preserve">başınıza, </w:t>
      </w:r>
      <w:r w:rsidRPr="00484086">
        <w:rPr>
          <w:rFonts w:eastAsiaTheme="minorHAnsi"/>
          <w:sz w:val="24"/>
          <w:szCs w:val="24"/>
          <w:lang w:val="en-US" w:eastAsia="ru-RU"/>
        </w:rPr>
        <w:t xml:space="preserve">bir adada </w:t>
      </w:r>
      <w:r w:rsidRPr="00484086">
        <w:rPr>
          <w:rFonts w:eastAsia="HiddenHorzOCR"/>
          <w:sz w:val="24"/>
          <w:szCs w:val="24"/>
          <w:lang w:val="en-US" w:eastAsia="ru-RU"/>
        </w:rPr>
        <w:t xml:space="preserve">hayatınızı nasıl </w:t>
      </w:r>
      <w:r w:rsidRPr="00484086">
        <w:rPr>
          <w:rFonts w:eastAsiaTheme="minorHAnsi"/>
          <w:sz w:val="24"/>
          <w:szCs w:val="24"/>
          <w:lang w:val="en-US" w:eastAsia="ru-RU"/>
        </w:rPr>
        <w:t>sürdürdünüz?</w:t>
      </w:r>
    </w:p>
    <w:p w14:paraId="6F821EDD" w14:textId="6DB03D9F" w:rsidR="00484086" w:rsidRPr="002C5814"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B ilk günler çok zor geçti tabii, özellikle içme suyu</w:t>
      </w:r>
      <w:r w:rsidR="002C5814" w:rsidRPr="002C5814">
        <w:rPr>
          <w:rFonts w:eastAsiaTheme="minorHAnsi"/>
          <w:sz w:val="24"/>
          <w:szCs w:val="24"/>
          <w:lang w:val="en-US" w:eastAsia="ru-RU"/>
        </w:rPr>
        <w:t xml:space="preserve"> </w:t>
      </w:r>
      <w:r w:rsidRPr="00484086">
        <w:rPr>
          <w:rFonts w:eastAsiaTheme="minorHAnsi"/>
          <w:sz w:val="24"/>
          <w:szCs w:val="24"/>
          <w:lang w:val="en-US" w:eastAsia="ru-RU"/>
        </w:rPr>
        <w:t xml:space="preserve">bulana kadar. Daha sonra </w:t>
      </w:r>
      <w:r w:rsidRPr="00484086">
        <w:rPr>
          <w:rFonts w:eastAsia="HiddenHorzOCR"/>
          <w:sz w:val="24"/>
          <w:szCs w:val="24"/>
          <w:lang w:val="en-US" w:eastAsia="ru-RU"/>
        </w:rPr>
        <w:t>adayı keşfetmeye</w:t>
      </w:r>
    </w:p>
    <w:p w14:paraId="5139D174" w14:textId="1D38ECB5" w:rsidR="00484086" w:rsidRPr="002C5814"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484086">
        <w:rPr>
          <w:rFonts w:eastAsia="HiddenHorzOCR"/>
          <w:sz w:val="24"/>
          <w:szCs w:val="24"/>
          <w:lang w:val="en-US" w:eastAsia="ru-RU"/>
        </w:rPr>
        <w:t xml:space="preserve">başladım, </w:t>
      </w:r>
      <w:r w:rsidRPr="00484086">
        <w:rPr>
          <w:rFonts w:eastAsiaTheme="minorHAnsi"/>
          <w:sz w:val="24"/>
          <w:szCs w:val="24"/>
          <w:lang w:val="en-US" w:eastAsia="ru-RU"/>
        </w:rPr>
        <w:t xml:space="preserve">küçük </w:t>
      </w:r>
      <w:r w:rsidRPr="00484086">
        <w:rPr>
          <w:rFonts w:eastAsia="HiddenHorzOCR"/>
          <w:sz w:val="24"/>
          <w:szCs w:val="24"/>
          <w:lang w:val="en-US" w:eastAsia="ru-RU"/>
        </w:rPr>
        <w:t xml:space="preserve">mağaraları barınak </w:t>
      </w:r>
      <w:r w:rsidRPr="00484086">
        <w:rPr>
          <w:rFonts w:eastAsiaTheme="minorHAnsi"/>
          <w:sz w:val="24"/>
          <w:szCs w:val="24"/>
          <w:lang w:val="en-US" w:eastAsia="ru-RU"/>
        </w:rPr>
        <w:t xml:space="preserve">olarak kul </w:t>
      </w:r>
      <w:r w:rsidRPr="00484086">
        <w:rPr>
          <w:rFonts w:eastAsia="HiddenHorzOCR"/>
          <w:sz w:val="24"/>
          <w:szCs w:val="24"/>
          <w:lang w:val="en-US" w:eastAsia="ru-RU"/>
        </w:rPr>
        <w:t>landım</w:t>
      </w:r>
      <w:r w:rsidRPr="00484086">
        <w:rPr>
          <w:rFonts w:eastAsiaTheme="minorHAnsi"/>
          <w:sz w:val="24"/>
          <w:szCs w:val="24"/>
          <w:lang w:val="en-US" w:eastAsia="ru-RU"/>
        </w:rPr>
        <w:t>...</w:t>
      </w:r>
    </w:p>
    <w:p w14:paraId="194CC857" w14:textId="1A5B6196" w:rsidR="00484086" w:rsidRPr="00A65448" w:rsidRDefault="00484086" w:rsidP="002C5814">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A : Mehmet Bey, </w:t>
      </w:r>
      <w:r w:rsidRPr="00484086">
        <w:rPr>
          <w:rFonts w:eastAsia="HiddenHorzOCR"/>
          <w:sz w:val="24"/>
          <w:szCs w:val="24"/>
          <w:lang w:val="en-US" w:eastAsia="ru-RU"/>
        </w:rPr>
        <w:t xml:space="preserve">anlattıklarınız </w:t>
      </w:r>
      <w:r w:rsidRPr="00484086">
        <w:rPr>
          <w:rFonts w:eastAsiaTheme="minorHAnsi"/>
          <w:sz w:val="24"/>
          <w:szCs w:val="24"/>
          <w:lang w:val="en-US" w:eastAsia="ru-RU"/>
        </w:rPr>
        <w:t>gerçekten çok ilginç</w:t>
      </w:r>
      <w:r w:rsidR="002C5814" w:rsidRPr="002C5814">
        <w:rPr>
          <w:rFonts w:eastAsiaTheme="minorHAnsi"/>
          <w:sz w:val="24"/>
          <w:szCs w:val="24"/>
          <w:lang w:val="en-US" w:eastAsia="ru-RU"/>
        </w:rPr>
        <w:t xml:space="preserve">. </w:t>
      </w:r>
      <w:r w:rsidRPr="00484086">
        <w:rPr>
          <w:rFonts w:eastAsiaTheme="minorHAnsi"/>
          <w:sz w:val="24"/>
          <w:szCs w:val="24"/>
          <w:lang w:val="en-US" w:eastAsia="ru-RU"/>
        </w:rPr>
        <w:t xml:space="preserve">Sizi dinlemeye devam </w:t>
      </w:r>
      <w:r w:rsidRPr="00484086">
        <w:rPr>
          <w:rFonts w:eastAsia="HiddenHorzOCR"/>
          <w:sz w:val="24"/>
          <w:szCs w:val="24"/>
          <w:lang w:val="en-US" w:eastAsia="ru-RU"/>
        </w:rPr>
        <w:t xml:space="preserve">edeceğiz </w:t>
      </w:r>
      <w:r w:rsidRPr="00484086">
        <w:rPr>
          <w:rFonts w:eastAsiaTheme="minorHAnsi"/>
          <w:sz w:val="24"/>
          <w:szCs w:val="24"/>
          <w:lang w:val="en-US" w:eastAsia="ru-RU"/>
        </w:rPr>
        <w:t xml:space="preserve">ancak </w:t>
      </w:r>
      <w:r w:rsidRPr="00484086">
        <w:rPr>
          <w:rFonts w:eastAsia="HiddenHorzOCR"/>
          <w:sz w:val="24"/>
          <w:szCs w:val="24"/>
          <w:lang w:val="en-US" w:eastAsia="ru-RU"/>
        </w:rPr>
        <w:t xml:space="preserve">şimdi </w:t>
      </w:r>
      <w:r w:rsidRPr="00484086">
        <w:rPr>
          <w:rFonts w:eastAsiaTheme="minorHAnsi"/>
          <w:sz w:val="24"/>
          <w:szCs w:val="24"/>
          <w:lang w:val="en-US" w:eastAsia="ru-RU"/>
        </w:rPr>
        <w:t>bir</w:t>
      </w:r>
      <w:r w:rsidR="002C5814" w:rsidRPr="002C5814">
        <w:rPr>
          <w:rFonts w:eastAsiaTheme="minorHAnsi"/>
          <w:sz w:val="24"/>
          <w:szCs w:val="24"/>
          <w:lang w:val="en-US" w:eastAsia="ru-RU"/>
        </w:rPr>
        <w:t xml:space="preserve"> </w:t>
      </w:r>
      <w:r w:rsidRPr="00A65448">
        <w:rPr>
          <w:rFonts w:eastAsiaTheme="minorHAnsi"/>
          <w:sz w:val="24"/>
          <w:szCs w:val="24"/>
          <w:lang w:val="en-US" w:eastAsia="ru-RU"/>
        </w:rPr>
        <w:t xml:space="preserve">reklam </w:t>
      </w:r>
      <w:r w:rsidRPr="00A65448">
        <w:rPr>
          <w:rFonts w:eastAsia="HiddenHorzOCR"/>
          <w:sz w:val="24"/>
          <w:szCs w:val="24"/>
          <w:lang w:val="en-US" w:eastAsia="ru-RU"/>
        </w:rPr>
        <w:t xml:space="preserve">arası </w:t>
      </w:r>
      <w:r w:rsidRPr="00A65448">
        <w:rPr>
          <w:rFonts w:eastAsiaTheme="minorHAnsi"/>
          <w:sz w:val="24"/>
          <w:szCs w:val="24"/>
          <w:lang w:val="en-US" w:eastAsia="ru-RU"/>
        </w:rPr>
        <w:t>veriyoruz.</w:t>
      </w:r>
    </w:p>
    <w:p w14:paraId="20CDB4DA" w14:textId="77777777" w:rsidR="00484086" w:rsidRPr="00A65448" w:rsidRDefault="00484086" w:rsidP="00484086">
      <w:pPr>
        <w:spacing w:after="120"/>
        <w:ind w:firstLine="709"/>
        <w:jc w:val="both"/>
        <w:rPr>
          <w:rFonts w:ascii="Arial" w:eastAsiaTheme="minorHAnsi" w:hAnsi="Arial" w:cs="Arial"/>
          <w:color w:val="353638"/>
          <w:sz w:val="19"/>
          <w:szCs w:val="19"/>
          <w:lang w:val="en-US" w:eastAsia="ru-RU"/>
        </w:rPr>
      </w:pPr>
    </w:p>
    <w:p w14:paraId="47BF812F" w14:textId="452964CE"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Bir televizyon </w:t>
      </w:r>
      <w:r w:rsidRPr="00A65448">
        <w:rPr>
          <w:rFonts w:eastAsia="HiddenHorzOCR"/>
          <w:sz w:val="24"/>
          <w:szCs w:val="24"/>
          <w:lang w:val="en-US" w:eastAsia="ru-RU"/>
        </w:rPr>
        <w:t xml:space="preserve">kanalında </w:t>
      </w:r>
      <w:r w:rsidRPr="00A65448">
        <w:rPr>
          <w:rFonts w:eastAsiaTheme="minorHAnsi"/>
          <w:sz w:val="24"/>
          <w:szCs w:val="24"/>
          <w:lang w:val="en-US" w:eastAsia="ru-RU"/>
        </w:rPr>
        <w:t xml:space="preserve">muhabir olarak </w:t>
      </w:r>
      <w:r w:rsidRPr="00A65448">
        <w:rPr>
          <w:rFonts w:eastAsia="HiddenHorzOCR"/>
          <w:sz w:val="24"/>
          <w:szCs w:val="24"/>
          <w:lang w:val="en-US" w:eastAsia="ru-RU"/>
        </w:rPr>
        <w:t xml:space="preserve">çalışmaktasınız </w:t>
      </w:r>
      <w:r w:rsidRPr="00A65448">
        <w:rPr>
          <w:rFonts w:eastAsiaTheme="minorHAnsi"/>
          <w:sz w:val="24"/>
          <w:szCs w:val="24"/>
          <w:lang w:val="en-US" w:eastAsia="ru-RU"/>
        </w:rPr>
        <w:t>ve Mehmet Suna ile ana haber bültenindesiniz.</w:t>
      </w:r>
      <w:r w:rsidRPr="00A65448">
        <w:rPr>
          <w:rFonts w:eastAsia="HiddenHorzOCR"/>
          <w:sz w:val="24"/>
          <w:szCs w:val="24"/>
          <w:lang w:val="en-US" w:eastAsia="ru-RU"/>
        </w:rPr>
        <w:t xml:space="preserve"> </w:t>
      </w:r>
      <w:r w:rsidRPr="00A65448">
        <w:rPr>
          <w:rFonts w:eastAsiaTheme="minorHAnsi"/>
          <w:sz w:val="24"/>
          <w:szCs w:val="24"/>
          <w:lang w:val="en-US" w:eastAsia="ru-RU"/>
        </w:rPr>
        <w:t xml:space="preserve">Kazazede ile bir röportaj </w:t>
      </w:r>
      <w:r w:rsidRPr="00A65448">
        <w:rPr>
          <w:rFonts w:eastAsia="HiddenHorzOCR"/>
          <w:sz w:val="24"/>
          <w:szCs w:val="24"/>
          <w:lang w:val="en-US" w:eastAsia="ru-RU"/>
        </w:rPr>
        <w:t>yapınız.</w:t>
      </w:r>
    </w:p>
    <w:p w14:paraId="18CBC8F6"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HiddenHorzOCR"/>
          <w:sz w:val="24"/>
          <w:szCs w:val="24"/>
          <w:lang w:val="en-US" w:eastAsia="ru-RU"/>
        </w:rPr>
        <w:t>KİŞİSEL BİLGİLER</w:t>
      </w:r>
    </w:p>
    <w:p w14:paraId="5CE94129"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HiddenHorzOCR"/>
          <w:sz w:val="24"/>
          <w:szCs w:val="24"/>
          <w:lang w:val="en-US" w:eastAsia="ru-RU"/>
        </w:rPr>
        <w:t>•Yaş</w:t>
      </w:r>
    </w:p>
    <w:p w14:paraId="7B7599C8"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•Meslek</w:t>
      </w:r>
    </w:p>
    <w:p w14:paraId="69999054"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Medeni durum</w:t>
      </w:r>
    </w:p>
    <w:p w14:paraId="4342DE53"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TEKNE</w:t>
      </w:r>
    </w:p>
    <w:p w14:paraId="775800FF"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•Teknenin </w:t>
      </w:r>
      <w:r w:rsidRPr="00A65448">
        <w:rPr>
          <w:rFonts w:eastAsia="HiddenHorzOCR"/>
          <w:sz w:val="24"/>
          <w:szCs w:val="24"/>
          <w:lang w:val="en-US" w:eastAsia="ru-RU"/>
        </w:rPr>
        <w:t>rotası</w:t>
      </w:r>
    </w:p>
    <w:p w14:paraId="062B3798"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•Teknedeki </w:t>
      </w:r>
      <w:r w:rsidRPr="00A65448">
        <w:rPr>
          <w:rFonts w:eastAsia="HiddenHorzOCR"/>
          <w:sz w:val="24"/>
          <w:szCs w:val="24"/>
          <w:lang w:val="en-US" w:eastAsia="ru-RU"/>
        </w:rPr>
        <w:t xml:space="preserve">kişilerin sayısı </w:t>
      </w:r>
      <w:r w:rsidRPr="00A65448">
        <w:rPr>
          <w:rFonts w:eastAsiaTheme="minorHAnsi"/>
          <w:sz w:val="24"/>
          <w:szCs w:val="24"/>
          <w:lang w:val="en-US" w:eastAsia="ru-RU"/>
        </w:rPr>
        <w:t>ve kimlikleri</w:t>
      </w:r>
    </w:p>
    <w:p w14:paraId="4300668F"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KAZA</w:t>
      </w:r>
    </w:p>
    <w:p w14:paraId="016B5977"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•Kaza </w:t>
      </w:r>
      <w:r w:rsidRPr="00A65448">
        <w:rPr>
          <w:rFonts w:eastAsia="HiddenHorzOCR"/>
          <w:sz w:val="24"/>
          <w:szCs w:val="24"/>
          <w:lang w:val="en-US" w:eastAsia="ru-RU"/>
        </w:rPr>
        <w:t>anı</w:t>
      </w:r>
    </w:p>
    <w:p w14:paraId="0E53D1B9"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 </w:t>
      </w:r>
      <w:r w:rsidRPr="00A65448">
        <w:rPr>
          <w:rFonts w:eastAsia="HiddenHorzOCR"/>
          <w:sz w:val="24"/>
          <w:szCs w:val="24"/>
          <w:lang w:val="en-US" w:eastAsia="ru-RU"/>
        </w:rPr>
        <w:t xml:space="preserve">Kazanın </w:t>
      </w:r>
      <w:r w:rsidRPr="00A65448">
        <w:rPr>
          <w:rFonts w:eastAsiaTheme="minorHAnsi"/>
          <w:sz w:val="24"/>
          <w:szCs w:val="24"/>
          <w:lang w:val="en-US" w:eastAsia="ru-RU"/>
        </w:rPr>
        <w:t>nedeni</w:t>
      </w:r>
    </w:p>
    <w:p w14:paraId="40A14F1F"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 Kazadan sonra </w:t>
      </w:r>
      <w:r w:rsidRPr="00A65448">
        <w:rPr>
          <w:rFonts w:eastAsia="HiddenHorzOCR"/>
          <w:sz w:val="24"/>
          <w:szCs w:val="24"/>
          <w:lang w:val="en-US" w:eastAsia="ru-RU"/>
        </w:rPr>
        <w:t>yaşananlar</w:t>
      </w:r>
    </w:p>
    <w:p w14:paraId="07651DFC" w14:textId="53C85DA7" w:rsidR="00484086" w:rsidRPr="00C61EA4"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Pr>
          <w:rFonts w:eastAsia="HiddenHorzOCR"/>
          <w:sz w:val="24"/>
          <w:szCs w:val="24"/>
          <w:lang w:val="tr-TR" w:eastAsia="ru-RU"/>
        </w:rPr>
        <w:t>ISSIZ</w:t>
      </w:r>
      <w:r w:rsidRPr="00C61EA4">
        <w:rPr>
          <w:rFonts w:eastAsia="HiddenHorzOCR"/>
          <w:sz w:val="24"/>
          <w:szCs w:val="24"/>
          <w:lang w:val="en-US" w:eastAsia="ru-RU"/>
        </w:rPr>
        <w:t xml:space="preserve"> </w:t>
      </w:r>
      <w:r w:rsidRPr="00C61EA4">
        <w:rPr>
          <w:rFonts w:eastAsiaTheme="minorHAnsi"/>
          <w:sz w:val="24"/>
          <w:szCs w:val="24"/>
          <w:lang w:val="en-US" w:eastAsia="ru-RU"/>
        </w:rPr>
        <w:t>ADA</w:t>
      </w:r>
    </w:p>
    <w:p w14:paraId="4D3C13E1"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 </w:t>
      </w:r>
      <w:r w:rsidRPr="00A65448">
        <w:rPr>
          <w:rFonts w:eastAsia="HiddenHorzOCR"/>
          <w:sz w:val="24"/>
          <w:szCs w:val="24"/>
          <w:lang w:val="en-US" w:eastAsia="ru-RU"/>
        </w:rPr>
        <w:t xml:space="preserve">Adanın </w:t>
      </w:r>
      <w:r w:rsidRPr="00A65448">
        <w:rPr>
          <w:rFonts w:eastAsiaTheme="minorHAnsi"/>
          <w:sz w:val="24"/>
          <w:szCs w:val="24"/>
          <w:lang w:val="en-US" w:eastAsia="ru-RU"/>
        </w:rPr>
        <w:t>özellikleri (orman, hayvanlar, bitkiler vb.l</w:t>
      </w:r>
    </w:p>
    <w:p w14:paraId="14D37595"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HiddenHorzOCR"/>
          <w:sz w:val="24"/>
          <w:szCs w:val="24"/>
          <w:lang w:val="en-US" w:eastAsia="ru-RU"/>
        </w:rPr>
        <w:lastRenderedPageBreak/>
        <w:t>•Barınma</w:t>
      </w:r>
    </w:p>
    <w:p w14:paraId="0F529C9D"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Yiyecek-içecek</w:t>
      </w:r>
    </w:p>
    <w:p w14:paraId="6F4EF173"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 </w:t>
      </w:r>
      <w:r w:rsidRPr="00A65448">
        <w:rPr>
          <w:rFonts w:eastAsia="HiddenHorzOCR"/>
          <w:sz w:val="24"/>
          <w:szCs w:val="24"/>
          <w:lang w:val="en-US" w:eastAsia="ru-RU"/>
        </w:rPr>
        <w:t xml:space="preserve">Karşılaşılan </w:t>
      </w:r>
      <w:r w:rsidRPr="00A65448">
        <w:rPr>
          <w:rFonts w:eastAsiaTheme="minorHAnsi"/>
          <w:sz w:val="24"/>
          <w:szCs w:val="24"/>
          <w:lang w:val="en-US" w:eastAsia="ru-RU"/>
        </w:rPr>
        <w:t>tehlikeler</w:t>
      </w:r>
    </w:p>
    <w:p w14:paraId="4291AE61"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Adadaki hayvanlar, bitkiler vb.</w:t>
      </w:r>
    </w:p>
    <w:p w14:paraId="69DBA4C4" w14:textId="6C3EC703"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tr-TR" w:eastAsia="ru-RU"/>
        </w:rPr>
      </w:pPr>
      <w:r w:rsidRPr="00484086">
        <w:rPr>
          <w:rFonts w:eastAsiaTheme="minorHAnsi"/>
          <w:sz w:val="24"/>
          <w:szCs w:val="24"/>
          <w:lang w:val="en-US" w:eastAsia="ru-RU"/>
        </w:rPr>
        <w:t>EVE</w:t>
      </w:r>
      <w:r w:rsidRPr="00A65448">
        <w:rPr>
          <w:rFonts w:eastAsiaTheme="minorHAnsi"/>
          <w:sz w:val="24"/>
          <w:szCs w:val="24"/>
          <w:lang w:val="en-US" w:eastAsia="ru-RU"/>
        </w:rPr>
        <w:t xml:space="preserve"> </w:t>
      </w:r>
      <w:r w:rsidRPr="00484086">
        <w:rPr>
          <w:rFonts w:eastAsiaTheme="minorHAnsi"/>
          <w:sz w:val="24"/>
          <w:szCs w:val="24"/>
          <w:lang w:val="en-US" w:eastAsia="ru-RU"/>
        </w:rPr>
        <w:t>DON</w:t>
      </w:r>
      <w:r w:rsidRPr="00A65448">
        <w:rPr>
          <w:rFonts w:eastAsiaTheme="minorHAnsi"/>
          <w:sz w:val="24"/>
          <w:szCs w:val="24"/>
          <w:lang w:val="en-US" w:eastAsia="ru-RU"/>
        </w:rPr>
        <w:t>Ü</w:t>
      </w:r>
      <w:r>
        <w:rPr>
          <w:rFonts w:eastAsiaTheme="minorHAnsi"/>
          <w:sz w:val="24"/>
          <w:szCs w:val="24"/>
          <w:lang w:val="tr-TR" w:eastAsia="ru-RU"/>
        </w:rPr>
        <w:t>Ş</w:t>
      </w:r>
    </w:p>
    <w:p w14:paraId="2A4CD1C4"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 </w:t>
      </w:r>
      <w:r w:rsidRPr="00484086">
        <w:rPr>
          <w:rFonts w:eastAsia="HiddenHorzOCR"/>
          <w:sz w:val="24"/>
          <w:szCs w:val="24"/>
          <w:lang w:val="en-US" w:eastAsia="ru-RU"/>
        </w:rPr>
        <w:t>Bal</w:t>
      </w:r>
      <w:r w:rsidRPr="00A65448">
        <w:rPr>
          <w:rFonts w:eastAsia="HiddenHorzOCR"/>
          <w:sz w:val="24"/>
          <w:szCs w:val="24"/>
          <w:lang w:val="en-US" w:eastAsia="ru-RU"/>
        </w:rPr>
        <w:t>ı</w:t>
      </w:r>
      <w:r w:rsidRPr="00484086">
        <w:rPr>
          <w:rFonts w:eastAsia="HiddenHorzOCR"/>
          <w:sz w:val="24"/>
          <w:szCs w:val="24"/>
          <w:lang w:val="en-US" w:eastAsia="ru-RU"/>
        </w:rPr>
        <w:t>k</w:t>
      </w:r>
      <w:r w:rsidRPr="00A65448">
        <w:rPr>
          <w:rFonts w:eastAsia="HiddenHorzOCR"/>
          <w:sz w:val="24"/>
          <w:szCs w:val="24"/>
          <w:lang w:val="en-US" w:eastAsia="ru-RU"/>
        </w:rPr>
        <w:t xml:space="preserve">çı </w:t>
      </w:r>
      <w:r w:rsidRPr="00484086">
        <w:rPr>
          <w:rFonts w:eastAsiaTheme="minorHAnsi"/>
          <w:sz w:val="24"/>
          <w:szCs w:val="24"/>
          <w:lang w:val="en-US" w:eastAsia="ru-RU"/>
        </w:rPr>
        <w:t>teknesiyle</w:t>
      </w:r>
      <w:r w:rsidRPr="00A65448">
        <w:rPr>
          <w:rFonts w:eastAsiaTheme="minorHAnsi"/>
          <w:sz w:val="24"/>
          <w:szCs w:val="24"/>
          <w:lang w:val="en-US" w:eastAsia="ru-RU"/>
        </w:rPr>
        <w:t xml:space="preserve"> </w:t>
      </w:r>
      <w:r w:rsidRPr="00484086">
        <w:rPr>
          <w:rFonts w:eastAsia="HiddenHorzOCR"/>
          <w:sz w:val="24"/>
          <w:szCs w:val="24"/>
          <w:lang w:val="en-US" w:eastAsia="ru-RU"/>
        </w:rPr>
        <w:t>kar</w:t>
      </w:r>
      <w:r w:rsidRPr="00A65448">
        <w:rPr>
          <w:rFonts w:eastAsia="HiddenHorzOCR"/>
          <w:sz w:val="24"/>
          <w:szCs w:val="24"/>
          <w:lang w:val="en-US" w:eastAsia="ru-RU"/>
        </w:rPr>
        <w:t>şı</w:t>
      </w:r>
      <w:r w:rsidRPr="00484086">
        <w:rPr>
          <w:rFonts w:eastAsia="HiddenHorzOCR"/>
          <w:sz w:val="24"/>
          <w:szCs w:val="24"/>
          <w:lang w:val="en-US" w:eastAsia="ru-RU"/>
        </w:rPr>
        <w:t>la</w:t>
      </w:r>
      <w:r w:rsidRPr="00A65448">
        <w:rPr>
          <w:rFonts w:eastAsia="HiddenHorzOCR"/>
          <w:sz w:val="24"/>
          <w:szCs w:val="24"/>
          <w:lang w:val="en-US" w:eastAsia="ru-RU"/>
        </w:rPr>
        <w:t>ş</w:t>
      </w:r>
      <w:r w:rsidRPr="00484086">
        <w:rPr>
          <w:rFonts w:eastAsia="HiddenHorzOCR"/>
          <w:sz w:val="24"/>
          <w:szCs w:val="24"/>
          <w:lang w:val="en-US" w:eastAsia="ru-RU"/>
        </w:rPr>
        <w:t>ma</w:t>
      </w:r>
    </w:p>
    <w:p w14:paraId="5023BBE0" w14:textId="6BAA26DB" w:rsidR="00E74D60" w:rsidRPr="00AC12C9" w:rsidRDefault="00484086" w:rsidP="00AC12C9">
      <w:pPr>
        <w:spacing w:after="120"/>
        <w:ind w:firstLine="709"/>
        <w:jc w:val="both"/>
        <w:rPr>
          <w:sz w:val="24"/>
          <w:szCs w:val="24"/>
          <w:lang w:val="en-US" w:eastAsia="ru-RU"/>
        </w:rPr>
      </w:pPr>
      <w:r w:rsidRPr="00484086">
        <w:rPr>
          <w:rFonts w:eastAsiaTheme="minorHAnsi"/>
          <w:sz w:val="24"/>
          <w:szCs w:val="24"/>
          <w:lang w:val="en-US" w:eastAsia="ru-RU"/>
        </w:rPr>
        <w:t>• Ailenin tepkisi</w:t>
      </w:r>
    </w:p>
    <w:p w14:paraId="05EB61A3" w14:textId="36417640" w:rsidR="00E74D60" w:rsidRDefault="007C0E40" w:rsidP="009F7E9A">
      <w:pPr>
        <w:pStyle w:val="a5"/>
        <w:tabs>
          <w:tab w:val="left" w:pos="420"/>
        </w:tabs>
        <w:ind w:right="1141"/>
        <w:jc w:val="both"/>
        <w:rPr>
          <w:lang w:val="en-US"/>
        </w:rPr>
      </w:pPr>
      <w:r w:rsidRPr="006B6932">
        <w:rPr>
          <w:color w:val="FF0000"/>
          <w:lang w:val="en-US"/>
        </w:rPr>
        <w:br/>
      </w:r>
    </w:p>
    <w:p w14:paraId="320D54DA" w14:textId="77777777" w:rsidR="00E74D60" w:rsidRPr="00C61EA4" w:rsidRDefault="007C0E40">
      <w:pPr>
        <w:pStyle w:val="a5"/>
        <w:tabs>
          <w:tab w:val="left" w:pos="420"/>
        </w:tabs>
        <w:ind w:right="1141"/>
        <w:jc w:val="center"/>
        <w:rPr>
          <w:b/>
          <w:sz w:val="28"/>
          <w:szCs w:val="28"/>
        </w:rPr>
      </w:pPr>
      <w:r w:rsidRPr="00C61EA4">
        <w:rPr>
          <w:b/>
          <w:sz w:val="28"/>
          <w:szCs w:val="28"/>
        </w:rPr>
        <w:t>Примерные темы для презентаций</w:t>
      </w:r>
    </w:p>
    <w:p w14:paraId="4FBB0534" w14:textId="05F15970" w:rsidR="00853EE3" w:rsidRPr="00853EE3" w:rsidRDefault="00853EE3">
      <w:pPr>
        <w:pStyle w:val="a5"/>
        <w:tabs>
          <w:tab w:val="left" w:pos="420"/>
        </w:tabs>
        <w:ind w:right="1141"/>
        <w:jc w:val="center"/>
        <w:rPr>
          <w:b/>
          <w:sz w:val="28"/>
          <w:szCs w:val="28"/>
        </w:rPr>
      </w:pPr>
      <w:r>
        <w:rPr>
          <w:b/>
          <w:sz w:val="28"/>
          <w:szCs w:val="28"/>
        </w:rPr>
        <w:t>(турецкий язык, арабский язык)</w:t>
      </w:r>
    </w:p>
    <w:p w14:paraId="447CF03C" w14:textId="3847BCEC" w:rsidR="00E74D60" w:rsidRDefault="007C0E40" w:rsidP="007919A9">
      <w:pPr>
        <w:pStyle w:val="a5"/>
        <w:numPr>
          <w:ilvl w:val="0"/>
          <w:numId w:val="10"/>
        </w:numPr>
        <w:tabs>
          <w:tab w:val="left" w:pos="420"/>
        </w:tabs>
        <w:ind w:right="1141"/>
        <w:rPr>
          <w:sz w:val="28"/>
          <w:szCs w:val="28"/>
        </w:rPr>
      </w:pPr>
      <w:r>
        <w:rPr>
          <w:sz w:val="28"/>
          <w:szCs w:val="28"/>
        </w:rPr>
        <w:t xml:space="preserve">Официальная деловая переписка: </w:t>
      </w:r>
      <w:r w:rsidR="00796F9A">
        <w:rPr>
          <w:sz w:val="28"/>
          <w:szCs w:val="28"/>
        </w:rPr>
        <w:t>резюме и сопроводительное письмо</w:t>
      </w:r>
    </w:p>
    <w:p w14:paraId="0818FAC1" w14:textId="288DB221" w:rsidR="00E74D60" w:rsidRDefault="007C0E40" w:rsidP="007919A9">
      <w:pPr>
        <w:pStyle w:val="a5"/>
        <w:numPr>
          <w:ilvl w:val="0"/>
          <w:numId w:val="10"/>
        </w:numPr>
        <w:tabs>
          <w:tab w:val="left" w:pos="420"/>
        </w:tabs>
        <w:ind w:right="1141"/>
        <w:rPr>
          <w:sz w:val="28"/>
          <w:szCs w:val="28"/>
        </w:rPr>
      </w:pPr>
      <w:r>
        <w:rPr>
          <w:sz w:val="28"/>
          <w:szCs w:val="28"/>
        </w:rPr>
        <w:t xml:space="preserve">Официальная деловая переписка: </w:t>
      </w:r>
      <w:r w:rsidR="00301781">
        <w:rPr>
          <w:sz w:val="28"/>
          <w:szCs w:val="28"/>
        </w:rPr>
        <w:t>запрос и претензия</w:t>
      </w:r>
    </w:p>
    <w:p w14:paraId="41586022" w14:textId="05617C73" w:rsidR="00E74D60" w:rsidRDefault="007C0E40" w:rsidP="007919A9">
      <w:pPr>
        <w:pStyle w:val="a5"/>
        <w:numPr>
          <w:ilvl w:val="0"/>
          <w:numId w:val="10"/>
        </w:numPr>
        <w:tabs>
          <w:tab w:val="left" w:pos="420"/>
        </w:tabs>
        <w:ind w:right="1141"/>
        <w:rPr>
          <w:sz w:val="28"/>
          <w:szCs w:val="28"/>
        </w:rPr>
      </w:pPr>
      <w:r>
        <w:rPr>
          <w:sz w:val="28"/>
          <w:szCs w:val="28"/>
        </w:rPr>
        <w:t xml:space="preserve">Официальная деловая переписка: </w:t>
      </w:r>
      <w:r w:rsidR="00301781">
        <w:rPr>
          <w:sz w:val="28"/>
          <w:szCs w:val="28"/>
        </w:rPr>
        <w:t>реклама</w:t>
      </w:r>
    </w:p>
    <w:p w14:paraId="44B4D6E8" w14:textId="77777777" w:rsidR="00E74D60" w:rsidRDefault="007C0E40" w:rsidP="007919A9">
      <w:pPr>
        <w:pStyle w:val="a5"/>
        <w:numPr>
          <w:ilvl w:val="0"/>
          <w:numId w:val="10"/>
        </w:numPr>
        <w:tabs>
          <w:tab w:val="left" w:pos="420"/>
        </w:tabs>
        <w:ind w:right="1141"/>
        <w:rPr>
          <w:sz w:val="28"/>
          <w:szCs w:val="28"/>
        </w:rPr>
      </w:pPr>
      <w:r>
        <w:rPr>
          <w:sz w:val="28"/>
          <w:szCs w:val="28"/>
        </w:rPr>
        <w:t>Примеры оформления служебных записок и объяснительных</w:t>
      </w:r>
    </w:p>
    <w:p w14:paraId="68A56C4D" w14:textId="77777777" w:rsidR="00E74D60" w:rsidRDefault="007C0E40" w:rsidP="007919A9">
      <w:pPr>
        <w:pStyle w:val="a5"/>
        <w:numPr>
          <w:ilvl w:val="0"/>
          <w:numId w:val="10"/>
        </w:numPr>
        <w:tabs>
          <w:tab w:val="left" w:pos="420"/>
        </w:tabs>
        <w:ind w:right="1141"/>
        <w:rPr>
          <w:sz w:val="28"/>
          <w:szCs w:val="28"/>
        </w:rPr>
      </w:pPr>
      <w:r>
        <w:rPr>
          <w:sz w:val="28"/>
          <w:szCs w:val="28"/>
        </w:rPr>
        <w:t>Личная деловая переписка: приглашение и ответ на него</w:t>
      </w:r>
    </w:p>
    <w:p w14:paraId="2D38C700" w14:textId="77777777" w:rsidR="00E74D60" w:rsidRDefault="007C0E40" w:rsidP="007919A9">
      <w:pPr>
        <w:pStyle w:val="a5"/>
        <w:numPr>
          <w:ilvl w:val="0"/>
          <w:numId w:val="10"/>
        </w:numPr>
        <w:tabs>
          <w:tab w:val="left" w:pos="420"/>
        </w:tabs>
        <w:ind w:right="1141"/>
        <w:rPr>
          <w:sz w:val="28"/>
          <w:szCs w:val="28"/>
        </w:rPr>
      </w:pPr>
      <w:r>
        <w:rPr>
          <w:sz w:val="28"/>
          <w:szCs w:val="28"/>
        </w:rPr>
        <w:t>Личная деловая переписка: соболезнование и поздравление</w:t>
      </w:r>
    </w:p>
    <w:p w14:paraId="76371C98" w14:textId="77777777" w:rsidR="00E74D60" w:rsidRDefault="007C0E40" w:rsidP="007919A9">
      <w:pPr>
        <w:pStyle w:val="a5"/>
        <w:numPr>
          <w:ilvl w:val="0"/>
          <w:numId w:val="10"/>
        </w:numPr>
        <w:tabs>
          <w:tab w:val="left" w:pos="420"/>
        </w:tabs>
        <w:ind w:right="1141"/>
        <w:rPr>
          <w:sz w:val="28"/>
          <w:szCs w:val="28"/>
        </w:rPr>
      </w:pPr>
      <w:r>
        <w:rPr>
          <w:sz w:val="28"/>
          <w:szCs w:val="28"/>
        </w:rPr>
        <w:t>Личная деловая переписка: рекомендательное письмо и благодарность</w:t>
      </w:r>
    </w:p>
    <w:p w14:paraId="3B50EC01" w14:textId="77777777" w:rsidR="00E74D60" w:rsidRDefault="00E74D60">
      <w:pPr>
        <w:pStyle w:val="1"/>
        <w:jc w:val="both"/>
        <w:rPr>
          <w:b w:val="0"/>
          <w:bCs w:val="0"/>
          <w:sz w:val="24"/>
          <w:szCs w:val="24"/>
        </w:rPr>
      </w:pPr>
    </w:p>
    <w:p w14:paraId="2A7AB4B6" w14:textId="77777777" w:rsidR="00E74D60" w:rsidRDefault="007C0E40">
      <w:pPr>
        <w:pStyle w:val="a5"/>
        <w:tabs>
          <w:tab w:val="left" w:pos="420"/>
        </w:tabs>
        <w:ind w:right="1141"/>
        <w:jc w:val="center"/>
        <w:rPr>
          <w:b/>
          <w:sz w:val="28"/>
          <w:szCs w:val="28"/>
        </w:rPr>
      </w:pPr>
      <w:r>
        <w:rPr>
          <w:b/>
          <w:sz w:val="28"/>
          <w:szCs w:val="28"/>
        </w:rPr>
        <w:t>Пример</w:t>
      </w:r>
      <w:r w:rsidRPr="00A65448">
        <w:rPr>
          <w:b/>
          <w:sz w:val="28"/>
          <w:szCs w:val="28"/>
        </w:rPr>
        <w:t xml:space="preserve"> </w:t>
      </w:r>
      <w:r>
        <w:rPr>
          <w:b/>
          <w:sz w:val="28"/>
          <w:szCs w:val="28"/>
        </w:rPr>
        <w:t>лексико</w:t>
      </w:r>
      <w:r w:rsidRPr="00A65448">
        <w:rPr>
          <w:b/>
          <w:sz w:val="28"/>
          <w:szCs w:val="28"/>
        </w:rPr>
        <w:t>-</w:t>
      </w:r>
      <w:r>
        <w:rPr>
          <w:b/>
          <w:sz w:val="28"/>
          <w:szCs w:val="28"/>
        </w:rPr>
        <w:t>грамматического</w:t>
      </w:r>
      <w:r w:rsidRPr="00A65448">
        <w:rPr>
          <w:b/>
          <w:sz w:val="28"/>
          <w:szCs w:val="28"/>
        </w:rPr>
        <w:t xml:space="preserve"> </w:t>
      </w:r>
      <w:r>
        <w:rPr>
          <w:b/>
          <w:sz w:val="28"/>
          <w:szCs w:val="28"/>
        </w:rPr>
        <w:t>задания</w:t>
      </w:r>
    </w:p>
    <w:p w14:paraId="3EC62145" w14:textId="7591EB53" w:rsidR="00DD0DCC" w:rsidRPr="00047F8E" w:rsidRDefault="00DD0DCC">
      <w:pPr>
        <w:pStyle w:val="a5"/>
        <w:tabs>
          <w:tab w:val="left" w:pos="420"/>
        </w:tabs>
        <w:ind w:right="1141"/>
        <w:jc w:val="center"/>
        <w:rPr>
          <w:b/>
          <w:sz w:val="28"/>
          <w:szCs w:val="28"/>
        </w:rPr>
      </w:pPr>
      <w:r>
        <w:rPr>
          <w:b/>
          <w:sz w:val="28"/>
          <w:szCs w:val="28"/>
        </w:rPr>
        <w:t xml:space="preserve">Турецкий язык </w:t>
      </w:r>
    </w:p>
    <w:p w14:paraId="4073757F" w14:textId="77777777" w:rsidR="00E74D60" w:rsidRPr="00047F8E" w:rsidRDefault="00E74D60">
      <w:pPr>
        <w:pStyle w:val="a5"/>
        <w:tabs>
          <w:tab w:val="left" w:pos="420"/>
        </w:tabs>
        <w:ind w:right="1141"/>
        <w:jc w:val="center"/>
        <w:rPr>
          <w:b/>
          <w:sz w:val="28"/>
          <w:szCs w:val="28"/>
        </w:rPr>
      </w:pPr>
    </w:p>
    <w:p w14:paraId="664CF1E9" w14:textId="18280C8A" w:rsidR="00047F8E" w:rsidRPr="00F357D3" w:rsidRDefault="00047F8E" w:rsidP="00047F8E">
      <w:pPr>
        <w:widowControl/>
        <w:suppressAutoHyphens w:val="0"/>
        <w:autoSpaceDE w:val="0"/>
        <w:autoSpaceDN w:val="0"/>
        <w:adjustRightInd w:val="0"/>
        <w:spacing w:line="240" w:lineRule="auto"/>
        <w:rPr>
          <w:rFonts w:eastAsiaTheme="minorHAnsi"/>
          <w:b/>
          <w:bCs/>
          <w:sz w:val="24"/>
          <w:szCs w:val="24"/>
          <w:lang w:eastAsia="ru-RU"/>
        </w:rPr>
      </w:pPr>
      <w:r w:rsidRPr="00F357D3">
        <w:rPr>
          <w:rFonts w:eastAsia="HiddenHorzOCR"/>
          <w:b/>
          <w:bCs/>
          <w:sz w:val="24"/>
          <w:szCs w:val="24"/>
          <w:lang w:eastAsia="ru-RU"/>
        </w:rPr>
        <w:t xml:space="preserve">Yerleştirelim </w:t>
      </w:r>
    </w:p>
    <w:p w14:paraId="52A83457" w14:textId="7365FBA4" w:rsidR="00E74D60" w:rsidRDefault="007C0E40" w:rsidP="00047F8E">
      <w:pPr>
        <w:pStyle w:val="a5"/>
        <w:ind w:left="206"/>
      </w:pPr>
      <w:r>
        <w:rPr>
          <w:noProof/>
          <w:lang w:eastAsia="ru-RU"/>
        </w:rPr>
        <mc:AlternateContent>
          <mc:Choice Requires="wpg">
            <w:drawing>
              <wp:inline distT="0" distB="0" distL="114300" distR="114300" wp14:anchorId="1130BE09" wp14:editId="07DD17ED">
                <wp:extent cx="5903595" cy="626745"/>
                <wp:effectExtent l="0" t="0" r="1905" b="1905"/>
                <wp:docPr id="10" name="Group 10"/>
                <wp:cNvGraphicFramePr/>
                <a:graphic xmlns:a="http://schemas.openxmlformats.org/drawingml/2006/main">
                  <a:graphicData uri="http://schemas.microsoft.com/office/word/2010/wordprocessingGroup">
                    <wpg:wgp>
                      <wpg:cNvGrpSpPr/>
                      <wpg:grpSpPr>
                        <a:xfrm>
                          <a:off x="0" y="0"/>
                          <a:ext cx="5903595" cy="626745"/>
                          <a:chOff x="0" y="0"/>
                          <a:chExt cx="9297" cy="987"/>
                        </a:xfrm>
                      </wpg:grpSpPr>
                      <wps:wsp>
                        <wps:cNvPr id="11" name="Freeform 4"/>
                        <wps:cNvSpPr/>
                        <wps:spPr>
                          <a:xfrm>
                            <a:off x="0" y="0"/>
                            <a:ext cx="9297" cy="987"/>
                          </a:xfrm>
                          <a:custGeom>
                            <a:avLst/>
                            <a:gdLst/>
                            <a:ahLst/>
                            <a:cxnLst/>
                            <a:rect l="0" t="0" r="0" b="0"/>
                            <a:pathLst>
                              <a:path w="9297" h="987">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w="9525">
                            <a:noFill/>
                          </a:ln>
                        </wps:spPr>
                        <wps:bodyPr upright="1"/>
                      </wps:wsp>
                      <wps:wsp>
                        <wps:cNvPr id="14" name="Text Box 7"/>
                        <wps:cNvSpPr txBox="1"/>
                        <wps:spPr>
                          <a:xfrm>
                            <a:off x="6509" y="13"/>
                            <a:ext cx="2612" cy="311"/>
                          </a:xfrm>
                          <a:prstGeom prst="rect">
                            <a:avLst/>
                          </a:prstGeom>
                          <a:noFill/>
                          <a:ln w="9525">
                            <a:noFill/>
                          </a:ln>
                        </wps:spPr>
                        <wps:txbx>
                          <w:txbxContent>
                            <w:p w14:paraId="2D7BF2DB" w14:textId="3129B1B5" w:rsidR="00E74D60" w:rsidRDefault="00E74D60">
                              <w:pPr>
                                <w:spacing w:line="311" w:lineRule="exact"/>
                                <w:rPr>
                                  <w:sz w:val="24"/>
                                  <w:szCs w:val="24"/>
                                </w:rPr>
                              </w:pPr>
                            </w:p>
                          </w:txbxContent>
                        </wps:txbx>
                        <wps:bodyPr lIns="0" tIns="0" rIns="0" bIns="0" upright="1"/>
                      </wps:wsp>
                      <wps:wsp>
                        <wps:cNvPr id="15" name="Text Box 8"/>
                        <wps:cNvSpPr txBox="1"/>
                        <wps:spPr>
                          <a:xfrm>
                            <a:off x="256" y="337"/>
                            <a:ext cx="8801" cy="633"/>
                          </a:xfrm>
                          <a:prstGeom prst="rect">
                            <a:avLst/>
                          </a:prstGeom>
                          <a:noFill/>
                          <a:ln w="9525">
                            <a:noFill/>
                          </a:ln>
                        </wps:spPr>
                        <wps:txbx>
                          <w:txbxContent>
                            <w:p w14:paraId="3A9D6476" w14:textId="2A73B61F" w:rsidR="00E74D60" w:rsidRDefault="00465FC1">
                              <w:pPr>
                                <w:tabs>
                                  <w:tab w:val="left" w:pos="1655"/>
                                </w:tabs>
                                <w:ind w:right="18"/>
                                <w:jc w:val="center"/>
                                <w:rPr>
                                  <w:sz w:val="24"/>
                                  <w:szCs w:val="24"/>
                                  <w:lang w:val="en-US"/>
                                </w:rPr>
                              </w:pPr>
                              <w:r w:rsidRPr="00465FC1">
                                <w:rPr>
                                  <w:rFonts w:eastAsia="HiddenHorzOCR"/>
                                  <w:sz w:val="24"/>
                                  <w:szCs w:val="24"/>
                                  <w:lang w:eastAsia="ru-RU"/>
                                </w:rPr>
                                <w:t>ulaşmak • öğrenmek • paylaşmak • görmek • izlemek • tanık olmak • gelişmesi • tanımak</w:t>
                              </w:r>
                            </w:p>
                          </w:txbxContent>
                        </wps:txbx>
                        <wps:bodyPr lIns="0" tIns="0" rIns="0" bIns="0" upright="1"/>
                      </wps:wsp>
                    </wpg:wgp>
                  </a:graphicData>
                </a:graphic>
              </wp:inline>
            </w:drawing>
          </mc:Choice>
          <mc:Fallback>
            <w:pict>
              <v:group w14:anchorId="1130BE09" id="Group 10" o:spid="_x0000_s1026" style="width:464.85pt;height:49.35pt;mso-position-horizontal-relative:char;mso-position-vertical-relative:line" coordsize="9297,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">
                <v:shape id="Freeform 4" o:spid="_x0000_s1027" style="position:absolute;width:9297;height:987;visibility:visible;mso-wrap-style:square;v-text-anchor:top"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" path="m9287,977l10,977,,977r,9l10,986r9277,l9287,977xm9287,l10,,,,,10,,977r10,l10,10r9277,l9287,xm9297,977r-10,l9287,986r10,l9297,977xm9297,r-10,l9287,10r,967l9297,977r,-967l9297,xe" fillcolor="black" stroked="f">
                  <v:path arrowok="t" textboxrect="0,0,9297,987"/>
                </v:shape>
                <v:shapetype id="_x0000_t202" coordsize="21600,21600" o:spt="202" path="m,l,21600r21600,l21600,xe">
                  <v:stroke joinstyle="miter"/>
                  <v:path gradientshapeok="t" o:connecttype="rect"/>
                </v:shapetype>
                <v:shape id="Text Box 7" o:spid="_x0000_s1028" type="#_x0000_t202" style="position:absolute;left:6509;top:13;width:2612;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D7BF2DB" w14:textId="3129B1B5" w:rsidR="00E74D60" w:rsidRDefault="00E74D60">
                        <w:pPr>
                          <w:spacing w:line="311" w:lineRule="exact"/>
                          <w:rPr>
                            <w:sz w:val="24"/>
                            <w:szCs w:val="24"/>
                          </w:rPr>
                        </w:pPr>
                      </w:p>
                    </w:txbxContent>
                  </v:textbox>
                </v:shape>
                <v:shape id="Text Box 8" o:spid="_x0000_s1029" type="#_x0000_t202" style="position:absolute;left:256;top:337;width:8801;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A9D6476" w14:textId="2A73B61F" w:rsidR="00E74D60" w:rsidRDefault="00465FC1">
                        <w:pPr>
                          <w:tabs>
                            <w:tab w:val="left" w:pos="1655"/>
                          </w:tabs>
                          <w:ind w:right="18"/>
                          <w:jc w:val="center"/>
                          <w:rPr>
                            <w:sz w:val="24"/>
                            <w:szCs w:val="24"/>
                            <w:lang w:val="en-US"/>
                          </w:rPr>
                        </w:pPr>
                        <w:r w:rsidRPr="00465FC1">
                          <w:rPr>
                            <w:rFonts w:eastAsia="HiddenHorzOCR"/>
                            <w:sz w:val="24"/>
                            <w:szCs w:val="24"/>
                            <w:lang w:eastAsia="ru-RU"/>
                          </w:rPr>
                          <w:t>ulaşmak • öğrenmek • paylaşmak • görmek • izlemek • tanık olmak • gelişmesi • tanımak</w:t>
                        </w:r>
                      </w:p>
                    </w:txbxContent>
                  </v:textbox>
                </v:shape>
                <w10:anchorlock/>
              </v:group>
            </w:pict>
          </mc:Fallback>
        </mc:AlternateContent>
      </w:r>
    </w:p>
    <w:p w14:paraId="05B28471" w14:textId="11114B97" w:rsidR="009249F9" w:rsidRPr="00C86805" w:rsidRDefault="009249F9" w:rsidP="009249F9">
      <w:pPr>
        <w:widowControl/>
        <w:suppressAutoHyphens w:val="0"/>
        <w:autoSpaceDE w:val="0"/>
        <w:autoSpaceDN w:val="0"/>
        <w:adjustRightInd w:val="0"/>
        <w:spacing w:line="240" w:lineRule="auto"/>
        <w:rPr>
          <w:rFonts w:eastAsiaTheme="minorHAnsi"/>
          <w:sz w:val="24"/>
          <w:szCs w:val="24"/>
          <w:lang w:val="en-US" w:eastAsia="ru-RU"/>
        </w:rPr>
      </w:pPr>
      <w:r w:rsidRPr="00643657">
        <w:rPr>
          <w:rFonts w:eastAsiaTheme="minorHAnsi"/>
          <w:sz w:val="24"/>
          <w:szCs w:val="24"/>
          <w:lang w:val="en-US" w:eastAsia="ru-RU"/>
        </w:rPr>
        <w:t>Kitle</w:t>
      </w:r>
      <w:r w:rsidRPr="00C86805">
        <w:rPr>
          <w:rFonts w:eastAsiaTheme="minorHAnsi"/>
          <w:sz w:val="24"/>
          <w:szCs w:val="24"/>
          <w:lang w:val="en-US" w:eastAsia="ru-RU"/>
        </w:rPr>
        <w:t xml:space="preserve"> </w:t>
      </w:r>
      <w:r w:rsidRPr="00643657">
        <w:rPr>
          <w:rFonts w:eastAsia="HiddenHorzOCR"/>
          <w:sz w:val="24"/>
          <w:szCs w:val="24"/>
          <w:lang w:val="en-US" w:eastAsia="ru-RU"/>
        </w:rPr>
        <w:t>ileti</w:t>
      </w:r>
      <w:r w:rsidRPr="00C86805">
        <w:rPr>
          <w:rFonts w:eastAsia="HiddenHorzOCR"/>
          <w:sz w:val="24"/>
          <w:szCs w:val="24"/>
          <w:lang w:val="en-US" w:eastAsia="ru-RU"/>
        </w:rPr>
        <w:t>ş</w:t>
      </w:r>
      <w:r w:rsidRPr="00643657">
        <w:rPr>
          <w:rFonts w:eastAsia="HiddenHorzOCR"/>
          <w:sz w:val="24"/>
          <w:szCs w:val="24"/>
          <w:lang w:val="en-US" w:eastAsia="ru-RU"/>
        </w:rPr>
        <w:t>im</w:t>
      </w:r>
      <w:r w:rsidRPr="00C86805">
        <w:rPr>
          <w:rFonts w:eastAsia="HiddenHorzOCR"/>
          <w:sz w:val="24"/>
          <w:szCs w:val="24"/>
          <w:lang w:val="en-US" w:eastAsia="ru-RU"/>
        </w:rPr>
        <w:t xml:space="preserve"> </w:t>
      </w:r>
      <w:r w:rsidRPr="00643657">
        <w:rPr>
          <w:rFonts w:eastAsia="HiddenHorzOCR"/>
          <w:sz w:val="24"/>
          <w:szCs w:val="24"/>
          <w:lang w:val="en-US" w:eastAsia="ru-RU"/>
        </w:rPr>
        <w:t>ara</w:t>
      </w:r>
      <w:r w:rsidRPr="00C86805">
        <w:rPr>
          <w:rFonts w:eastAsia="HiddenHorzOCR"/>
          <w:sz w:val="24"/>
          <w:szCs w:val="24"/>
          <w:lang w:val="en-US" w:eastAsia="ru-RU"/>
        </w:rPr>
        <w:t>ç</w:t>
      </w:r>
      <w:r w:rsidRPr="00643657">
        <w:rPr>
          <w:rFonts w:eastAsia="HiddenHorzOCR"/>
          <w:sz w:val="24"/>
          <w:szCs w:val="24"/>
          <w:lang w:val="en-US" w:eastAsia="ru-RU"/>
        </w:rPr>
        <w:t>lar</w:t>
      </w:r>
      <w:r w:rsidRPr="00C86805">
        <w:rPr>
          <w:rFonts w:eastAsia="HiddenHorzOCR"/>
          <w:sz w:val="24"/>
          <w:szCs w:val="24"/>
          <w:lang w:val="en-US" w:eastAsia="ru-RU"/>
        </w:rPr>
        <w:t xml:space="preserve">ı </w:t>
      </w:r>
      <w:r w:rsidRPr="00643657">
        <w:rPr>
          <w:rFonts w:eastAsia="HiddenHorzOCR"/>
          <w:sz w:val="24"/>
          <w:szCs w:val="24"/>
          <w:lang w:val="en-US" w:eastAsia="ru-RU"/>
        </w:rPr>
        <w:t>h</w:t>
      </w:r>
      <w:r w:rsidRPr="00C86805">
        <w:rPr>
          <w:rFonts w:eastAsia="HiddenHorzOCR"/>
          <w:sz w:val="24"/>
          <w:szCs w:val="24"/>
          <w:lang w:val="en-US" w:eastAsia="ru-RU"/>
        </w:rPr>
        <w:t xml:space="preserve"> ı</w:t>
      </w:r>
      <w:r w:rsidRPr="00643657">
        <w:rPr>
          <w:rFonts w:eastAsia="HiddenHorzOCR"/>
          <w:sz w:val="24"/>
          <w:szCs w:val="24"/>
          <w:lang w:val="en-US" w:eastAsia="ru-RU"/>
        </w:rPr>
        <w:t>zla</w:t>
      </w:r>
      <w:r w:rsidRPr="00C86805">
        <w:rPr>
          <w:rFonts w:eastAsia="HiddenHorzOCR"/>
          <w:sz w:val="24"/>
          <w:szCs w:val="24"/>
          <w:lang w:val="en-US" w:eastAsia="ru-RU"/>
        </w:rPr>
        <w:t xml:space="preserve"> </w:t>
      </w:r>
      <w:r w:rsidRPr="00643657">
        <w:rPr>
          <w:rFonts w:eastAsia="HiddenHorzOCR"/>
          <w:sz w:val="24"/>
          <w:szCs w:val="24"/>
          <w:lang w:val="en-US" w:eastAsia="ru-RU"/>
        </w:rPr>
        <w:t>geli</w:t>
      </w:r>
      <w:r w:rsidRPr="00C86805">
        <w:rPr>
          <w:rFonts w:eastAsia="HiddenHorzOCR"/>
          <w:sz w:val="24"/>
          <w:szCs w:val="24"/>
          <w:lang w:val="en-US" w:eastAsia="ru-RU"/>
        </w:rPr>
        <w:t>ş</w:t>
      </w:r>
      <w:r w:rsidRPr="00643657">
        <w:rPr>
          <w:rFonts w:eastAsia="HiddenHorzOCR"/>
          <w:sz w:val="24"/>
          <w:szCs w:val="24"/>
          <w:lang w:val="en-US" w:eastAsia="ru-RU"/>
        </w:rPr>
        <w:t>iyor</w:t>
      </w:r>
      <w:r w:rsidRPr="00C86805">
        <w:rPr>
          <w:rFonts w:eastAsia="HiddenHorzOCR"/>
          <w:sz w:val="24"/>
          <w:szCs w:val="24"/>
          <w:lang w:val="en-US" w:eastAsia="ru-RU"/>
        </w:rPr>
        <w:t xml:space="preserve">. </w:t>
      </w:r>
      <w:r w:rsidRPr="00643657">
        <w:rPr>
          <w:rFonts w:eastAsiaTheme="minorHAnsi"/>
          <w:sz w:val="24"/>
          <w:szCs w:val="24"/>
          <w:lang w:val="en-US" w:eastAsia="ru-RU"/>
        </w:rPr>
        <w:t>G</w:t>
      </w:r>
      <w:r w:rsidRPr="00C86805">
        <w:rPr>
          <w:rFonts w:eastAsiaTheme="minorHAnsi"/>
          <w:sz w:val="24"/>
          <w:szCs w:val="24"/>
          <w:lang w:val="en-US" w:eastAsia="ru-RU"/>
        </w:rPr>
        <w:t>ü</w:t>
      </w:r>
      <w:r w:rsidRPr="00643657">
        <w:rPr>
          <w:rFonts w:eastAsiaTheme="minorHAnsi"/>
          <w:sz w:val="24"/>
          <w:szCs w:val="24"/>
          <w:lang w:val="en-US" w:eastAsia="ru-RU"/>
        </w:rPr>
        <w:t>n</w:t>
      </w:r>
      <w:r w:rsidRPr="00C86805">
        <w:rPr>
          <w:rFonts w:eastAsiaTheme="minorHAnsi"/>
          <w:sz w:val="24"/>
          <w:szCs w:val="24"/>
          <w:lang w:val="en-US" w:eastAsia="ru-RU"/>
        </w:rPr>
        <w:t>ü</w:t>
      </w:r>
      <w:r w:rsidRPr="00643657">
        <w:rPr>
          <w:rFonts w:eastAsiaTheme="minorHAnsi"/>
          <w:sz w:val="24"/>
          <w:szCs w:val="24"/>
          <w:lang w:val="en-US" w:eastAsia="ru-RU"/>
        </w:rPr>
        <w:t>m</w:t>
      </w:r>
      <w:r w:rsidRPr="00C86805">
        <w:rPr>
          <w:rFonts w:eastAsiaTheme="minorHAnsi"/>
          <w:sz w:val="24"/>
          <w:szCs w:val="24"/>
          <w:lang w:val="en-US" w:eastAsia="ru-RU"/>
        </w:rPr>
        <w:t>ü</w:t>
      </w:r>
      <w:r w:rsidRPr="00643657">
        <w:rPr>
          <w:rFonts w:eastAsiaTheme="minorHAnsi"/>
          <w:sz w:val="24"/>
          <w:szCs w:val="24"/>
          <w:lang w:val="en-US" w:eastAsia="ru-RU"/>
        </w:rPr>
        <w:t>zde</w:t>
      </w:r>
      <w:r w:rsidRPr="00C86805">
        <w:rPr>
          <w:rFonts w:eastAsiaTheme="minorHAnsi"/>
          <w:sz w:val="24"/>
          <w:szCs w:val="24"/>
          <w:lang w:val="en-US" w:eastAsia="ru-RU"/>
        </w:rPr>
        <w:t xml:space="preserve"> </w:t>
      </w:r>
      <w:r w:rsidRPr="00643657">
        <w:rPr>
          <w:rFonts w:eastAsiaTheme="minorHAnsi"/>
          <w:sz w:val="24"/>
          <w:szCs w:val="24"/>
          <w:lang w:val="en-US" w:eastAsia="ru-RU"/>
        </w:rPr>
        <w:t>habere</w:t>
      </w:r>
      <w:r w:rsidRPr="00C86805">
        <w:rPr>
          <w:rFonts w:eastAsiaTheme="minorHAnsi"/>
          <w:sz w:val="24"/>
          <w:szCs w:val="24"/>
          <w:lang w:val="en-US" w:eastAsia="ru-RU"/>
        </w:rPr>
        <w:t xml:space="preserve"> </w:t>
      </w:r>
      <w:r w:rsidRPr="00643657">
        <w:rPr>
          <w:rFonts w:eastAsiaTheme="minorHAnsi"/>
          <w:sz w:val="24"/>
          <w:szCs w:val="24"/>
          <w:lang w:val="en-US" w:eastAsia="ru-RU"/>
        </w:rPr>
        <w:t>ve</w:t>
      </w:r>
      <w:r w:rsidRPr="00C86805">
        <w:rPr>
          <w:rFonts w:eastAsiaTheme="minorHAnsi"/>
          <w:sz w:val="24"/>
          <w:szCs w:val="24"/>
          <w:lang w:val="en-US" w:eastAsia="ru-RU"/>
        </w:rPr>
        <w:t xml:space="preserve"> </w:t>
      </w:r>
      <w:r w:rsidRPr="00643657">
        <w:rPr>
          <w:rFonts w:eastAsiaTheme="minorHAnsi"/>
          <w:sz w:val="24"/>
          <w:szCs w:val="24"/>
          <w:lang w:val="en-US" w:eastAsia="ru-RU"/>
        </w:rPr>
        <w:t>bilgiye</w:t>
      </w:r>
      <w:r w:rsidRPr="00C86805">
        <w:rPr>
          <w:rFonts w:eastAsiaTheme="minorHAnsi"/>
          <w:sz w:val="24"/>
          <w:szCs w:val="24"/>
          <w:lang w:val="en-US" w:eastAsia="ru-RU"/>
        </w:rPr>
        <w:t xml:space="preserve"> </w:t>
      </w:r>
      <w:r w:rsidRPr="00643657">
        <w:rPr>
          <w:rFonts w:eastAsia="HiddenHorzOCR"/>
          <w:sz w:val="24"/>
          <w:szCs w:val="24"/>
          <w:lang w:val="en-US" w:eastAsia="ru-RU"/>
        </w:rPr>
        <w:t>ula</w:t>
      </w:r>
      <w:r w:rsidRPr="00C86805">
        <w:rPr>
          <w:rFonts w:eastAsia="HiddenHorzOCR"/>
          <w:sz w:val="24"/>
          <w:szCs w:val="24"/>
          <w:lang w:val="en-US" w:eastAsia="ru-RU"/>
        </w:rPr>
        <w:t>ş</w:t>
      </w:r>
      <w:r w:rsidRPr="00643657">
        <w:rPr>
          <w:rFonts w:eastAsia="HiddenHorzOCR"/>
          <w:sz w:val="24"/>
          <w:szCs w:val="24"/>
          <w:lang w:val="en-US" w:eastAsia="ru-RU"/>
        </w:rPr>
        <w:t>mak</w:t>
      </w:r>
      <w:r w:rsidRPr="00C86805">
        <w:rPr>
          <w:rFonts w:eastAsiaTheme="minorHAnsi"/>
          <w:sz w:val="24"/>
          <w:szCs w:val="24"/>
          <w:lang w:val="en-US" w:eastAsia="ru-RU"/>
        </w:rPr>
        <w:t xml:space="preserve">, </w:t>
      </w:r>
      <w:r w:rsidRPr="00643657">
        <w:rPr>
          <w:rFonts w:eastAsiaTheme="minorHAnsi"/>
          <w:sz w:val="24"/>
          <w:szCs w:val="24"/>
          <w:lang w:val="en-US" w:eastAsia="ru-RU"/>
        </w:rPr>
        <w:t>bilgiyi</w:t>
      </w:r>
      <w:r w:rsidRPr="00C86805">
        <w:rPr>
          <w:rFonts w:eastAsiaTheme="minorHAnsi"/>
          <w:sz w:val="24"/>
          <w:szCs w:val="24"/>
          <w:lang w:val="en-US" w:eastAsia="ru-RU"/>
        </w:rPr>
        <w:t xml:space="preserve"> </w:t>
      </w:r>
      <w:r w:rsidRPr="00643657">
        <w:rPr>
          <w:rFonts w:eastAsia="HiddenHorzOCR"/>
          <w:sz w:val="24"/>
          <w:szCs w:val="24"/>
          <w:lang w:val="en-US" w:eastAsia="ru-RU"/>
        </w:rPr>
        <w:t>ba</w:t>
      </w:r>
      <w:r w:rsidRPr="00C86805">
        <w:rPr>
          <w:rFonts w:eastAsia="HiddenHorzOCR"/>
          <w:sz w:val="24"/>
          <w:szCs w:val="24"/>
          <w:lang w:val="en-US" w:eastAsia="ru-RU"/>
        </w:rPr>
        <w:t>ş</w:t>
      </w:r>
      <w:r w:rsidRPr="00643657">
        <w:rPr>
          <w:rFonts w:eastAsia="HiddenHorzOCR"/>
          <w:sz w:val="24"/>
          <w:szCs w:val="24"/>
          <w:lang w:val="en-US" w:eastAsia="ru-RU"/>
        </w:rPr>
        <w:t>kalar</w:t>
      </w:r>
      <w:r w:rsidRPr="00C86805">
        <w:rPr>
          <w:rFonts w:eastAsia="HiddenHorzOCR"/>
          <w:sz w:val="24"/>
          <w:szCs w:val="24"/>
          <w:lang w:val="en-US" w:eastAsia="ru-RU"/>
        </w:rPr>
        <w:t>ı</w:t>
      </w:r>
      <w:r w:rsidRPr="00643657">
        <w:rPr>
          <w:rFonts w:eastAsia="HiddenHorzOCR"/>
          <w:sz w:val="24"/>
          <w:szCs w:val="24"/>
          <w:lang w:val="en-US" w:eastAsia="ru-RU"/>
        </w:rPr>
        <w:t>yla</w:t>
      </w:r>
      <w:r w:rsidRPr="00C86805">
        <w:rPr>
          <w:rFonts w:eastAsia="HiddenHorzOCR"/>
          <w:sz w:val="24"/>
          <w:szCs w:val="24"/>
          <w:lang w:val="en-US" w:eastAsia="ru-RU"/>
        </w:rPr>
        <w:t xml:space="preserve"> </w:t>
      </w:r>
      <w:r w:rsidRPr="00C86805">
        <w:rPr>
          <w:rFonts w:eastAsiaTheme="minorHAnsi"/>
          <w:sz w:val="24"/>
          <w:szCs w:val="24"/>
          <w:lang w:val="en-US" w:eastAsia="ru-RU"/>
        </w:rPr>
        <w:t xml:space="preserve">_____ </w:t>
      </w:r>
      <w:r w:rsidRPr="00643657">
        <w:rPr>
          <w:rFonts w:eastAsiaTheme="minorHAnsi"/>
          <w:sz w:val="24"/>
          <w:szCs w:val="24"/>
          <w:lang w:val="en-US" w:eastAsia="ru-RU"/>
        </w:rPr>
        <w:t>eskiye</w:t>
      </w:r>
      <w:r w:rsidRPr="00C86805">
        <w:rPr>
          <w:rFonts w:eastAsiaTheme="minorHAnsi"/>
          <w:sz w:val="24"/>
          <w:szCs w:val="24"/>
          <w:lang w:val="en-US" w:eastAsia="ru-RU"/>
        </w:rPr>
        <w:t xml:space="preserve"> </w:t>
      </w:r>
      <w:r w:rsidRPr="00643657">
        <w:rPr>
          <w:rFonts w:eastAsiaTheme="minorHAnsi"/>
          <w:sz w:val="24"/>
          <w:szCs w:val="24"/>
          <w:lang w:val="en-US" w:eastAsia="ru-RU"/>
        </w:rPr>
        <w:t>g</w:t>
      </w:r>
      <w:r w:rsidRPr="00C86805">
        <w:rPr>
          <w:rFonts w:eastAsiaTheme="minorHAnsi"/>
          <w:sz w:val="24"/>
          <w:szCs w:val="24"/>
          <w:lang w:val="en-US" w:eastAsia="ru-RU"/>
        </w:rPr>
        <w:t>ö</w:t>
      </w:r>
      <w:r w:rsidRPr="00643657">
        <w:rPr>
          <w:rFonts w:eastAsiaTheme="minorHAnsi"/>
          <w:sz w:val="24"/>
          <w:szCs w:val="24"/>
          <w:lang w:val="en-US" w:eastAsia="ru-RU"/>
        </w:rPr>
        <w:t>re</w:t>
      </w:r>
      <w:r w:rsidRPr="00C86805">
        <w:rPr>
          <w:rFonts w:eastAsiaTheme="minorHAnsi"/>
          <w:sz w:val="24"/>
          <w:szCs w:val="24"/>
          <w:lang w:val="en-US" w:eastAsia="ru-RU"/>
        </w:rPr>
        <w:t xml:space="preserve"> ç</w:t>
      </w:r>
      <w:r w:rsidRPr="00643657">
        <w:rPr>
          <w:rFonts w:eastAsiaTheme="minorHAnsi"/>
          <w:sz w:val="24"/>
          <w:szCs w:val="24"/>
          <w:lang w:val="en-US" w:eastAsia="ru-RU"/>
        </w:rPr>
        <w:t>ok</w:t>
      </w:r>
      <w:r w:rsidRPr="00C86805">
        <w:rPr>
          <w:rFonts w:eastAsiaTheme="minorHAnsi"/>
          <w:sz w:val="24"/>
          <w:szCs w:val="24"/>
          <w:lang w:val="en-US" w:eastAsia="ru-RU"/>
        </w:rPr>
        <w:t xml:space="preserve"> </w:t>
      </w:r>
      <w:r w:rsidRPr="00643657">
        <w:rPr>
          <w:rFonts w:eastAsiaTheme="minorHAnsi"/>
          <w:sz w:val="24"/>
          <w:szCs w:val="24"/>
          <w:lang w:val="en-US" w:eastAsia="ru-RU"/>
        </w:rPr>
        <w:t>daha</w:t>
      </w:r>
      <w:r w:rsidRPr="00C86805">
        <w:rPr>
          <w:rFonts w:eastAsiaTheme="minorHAnsi"/>
          <w:sz w:val="24"/>
          <w:szCs w:val="24"/>
          <w:lang w:val="en-US" w:eastAsia="ru-RU"/>
        </w:rPr>
        <w:t xml:space="preserve"> </w:t>
      </w:r>
      <w:r w:rsidRPr="00643657">
        <w:rPr>
          <w:rFonts w:eastAsiaTheme="minorHAnsi"/>
          <w:sz w:val="24"/>
          <w:szCs w:val="24"/>
          <w:lang w:val="en-US" w:eastAsia="ru-RU"/>
        </w:rPr>
        <w:t>kolay</w:t>
      </w:r>
      <w:r w:rsidRPr="00C86805">
        <w:rPr>
          <w:rFonts w:eastAsiaTheme="minorHAnsi"/>
          <w:sz w:val="24"/>
          <w:szCs w:val="24"/>
          <w:lang w:val="en-US" w:eastAsia="ru-RU"/>
        </w:rPr>
        <w:t xml:space="preserve">. </w:t>
      </w:r>
      <w:r w:rsidRPr="00643657">
        <w:rPr>
          <w:rFonts w:eastAsiaTheme="minorHAnsi"/>
          <w:sz w:val="24"/>
          <w:szCs w:val="24"/>
          <w:lang w:val="en-US" w:eastAsia="ru-RU"/>
        </w:rPr>
        <w:t>Bu</w:t>
      </w:r>
      <w:r w:rsidRPr="00C86805">
        <w:rPr>
          <w:rFonts w:eastAsiaTheme="minorHAnsi"/>
          <w:sz w:val="24"/>
          <w:szCs w:val="24"/>
          <w:lang w:val="en-US" w:eastAsia="ru-RU"/>
        </w:rPr>
        <w:t xml:space="preserve"> </w:t>
      </w:r>
      <w:r w:rsidRPr="00643657">
        <w:rPr>
          <w:rFonts w:eastAsia="HiddenHorzOCR"/>
          <w:sz w:val="24"/>
          <w:szCs w:val="24"/>
          <w:lang w:val="en-US" w:eastAsia="ru-RU"/>
        </w:rPr>
        <w:t>kolayl</w:t>
      </w:r>
      <w:r w:rsidRPr="00C86805">
        <w:rPr>
          <w:rFonts w:eastAsia="HiddenHorzOCR"/>
          <w:sz w:val="24"/>
          <w:szCs w:val="24"/>
          <w:lang w:val="en-US" w:eastAsia="ru-RU"/>
        </w:rPr>
        <w:t xml:space="preserve">ığı </w:t>
      </w:r>
      <w:r w:rsidRPr="00643657">
        <w:rPr>
          <w:rFonts w:eastAsiaTheme="minorHAnsi"/>
          <w:sz w:val="24"/>
          <w:szCs w:val="24"/>
          <w:lang w:val="en-US" w:eastAsia="ru-RU"/>
        </w:rPr>
        <w:t>medya</w:t>
      </w:r>
      <w:r w:rsidRPr="00C86805">
        <w:rPr>
          <w:rFonts w:eastAsiaTheme="minorHAnsi"/>
          <w:sz w:val="24"/>
          <w:szCs w:val="24"/>
          <w:lang w:val="en-US" w:eastAsia="ru-RU"/>
        </w:rPr>
        <w:t>, ö</w:t>
      </w:r>
      <w:r w:rsidRPr="00643657">
        <w:rPr>
          <w:rFonts w:eastAsiaTheme="minorHAnsi"/>
          <w:sz w:val="24"/>
          <w:szCs w:val="24"/>
          <w:lang w:val="en-US" w:eastAsia="ru-RU"/>
        </w:rPr>
        <w:t>zellikle</w:t>
      </w:r>
      <w:r w:rsidRPr="00C86805">
        <w:rPr>
          <w:rFonts w:eastAsiaTheme="minorHAnsi"/>
          <w:sz w:val="24"/>
          <w:szCs w:val="24"/>
          <w:lang w:val="en-US" w:eastAsia="ru-RU"/>
        </w:rPr>
        <w:t xml:space="preserve"> </w:t>
      </w:r>
      <w:r w:rsidRPr="00643657">
        <w:rPr>
          <w:rFonts w:eastAsiaTheme="minorHAnsi"/>
          <w:sz w:val="24"/>
          <w:szCs w:val="24"/>
          <w:lang w:val="en-US" w:eastAsia="ru-RU"/>
        </w:rPr>
        <w:t>de</w:t>
      </w:r>
      <w:r w:rsidRPr="00C86805">
        <w:rPr>
          <w:rFonts w:eastAsiaTheme="minorHAnsi"/>
          <w:sz w:val="24"/>
          <w:szCs w:val="24"/>
          <w:lang w:val="en-US" w:eastAsia="ru-RU"/>
        </w:rPr>
        <w:t xml:space="preserve"> </w:t>
      </w:r>
      <w:r w:rsidRPr="00643657">
        <w:rPr>
          <w:rFonts w:eastAsiaTheme="minorHAnsi"/>
          <w:sz w:val="24"/>
          <w:szCs w:val="24"/>
          <w:lang w:val="en-US" w:eastAsia="ru-RU"/>
        </w:rPr>
        <w:t>televizyon</w:t>
      </w:r>
      <w:r w:rsidRPr="00C86805">
        <w:rPr>
          <w:rFonts w:eastAsiaTheme="minorHAnsi"/>
          <w:sz w:val="24"/>
          <w:szCs w:val="24"/>
          <w:lang w:val="en-US" w:eastAsia="ru-RU"/>
        </w:rPr>
        <w:t xml:space="preserve"> </w:t>
      </w:r>
      <w:r w:rsidRPr="00643657">
        <w:rPr>
          <w:rFonts w:eastAsia="HiddenHorzOCR"/>
          <w:sz w:val="24"/>
          <w:szCs w:val="24"/>
          <w:lang w:val="en-US" w:eastAsia="ru-RU"/>
        </w:rPr>
        <w:t>sa</w:t>
      </w:r>
      <w:r w:rsidRPr="00C86805">
        <w:rPr>
          <w:rFonts w:eastAsia="HiddenHorzOCR"/>
          <w:sz w:val="24"/>
          <w:szCs w:val="24"/>
          <w:lang w:val="en-US" w:eastAsia="ru-RU"/>
        </w:rPr>
        <w:t>ğ</w:t>
      </w:r>
      <w:r w:rsidRPr="00643657">
        <w:rPr>
          <w:rFonts w:eastAsia="HiddenHorzOCR"/>
          <w:sz w:val="24"/>
          <w:szCs w:val="24"/>
          <w:lang w:val="en-US" w:eastAsia="ru-RU"/>
        </w:rPr>
        <w:t>l</w:t>
      </w:r>
      <w:r w:rsidRPr="00C86805">
        <w:rPr>
          <w:rFonts w:eastAsia="HiddenHorzOCR"/>
          <w:sz w:val="24"/>
          <w:szCs w:val="24"/>
          <w:lang w:val="en-US" w:eastAsia="ru-RU"/>
        </w:rPr>
        <w:t>ı</w:t>
      </w:r>
      <w:r w:rsidRPr="00643657">
        <w:rPr>
          <w:rFonts w:eastAsia="HiddenHorzOCR"/>
          <w:sz w:val="24"/>
          <w:szCs w:val="24"/>
          <w:lang w:val="en-US" w:eastAsia="ru-RU"/>
        </w:rPr>
        <w:t>yor</w:t>
      </w:r>
      <w:r w:rsidRPr="00C86805">
        <w:rPr>
          <w:rFonts w:eastAsia="HiddenHorzOCR"/>
          <w:sz w:val="24"/>
          <w:szCs w:val="24"/>
          <w:lang w:val="en-US" w:eastAsia="ru-RU"/>
        </w:rPr>
        <w:t xml:space="preserve">. </w:t>
      </w:r>
      <w:r w:rsidRPr="00643657">
        <w:rPr>
          <w:rFonts w:eastAsia="HiddenHorzOCR"/>
          <w:sz w:val="24"/>
          <w:szCs w:val="24"/>
          <w:lang w:val="en-US" w:eastAsia="ru-RU"/>
        </w:rPr>
        <w:t>Medyan</w:t>
      </w:r>
      <w:r w:rsidRPr="00C86805">
        <w:rPr>
          <w:rFonts w:eastAsia="HiddenHorzOCR"/>
          <w:sz w:val="24"/>
          <w:szCs w:val="24"/>
          <w:lang w:val="en-US" w:eastAsia="ru-RU"/>
        </w:rPr>
        <w:t xml:space="preserve"> ı</w:t>
      </w:r>
      <w:r w:rsidRPr="00643657">
        <w:rPr>
          <w:rFonts w:eastAsia="HiddenHorzOCR"/>
          <w:sz w:val="24"/>
          <w:szCs w:val="24"/>
          <w:lang w:val="en-US" w:eastAsia="ru-RU"/>
        </w:rPr>
        <w:t>n</w:t>
      </w:r>
      <w:r w:rsidRPr="00C86805">
        <w:rPr>
          <w:rFonts w:eastAsia="HiddenHorzOCR"/>
          <w:sz w:val="24"/>
          <w:szCs w:val="24"/>
          <w:lang w:val="en-US" w:eastAsia="ru-RU"/>
        </w:rPr>
        <w:t xml:space="preserve"> </w:t>
      </w:r>
      <w:r w:rsidRPr="00C86805">
        <w:rPr>
          <w:rFonts w:eastAsiaTheme="minorHAnsi"/>
          <w:sz w:val="24"/>
          <w:szCs w:val="24"/>
          <w:lang w:val="en-US" w:eastAsia="ru-RU"/>
        </w:rPr>
        <w:t xml:space="preserve">______ , </w:t>
      </w:r>
      <w:r w:rsidRPr="00643657">
        <w:rPr>
          <w:rFonts w:eastAsia="HiddenHorzOCR"/>
          <w:sz w:val="24"/>
          <w:szCs w:val="24"/>
          <w:lang w:val="en-US" w:eastAsia="ru-RU"/>
        </w:rPr>
        <w:t>d</w:t>
      </w:r>
      <w:r w:rsidRPr="00C86805">
        <w:rPr>
          <w:rFonts w:eastAsia="HiddenHorzOCR"/>
          <w:sz w:val="24"/>
          <w:szCs w:val="24"/>
          <w:lang w:val="en-US" w:eastAsia="ru-RU"/>
        </w:rPr>
        <w:t>ü</w:t>
      </w:r>
      <w:r w:rsidRPr="00643657">
        <w:rPr>
          <w:rFonts w:eastAsia="HiddenHorzOCR"/>
          <w:sz w:val="24"/>
          <w:szCs w:val="24"/>
          <w:lang w:val="en-US" w:eastAsia="ru-RU"/>
        </w:rPr>
        <w:t>nyay</w:t>
      </w:r>
      <w:r w:rsidRPr="00C86805">
        <w:rPr>
          <w:rFonts w:eastAsia="HiddenHorzOCR"/>
          <w:sz w:val="24"/>
          <w:szCs w:val="24"/>
          <w:lang w:val="en-US" w:eastAsia="ru-RU"/>
        </w:rPr>
        <w:t xml:space="preserve">ı </w:t>
      </w:r>
      <w:r w:rsidRPr="00643657">
        <w:rPr>
          <w:rFonts w:eastAsiaTheme="minorHAnsi"/>
          <w:sz w:val="24"/>
          <w:szCs w:val="24"/>
          <w:lang w:val="en-US" w:eastAsia="ru-RU"/>
        </w:rPr>
        <w:t>her</w:t>
      </w:r>
      <w:r w:rsidRPr="00C86805">
        <w:rPr>
          <w:rFonts w:eastAsiaTheme="minorHAnsi"/>
          <w:sz w:val="24"/>
          <w:szCs w:val="24"/>
          <w:lang w:val="en-US" w:eastAsia="ru-RU"/>
        </w:rPr>
        <w:t xml:space="preserve"> </w:t>
      </w:r>
      <w:r w:rsidRPr="00643657">
        <w:rPr>
          <w:rFonts w:eastAsiaTheme="minorHAnsi"/>
          <w:sz w:val="24"/>
          <w:szCs w:val="24"/>
          <w:lang w:val="en-US" w:eastAsia="ru-RU"/>
        </w:rPr>
        <w:t>g</w:t>
      </w:r>
      <w:r w:rsidRPr="00C86805">
        <w:rPr>
          <w:rFonts w:eastAsiaTheme="minorHAnsi"/>
          <w:sz w:val="24"/>
          <w:szCs w:val="24"/>
          <w:lang w:val="en-US" w:eastAsia="ru-RU"/>
        </w:rPr>
        <w:t>ü</w:t>
      </w:r>
      <w:r w:rsidRPr="00643657">
        <w:rPr>
          <w:rFonts w:eastAsiaTheme="minorHAnsi"/>
          <w:sz w:val="24"/>
          <w:szCs w:val="24"/>
          <w:lang w:val="en-US" w:eastAsia="ru-RU"/>
        </w:rPr>
        <w:t>n</w:t>
      </w:r>
      <w:r w:rsidRPr="00C86805">
        <w:rPr>
          <w:rFonts w:eastAsiaTheme="minorHAnsi"/>
          <w:sz w:val="24"/>
          <w:szCs w:val="24"/>
          <w:lang w:val="en-US" w:eastAsia="ru-RU"/>
        </w:rPr>
        <w:t xml:space="preserve"> </w:t>
      </w:r>
      <w:r w:rsidRPr="00643657">
        <w:rPr>
          <w:rFonts w:eastAsiaTheme="minorHAnsi"/>
          <w:sz w:val="24"/>
          <w:szCs w:val="24"/>
          <w:lang w:val="en-US" w:eastAsia="ru-RU"/>
        </w:rPr>
        <w:t>biraz</w:t>
      </w:r>
      <w:r w:rsidRPr="00C86805">
        <w:rPr>
          <w:rFonts w:eastAsiaTheme="minorHAnsi"/>
          <w:sz w:val="24"/>
          <w:szCs w:val="24"/>
          <w:lang w:val="en-US" w:eastAsia="ru-RU"/>
        </w:rPr>
        <w:t xml:space="preserve"> </w:t>
      </w:r>
      <w:r w:rsidRPr="00643657">
        <w:rPr>
          <w:rFonts w:eastAsiaTheme="minorHAnsi"/>
          <w:sz w:val="24"/>
          <w:szCs w:val="24"/>
          <w:lang w:val="en-US" w:eastAsia="ru-RU"/>
        </w:rPr>
        <w:t>daha</w:t>
      </w:r>
      <w:r w:rsidRPr="00C86805">
        <w:rPr>
          <w:rFonts w:eastAsiaTheme="minorHAnsi"/>
          <w:sz w:val="24"/>
          <w:szCs w:val="24"/>
          <w:lang w:val="en-US" w:eastAsia="ru-RU"/>
        </w:rPr>
        <w:t xml:space="preserve"> </w:t>
      </w:r>
      <w:r w:rsidRPr="00643657">
        <w:rPr>
          <w:rFonts w:eastAsiaTheme="minorHAnsi"/>
          <w:sz w:val="24"/>
          <w:szCs w:val="24"/>
          <w:lang w:val="en-US" w:eastAsia="ru-RU"/>
        </w:rPr>
        <w:t>k</w:t>
      </w:r>
      <w:r w:rsidRPr="00C86805">
        <w:rPr>
          <w:rFonts w:eastAsiaTheme="minorHAnsi"/>
          <w:sz w:val="24"/>
          <w:szCs w:val="24"/>
          <w:lang w:val="en-US" w:eastAsia="ru-RU"/>
        </w:rPr>
        <w:t>üçü</w:t>
      </w:r>
      <w:r w:rsidRPr="00643657">
        <w:rPr>
          <w:rFonts w:eastAsiaTheme="minorHAnsi"/>
          <w:sz w:val="24"/>
          <w:szCs w:val="24"/>
          <w:lang w:val="en-US" w:eastAsia="ru-RU"/>
        </w:rPr>
        <w:t>lt</w:t>
      </w:r>
      <w:r w:rsidRPr="00C86805">
        <w:rPr>
          <w:rFonts w:eastAsiaTheme="minorHAnsi"/>
          <w:sz w:val="24"/>
          <w:szCs w:val="24"/>
          <w:lang w:val="en-US" w:eastAsia="ru-RU"/>
        </w:rPr>
        <w:t>ü</w:t>
      </w:r>
      <w:r w:rsidRPr="00643657">
        <w:rPr>
          <w:rFonts w:eastAsiaTheme="minorHAnsi"/>
          <w:sz w:val="24"/>
          <w:szCs w:val="24"/>
          <w:lang w:val="en-US" w:eastAsia="ru-RU"/>
        </w:rPr>
        <w:t>yor</w:t>
      </w:r>
      <w:r w:rsidRPr="00C86805">
        <w:rPr>
          <w:rFonts w:eastAsiaTheme="minorHAnsi"/>
          <w:sz w:val="24"/>
          <w:szCs w:val="24"/>
          <w:lang w:val="en-US" w:eastAsia="ru-RU"/>
        </w:rPr>
        <w:t>. ü</w:t>
      </w:r>
      <w:r w:rsidRPr="00643657">
        <w:rPr>
          <w:rFonts w:eastAsiaTheme="minorHAnsi"/>
          <w:sz w:val="24"/>
          <w:szCs w:val="24"/>
          <w:lang w:val="en-US" w:eastAsia="ru-RU"/>
        </w:rPr>
        <w:t>lkeler</w:t>
      </w:r>
      <w:r w:rsidRPr="00C86805">
        <w:rPr>
          <w:rFonts w:eastAsiaTheme="minorHAnsi"/>
          <w:sz w:val="24"/>
          <w:szCs w:val="24"/>
          <w:lang w:val="en-US" w:eastAsia="ru-RU"/>
        </w:rPr>
        <w:t xml:space="preserve"> </w:t>
      </w:r>
      <w:r w:rsidRPr="00643657">
        <w:rPr>
          <w:rFonts w:eastAsiaTheme="minorHAnsi"/>
          <w:sz w:val="24"/>
          <w:szCs w:val="24"/>
          <w:lang w:val="en-US" w:eastAsia="ru-RU"/>
        </w:rPr>
        <w:t>ve</w:t>
      </w:r>
      <w:r w:rsidRPr="00C86805">
        <w:rPr>
          <w:rFonts w:eastAsiaTheme="minorHAnsi"/>
          <w:sz w:val="24"/>
          <w:szCs w:val="24"/>
          <w:lang w:val="en-US" w:eastAsia="ru-RU"/>
        </w:rPr>
        <w:t xml:space="preserve"> </w:t>
      </w:r>
      <w:r w:rsidRPr="00643657">
        <w:rPr>
          <w:rFonts w:eastAsiaTheme="minorHAnsi"/>
          <w:sz w:val="24"/>
          <w:szCs w:val="24"/>
          <w:lang w:val="en-US" w:eastAsia="ru-RU"/>
        </w:rPr>
        <w:t>k</w:t>
      </w:r>
      <w:r w:rsidRPr="00C86805">
        <w:rPr>
          <w:rFonts w:eastAsiaTheme="minorHAnsi"/>
          <w:sz w:val="24"/>
          <w:szCs w:val="24"/>
          <w:lang w:val="en-US" w:eastAsia="ru-RU"/>
        </w:rPr>
        <w:t>ü</w:t>
      </w:r>
      <w:r w:rsidRPr="00643657">
        <w:rPr>
          <w:rFonts w:eastAsiaTheme="minorHAnsi"/>
          <w:sz w:val="24"/>
          <w:szCs w:val="24"/>
          <w:lang w:val="en-US" w:eastAsia="ru-RU"/>
        </w:rPr>
        <w:t>lt</w:t>
      </w:r>
      <w:r w:rsidRPr="00C86805">
        <w:rPr>
          <w:rFonts w:eastAsiaTheme="minorHAnsi"/>
          <w:sz w:val="24"/>
          <w:szCs w:val="24"/>
          <w:lang w:val="en-US" w:eastAsia="ru-RU"/>
        </w:rPr>
        <w:t>ü</w:t>
      </w:r>
      <w:r w:rsidRPr="00643657">
        <w:rPr>
          <w:rFonts w:eastAsiaTheme="minorHAnsi"/>
          <w:sz w:val="24"/>
          <w:szCs w:val="24"/>
          <w:lang w:val="en-US" w:eastAsia="ru-RU"/>
        </w:rPr>
        <w:t>rler</w:t>
      </w:r>
      <w:r w:rsidRPr="00C86805">
        <w:rPr>
          <w:rFonts w:eastAsiaTheme="minorHAnsi"/>
          <w:sz w:val="24"/>
          <w:szCs w:val="24"/>
          <w:lang w:val="en-US" w:eastAsia="ru-RU"/>
        </w:rPr>
        <w:t xml:space="preserve"> </w:t>
      </w:r>
      <w:r w:rsidRPr="00643657">
        <w:rPr>
          <w:rFonts w:eastAsia="HiddenHorzOCR"/>
          <w:sz w:val="24"/>
          <w:szCs w:val="24"/>
          <w:lang w:val="en-US" w:eastAsia="ru-RU"/>
        </w:rPr>
        <w:t>aras</w:t>
      </w:r>
      <w:r w:rsidRPr="00C86805">
        <w:rPr>
          <w:rFonts w:eastAsia="HiddenHorzOCR"/>
          <w:sz w:val="24"/>
          <w:szCs w:val="24"/>
          <w:lang w:val="en-US" w:eastAsia="ru-RU"/>
        </w:rPr>
        <w:t>ı</w:t>
      </w:r>
      <w:r w:rsidRPr="00643657">
        <w:rPr>
          <w:rFonts w:eastAsia="HiddenHorzOCR"/>
          <w:sz w:val="24"/>
          <w:szCs w:val="24"/>
          <w:lang w:val="en-US" w:eastAsia="ru-RU"/>
        </w:rPr>
        <w:t>ndaki</w:t>
      </w:r>
      <w:r w:rsidRPr="00C86805">
        <w:rPr>
          <w:rFonts w:eastAsia="HiddenHorzOCR"/>
          <w:sz w:val="24"/>
          <w:szCs w:val="24"/>
          <w:lang w:val="en-US" w:eastAsia="ru-RU"/>
        </w:rPr>
        <w:t xml:space="preserve"> </w:t>
      </w:r>
      <w:r w:rsidRPr="00643657">
        <w:rPr>
          <w:rFonts w:eastAsia="HiddenHorzOCR"/>
          <w:sz w:val="24"/>
          <w:szCs w:val="24"/>
          <w:lang w:val="en-US" w:eastAsia="ru-RU"/>
        </w:rPr>
        <w:t>s</w:t>
      </w:r>
      <w:r w:rsidRPr="00C86805">
        <w:rPr>
          <w:rFonts w:eastAsia="HiddenHorzOCR"/>
          <w:sz w:val="24"/>
          <w:szCs w:val="24"/>
          <w:lang w:val="en-US" w:eastAsia="ru-RU"/>
        </w:rPr>
        <w:t>ı</w:t>
      </w:r>
      <w:r w:rsidRPr="00643657">
        <w:rPr>
          <w:rFonts w:eastAsia="HiddenHorzOCR"/>
          <w:sz w:val="24"/>
          <w:szCs w:val="24"/>
          <w:lang w:val="en-US" w:eastAsia="ru-RU"/>
        </w:rPr>
        <w:t>n</w:t>
      </w:r>
      <w:r w:rsidRPr="00C86805">
        <w:rPr>
          <w:rFonts w:eastAsia="HiddenHorzOCR"/>
          <w:sz w:val="24"/>
          <w:szCs w:val="24"/>
          <w:lang w:val="en-US" w:eastAsia="ru-RU"/>
        </w:rPr>
        <w:t>ı</w:t>
      </w:r>
      <w:r w:rsidRPr="00643657">
        <w:rPr>
          <w:rFonts w:eastAsia="HiddenHorzOCR"/>
          <w:sz w:val="24"/>
          <w:szCs w:val="24"/>
          <w:lang w:val="en-US" w:eastAsia="ru-RU"/>
        </w:rPr>
        <w:t>rlar</w:t>
      </w:r>
      <w:r w:rsidRPr="00C86805">
        <w:rPr>
          <w:rFonts w:eastAsia="HiddenHorzOCR"/>
          <w:sz w:val="24"/>
          <w:szCs w:val="24"/>
          <w:lang w:val="en-US" w:eastAsia="ru-RU"/>
        </w:rPr>
        <w:t xml:space="preserve">ı </w:t>
      </w:r>
      <w:r w:rsidRPr="00643657">
        <w:rPr>
          <w:rFonts w:eastAsiaTheme="minorHAnsi"/>
          <w:sz w:val="24"/>
          <w:szCs w:val="24"/>
          <w:lang w:val="en-US" w:eastAsia="ru-RU"/>
        </w:rPr>
        <w:t>ortadan</w:t>
      </w:r>
      <w:r w:rsidRPr="00C86805">
        <w:rPr>
          <w:rFonts w:eastAsiaTheme="minorHAnsi"/>
          <w:sz w:val="24"/>
          <w:szCs w:val="24"/>
          <w:lang w:val="en-US" w:eastAsia="ru-RU"/>
        </w:rPr>
        <w:t xml:space="preserve"> </w:t>
      </w:r>
      <w:r w:rsidRPr="00643657">
        <w:rPr>
          <w:rFonts w:eastAsia="HiddenHorzOCR"/>
          <w:sz w:val="24"/>
          <w:szCs w:val="24"/>
          <w:lang w:val="en-US" w:eastAsia="ru-RU"/>
        </w:rPr>
        <w:t>kald</w:t>
      </w:r>
      <w:r w:rsidRPr="00C86805">
        <w:rPr>
          <w:rFonts w:eastAsia="HiddenHorzOCR"/>
          <w:sz w:val="24"/>
          <w:szCs w:val="24"/>
          <w:lang w:val="en-US" w:eastAsia="ru-RU"/>
        </w:rPr>
        <w:t>ı</w:t>
      </w:r>
      <w:r w:rsidRPr="00643657">
        <w:rPr>
          <w:rFonts w:eastAsia="HiddenHorzOCR"/>
          <w:sz w:val="24"/>
          <w:szCs w:val="24"/>
          <w:lang w:val="en-US" w:eastAsia="ru-RU"/>
        </w:rPr>
        <w:t>r</w:t>
      </w:r>
      <w:r w:rsidRPr="00C86805">
        <w:rPr>
          <w:rFonts w:eastAsia="HiddenHorzOCR"/>
          <w:sz w:val="24"/>
          <w:szCs w:val="24"/>
          <w:lang w:val="en-US" w:eastAsia="ru-RU"/>
        </w:rPr>
        <w:t>ı</w:t>
      </w:r>
      <w:r w:rsidRPr="00643657">
        <w:rPr>
          <w:rFonts w:eastAsia="HiddenHorzOCR"/>
          <w:sz w:val="24"/>
          <w:szCs w:val="24"/>
          <w:lang w:val="en-US" w:eastAsia="ru-RU"/>
        </w:rPr>
        <w:t>yor</w:t>
      </w:r>
      <w:r w:rsidRPr="00C86805">
        <w:rPr>
          <w:rFonts w:eastAsia="HiddenHorzOCR"/>
          <w:sz w:val="24"/>
          <w:szCs w:val="24"/>
          <w:lang w:val="en-US" w:eastAsia="ru-RU"/>
        </w:rPr>
        <w:t xml:space="preserve">. </w:t>
      </w:r>
      <w:r w:rsidRPr="00643657">
        <w:rPr>
          <w:rFonts w:eastAsiaTheme="minorHAnsi"/>
          <w:sz w:val="24"/>
          <w:szCs w:val="24"/>
          <w:lang w:val="en-US" w:eastAsia="ru-RU"/>
        </w:rPr>
        <w:t>D</w:t>
      </w:r>
      <w:r w:rsidRPr="00C86805">
        <w:rPr>
          <w:rFonts w:eastAsiaTheme="minorHAnsi"/>
          <w:sz w:val="24"/>
          <w:szCs w:val="24"/>
          <w:lang w:val="en-US" w:eastAsia="ru-RU"/>
        </w:rPr>
        <w:t>ü</w:t>
      </w:r>
      <w:r w:rsidRPr="00643657">
        <w:rPr>
          <w:rFonts w:eastAsiaTheme="minorHAnsi"/>
          <w:sz w:val="24"/>
          <w:szCs w:val="24"/>
          <w:lang w:val="en-US" w:eastAsia="ru-RU"/>
        </w:rPr>
        <w:t>nyadaki</w:t>
      </w:r>
      <w:r w:rsidRPr="00C86805">
        <w:rPr>
          <w:rFonts w:eastAsiaTheme="minorHAnsi"/>
          <w:sz w:val="24"/>
          <w:szCs w:val="24"/>
          <w:lang w:val="en-US" w:eastAsia="ru-RU"/>
        </w:rPr>
        <w:t xml:space="preserve"> </w:t>
      </w:r>
      <w:r w:rsidRPr="00643657">
        <w:rPr>
          <w:rFonts w:eastAsiaTheme="minorHAnsi"/>
          <w:sz w:val="24"/>
          <w:szCs w:val="24"/>
          <w:lang w:val="en-US" w:eastAsia="ru-RU"/>
        </w:rPr>
        <w:t>t</w:t>
      </w:r>
      <w:r w:rsidRPr="00C86805">
        <w:rPr>
          <w:rFonts w:eastAsiaTheme="minorHAnsi"/>
          <w:sz w:val="24"/>
          <w:szCs w:val="24"/>
          <w:lang w:val="en-US" w:eastAsia="ru-RU"/>
        </w:rPr>
        <w:t>ü</w:t>
      </w:r>
      <w:r w:rsidRPr="00643657">
        <w:rPr>
          <w:rFonts w:eastAsiaTheme="minorHAnsi"/>
          <w:sz w:val="24"/>
          <w:szCs w:val="24"/>
          <w:lang w:val="en-US" w:eastAsia="ru-RU"/>
        </w:rPr>
        <w:t>m</w:t>
      </w:r>
      <w:r w:rsidRPr="00C86805">
        <w:rPr>
          <w:rFonts w:eastAsiaTheme="minorHAnsi"/>
          <w:sz w:val="24"/>
          <w:szCs w:val="24"/>
          <w:lang w:val="en-US" w:eastAsia="ru-RU"/>
        </w:rPr>
        <w:t xml:space="preserve"> </w:t>
      </w:r>
      <w:r w:rsidRPr="00643657">
        <w:rPr>
          <w:rFonts w:eastAsia="HiddenHorzOCR"/>
          <w:sz w:val="24"/>
          <w:szCs w:val="24"/>
          <w:lang w:val="en-US" w:eastAsia="ru-RU"/>
        </w:rPr>
        <w:t>geli</w:t>
      </w:r>
      <w:r w:rsidRPr="00C86805">
        <w:rPr>
          <w:rFonts w:eastAsia="HiddenHorzOCR"/>
          <w:sz w:val="24"/>
          <w:szCs w:val="24"/>
          <w:lang w:val="en-US" w:eastAsia="ru-RU"/>
        </w:rPr>
        <w:t>ş</w:t>
      </w:r>
      <w:r w:rsidRPr="00643657">
        <w:rPr>
          <w:rFonts w:eastAsia="HiddenHorzOCR"/>
          <w:sz w:val="24"/>
          <w:szCs w:val="24"/>
          <w:lang w:val="en-US" w:eastAsia="ru-RU"/>
        </w:rPr>
        <w:t>meleri</w:t>
      </w:r>
      <w:r w:rsidRPr="00C86805">
        <w:rPr>
          <w:rFonts w:eastAsia="HiddenHorzOCR"/>
          <w:sz w:val="24"/>
          <w:szCs w:val="24"/>
          <w:lang w:val="en-US" w:eastAsia="ru-RU"/>
        </w:rPr>
        <w:t xml:space="preserve"> </w:t>
      </w:r>
      <w:r w:rsidRPr="00643657">
        <w:rPr>
          <w:rFonts w:eastAsiaTheme="minorHAnsi"/>
          <w:sz w:val="24"/>
          <w:szCs w:val="24"/>
          <w:lang w:val="en-US" w:eastAsia="ru-RU"/>
        </w:rPr>
        <w:t>birka</w:t>
      </w:r>
      <w:r w:rsidRPr="00C86805">
        <w:rPr>
          <w:rFonts w:eastAsiaTheme="minorHAnsi"/>
          <w:sz w:val="24"/>
          <w:szCs w:val="24"/>
          <w:lang w:val="en-US" w:eastAsia="ru-RU"/>
        </w:rPr>
        <w:t xml:space="preserve">ç </w:t>
      </w:r>
      <w:r w:rsidRPr="00643657">
        <w:rPr>
          <w:rFonts w:eastAsiaTheme="minorHAnsi"/>
          <w:sz w:val="24"/>
          <w:szCs w:val="24"/>
          <w:lang w:val="en-US" w:eastAsia="ru-RU"/>
        </w:rPr>
        <w:t>saat</w:t>
      </w:r>
      <w:r w:rsidRPr="00C86805">
        <w:rPr>
          <w:rFonts w:eastAsiaTheme="minorHAnsi"/>
          <w:sz w:val="24"/>
          <w:szCs w:val="24"/>
          <w:lang w:val="en-US" w:eastAsia="ru-RU"/>
        </w:rPr>
        <w:t xml:space="preserve"> </w:t>
      </w:r>
      <w:r w:rsidRPr="00643657">
        <w:rPr>
          <w:rFonts w:eastAsiaTheme="minorHAnsi"/>
          <w:sz w:val="24"/>
          <w:szCs w:val="24"/>
          <w:lang w:val="en-US" w:eastAsia="ru-RU"/>
        </w:rPr>
        <w:t>i</w:t>
      </w:r>
      <w:r w:rsidRPr="00C86805">
        <w:rPr>
          <w:rFonts w:eastAsiaTheme="minorHAnsi"/>
          <w:sz w:val="24"/>
          <w:szCs w:val="24"/>
          <w:lang w:val="en-US" w:eastAsia="ru-RU"/>
        </w:rPr>
        <w:t>ç</w:t>
      </w:r>
      <w:r w:rsidRPr="00643657">
        <w:rPr>
          <w:rFonts w:eastAsiaTheme="minorHAnsi"/>
          <w:sz w:val="24"/>
          <w:szCs w:val="24"/>
          <w:lang w:val="en-US" w:eastAsia="ru-RU"/>
        </w:rPr>
        <w:t>inde</w:t>
      </w:r>
      <w:r w:rsidRPr="00C86805">
        <w:rPr>
          <w:rFonts w:eastAsiaTheme="minorHAnsi"/>
          <w:sz w:val="24"/>
          <w:szCs w:val="24"/>
          <w:lang w:val="en-US" w:eastAsia="ru-RU"/>
        </w:rPr>
        <w:t xml:space="preserve"> ____ ,</w:t>
      </w:r>
      <w:r w:rsidRPr="00643657">
        <w:rPr>
          <w:rFonts w:eastAsiaTheme="minorHAnsi"/>
          <w:sz w:val="24"/>
          <w:szCs w:val="24"/>
          <w:lang w:val="en-US" w:eastAsia="ru-RU"/>
        </w:rPr>
        <w:t>televizyon</w:t>
      </w:r>
      <w:r w:rsidRPr="00C86805">
        <w:rPr>
          <w:rFonts w:eastAsiaTheme="minorHAnsi"/>
          <w:sz w:val="24"/>
          <w:szCs w:val="24"/>
          <w:lang w:val="en-US" w:eastAsia="ru-RU"/>
        </w:rPr>
        <w:t xml:space="preserve"> </w:t>
      </w:r>
      <w:r w:rsidRPr="00643657">
        <w:rPr>
          <w:rFonts w:eastAsiaTheme="minorHAnsi"/>
          <w:sz w:val="24"/>
          <w:szCs w:val="24"/>
          <w:lang w:val="en-US" w:eastAsia="ru-RU"/>
        </w:rPr>
        <w:t>sayesinde</w:t>
      </w:r>
      <w:r w:rsidRPr="00C86805">
        <w:rPr>
          <w:rFonts w:eastAsiaTheme="minorHAnsi"/>
          <w:sz w:val="24"/>
          <w:szCs w:val="24"/>
          <w:lang w:val="en-US" w:eastAsia="ru-RU"/>
        </w:rPr>
        <w:t xml:space="preserve"> </w:t>
      </w:r>
      <w:r w:rsidRPr="00643657">
        <w:rPr>
          <w:rFonts w:eastAsiaTheme="minorHAnsi"/>
          <w:sz w:val="24"/>
          <w:szCs w:val="24"/>
          <w:lang w:val="en-US" w:eastAsia="ru-RU"/>
        </w:rPr>
        <w:t>uzak</w:t>
      </w:r>
      <w:r w:rsidRPr="00C86805">
        <w:rPr>
          <w:rFonts w:eastAsiaTheme="minorHAnsi"/>
          <w:sz w:val="24"/>
          <w:szCs w:val="24"/>
          <w:lang w:val="en-US" w:eastAsia="ru-RU"/>
        </w:rPr>
        <w:t xml:space="preserve"> ü</w:t>
      </w:r>
      <w:r w:rsidRPr="00643657">
        <w:rPr>
          <w:rFonts w:eastAsiaTheme="minorHAnsi"/>
          <w:sz w:val="24"/>
          <w:szCs w:val="24"/>
          <w:lang w:val="en-US" w:eastAsia="ru-RU"/>
        </w:rPr>
        <w:t>lkelerdeki</w:t>
      </w:r>
      <w:r w:rsidRPr="00C86805">
        <w:rPr>
          <w:rFonts w:eastAsiaTheme="minorHAnsi"/>
          <w:sz w:val="24"/>
          <w:szCs w:val="24"/>
          <w:lang w:val="en-US" w:eastAsia="ru-RU"/>
        </w:rPr>
        <w:t xml:space="preserve"> </w:t>
      </w:r>
      <w:r w:rsidRPr="00643657">
        <w:rPr>
          <w:rFonts w:eastAsia="HiddenHorzOCR"/>
          <w:sz w:val="24"/>
          <w:szCs w:val="24"/>
          <w:lang w:val="en-US" w:eastAsia="ru-RU"/>
        </w:rPr>
        <w:t>insanlar</w:t>
      </w:r>
      <w:r w:rsidRPr="00C86805">
        <w:rPr>
          <w:rFonts w:eastAsia="HiddenHorzOCR"/>
          <w:sz w:val="24"/>
          <w:szCs w:val="24"/>
          <w:lang w:val="en-US" w:eastAsia="ru-RU"/>
        </w:rPr>
        <w:t xml:space="preserve">ı, </w:t>
      </w:r>
      <w:r w:rsidRPr="00643657">
        <w:rPr>
          <w:rFonts w:eastAsia="HiddenHorzOCR"/>
          <w:sz w:val="24"/>
          <w:szCs w:val="24"/>
          <w:lang w:val="en-US" w:eastAsia="ru-RU"/>
        </w:rPr>
        <w:t>onlar</w:t>
      </w:r>
      <w:r w:rsidRPr="00C86805">
        <w:rPr>
          <w:rFonts w:eastAsia="HiddenHorzOCR"/>
          <w:sz w:val="24"/>
          <w:szCs w:val="24"/>
          <w:lang w:val="en-US" w:eastAsia="ru-RU"/>
        </w:rPr>
        <w:t>ı</w:t>
      </w:r>
      <w:r w:rsidRPr="00643657">
        <w:rPr>
          <w:rFonts w:eastAsia="HiddenHorzOCR"/>
          <w:sz w:val="24"/>
          <w:szCs w:val="24"/>
          <w:lang w:val="en-US" w:eastAsia="ru-RU"/>
        </w:rPr>
        <w:t>n</w:t>
      </w:r>
      <w:r w:rsidRPr="00C86805">
        <w:rPr>
          <w:rFonts w:eastAsia="HiddenHorzOCR"/>
          <w:sz w:val="24"/>
          <w:szCs w:val="24"/>
          <w:lang w:val="en-US" w:eastAsia="ru-RU"/>
        </w:rPr>
        <w:t xml:space="preserve"> </w:t>
      </w:r>
      <w:r w:rsidRPr="00643657">
        <w:rPr>
          <w:rFonts w:eastAsiaTheme="minorHAnsi"/>
          <w:sz w:val="24"/>
          <w:szCs w:val="24"/>
          <w:lang w:val="en-US" w:eastAsia="ru-RU"/>
        </w:rPr>
        <w:t>k</w:t>
      </w:r>
      <w:r w:rsidRPr="00C86805">
        <w:rPr>
          <w:rFonts w:eastAsiaTheme="minorHAnsi"/>
          <w:sz w:val="24"/>
          <w:szCs w:val="24"/>
          <w:lang w:val="en-US" w:eastAsia="ru-RU"/>
        </w:rPr>
        <w:t>ü</w:t>
      </w:r>
      <w:r w:rsidRPr="00643657">
        <w:rPr>
          <w:rFonts w:eastAsiaTheme="minorHAnsi"/>
          <w:sz w:val="24"/>
          <w:szCs w:val="24"/>
          <w:lang w:val="en-US" w:eastAsia="ru-RU"/>
        </w:rPr>
        <w:t>lt</w:t>
      </w:r>
      <w:r w:rsidRPr="00C86805">
        <w:rPr>
          <w:rFonts w:eastAsiaTheme="minorHAnsi"/>
          <w:sz w:val="24"/>
          <w:szCs w:val="24"/>
          <w:lang w:val="en-US" w:eastAsia="ru-RU"/>
        </w:rPr>
        <w:t>ü</w:t>
      </w:r>
      <w:r w:rsidRPr="00643657">
        <w:rPr>
          <w:rFonts w:eastAsiaTheme="minorHAnsi"/>
          <w:sz w:val="24"/>
          <w:szCs w:val="24"/>
          <w:lang w:val="en-US" w:eastAsia="ru-RU"/>
        </w:rPr>
        <w:t>rlerini</w:t>
      </w:r>
      <w:r w:rsidRPr="00C86805">
        <w:rPr>
          <w:rFonts w:eastAsiaTheme="minorHAnsi"/>
          <w:sz w:val="24"/>
          <w:szCs w:val="24"/>
          <w:lang w:val="en-US" w:eastAsia="ru-RU"/>
        </w:rPr>
        <w:t xml:space="preserve">, </w:t>
      </w:r>
      <w:r w:rsidRPr="00643657">
        <w:rPr>
          <w:rFonts w:eastAsia="HiddenHorzOCR"/>
          <w:sz w:val="24"/>
          <w:szCs w:val="24"/>
          <w:lang w:val="en-US" w:eastAsia="ru-RU"/>
        </w:rPr>
        <w:t>al</w:t>
      </w:r>
      <w:r w:rsidRPr="00C86805">
        <w:rPr>
          <w:rFonts w:eastAsia="HiddenHorzOCR"/>
          <w:sz w:val="24"/>
          <w:szCs w:val="24"/>
          <w:lang w:val="en-US" w:eastAsia="ru-RU"/>
        </w:rPr>
        <w:t>ış</w:t>
      </w:r>
      <w:r w:rsidRPr="00643657">
        <w:rPr>
          <w:rFonts w:eastAsia="HiddenHorzOCR"/>
          <w:sz w:val="24"/>
          <w:szCs w:val="24"/>
          <w:lang w:val="en-US" w:eastAsia="ru-RU"/>
        </w:rPr>
        <w:t>kanl</w:t>
      </w:r>
      <w:r w:rsidRPr="00C86805">
        <w:rPr>
          <w:rFonts w:eastAsia="HiddenHorzOCR"/>
          <w:sz w:val="24"/>
          <w:szCs w:val="24"/>
          <w:lang w:val="en-US" w:eastAsia="ru-RU"/>
        </w:rPr>
        <w:t>ı</w:t>
      </w:r>
      <w:r w:rsidRPr="00643657">
        <w:rPr>
          <w:rFonts w:eastAsia="HiddenHorzOCR"/>
          <w:sz w:val="24"/>
          <w:szCs w:val="24"/>
          <w:lang w:val="en-US" w:eastAsia="ru-RU"/>
        </w:rPr>
        <w:t>klar</w:t>
      </w:r>
      <w:r w:rsidRPr="00C86805">
        <w:rPr>
          <w:rFonts w:eastAsia="HiddenHorzOCR"/>
          <w:sz w:val="24"/>
          <w:szCs w:val="24"/>
          <w:lang w:val="en-US" w:eastAsia="ru-RU"/>
        </w:rPr>
        <w:t>ı</w:t>
      </w:r>
      <w:r w:rsidRPr="00643657">
        <w:rPr>
          <w:rFonts w:eastAsia="HiddenHorzOCR"/>
          <w:sz w:val="24"/>
          <w:szCs w:val="24"/>
          <w:lang w:val="en-US" w:eastAsia="ru-RU"/>
        </w:rPr>
        <w:t>n</w:t>
      </w:r>
      <w:r w:rsidRPr="00C86805">
        <w:rPr>
          <w:rFonts w:eastAsia="HiddenHorzOCR"/>
          <w:sz w:val="24"/>
          <w:szCs w:val="24"/>
          <w:lang w:val="en-US" w:eastAsia="ru-RU"/>
        </w:rPr>
        <w:t xml:space="preserve">ı, </w:t>
      </w:r>
      <w:r w:rsidRPr="00643657">
        <w:rPr>
          <w:rFonts w:eastAsia="HiddenHorzOCR"/>
          <w:sz w:val="24"/>
          <w:szCs w:val="24"/>
          <w:lang w:val="en-US" w:eastAsia="ru-RU"/>
        </w:rPr>
        <w:t>ya</w:t>
      </w:r>
      <w:r w:rsidRPr="00C86805">
        <w:rPr>
          <w:rFonts w:eastAsia="HiddenHorzOCR"/>
          <w:sz w:val="24"/>
          <w:szCs w:val="24"/>
          <w:lang w:val="en-US" w:eastAsia="ru-RU"/>
        </w:rPr>
        <w:t>ş</w:t>
      </w:r>
      <w:r w:rsidRPr="00643657">
        <w:rPr>
          <w:rFonts w:eastAsia="HiddenHorzOCR"/>
          <w:sz w:val="24"/>
          <w:szCs w:val="24"/>
          <w:lang w:val="en-US" w:eastAsia="ru-RU"/>
        </w:rPr>
        <w:t>am</w:t>
      </w:r>
      <w:r w:rsidRPr="00C86805">
        <w:rPr>
          <w:rFonts w:eastAsia="HiddenHorzOCR"/>
          <w:sz w:val="24"/>
          <w:szCs w:val="24"/>
          <w:lang w:val="en-US" w:eastAsia="ru-RU"/>
        </w:rPr>
        <w:t xml:space="preserve"> </w:t>
      </w:r>
      <w:r w:rsidRPr="00643657">
        <w:rPr>
          <w:rFonts w:eastAsiaTheme="minorHAnsi"/>
          <w:sz w:val="24"/>
          <w:szCs w:val="24"/>
          <w:lang w:val="en-US" w:eastAsia="ru-RU"/>
        </w:rPr>
        <w:t>bi</w:t>
      </w:r>
      <w:r w:rsidRPr="00C86805">
        <w:rPr>
          <w:rFonts w:eastAsiaTheme="minorHAnsi"/>
          <w:sz w:val="24"/>
          <w:szCs w:val="24"/>
          <w:lang w:val="en-US" w:eastAsia="ru-RU"/>
        </w:rPr>
        <w:t>ç</w:t>
      </w:r>
      <w:r w:rsidRPr="00643657">
        <w:rPr>
          <w:rFonts w:eastAsiaTheme="minorHAnsi"/>
          <w:sz w:val="24"/>
          <w:szCs w:val="24"/>
          <w:lang w:val="en-US" w:eastAsia="ru-RU"/>
        </w:rPr>
        <w:t>imlerini</w:t>
      </w:r>
      <w:r w:rsidRPr="00C86805">
        <w:rPr>
          <w:rFonts w:eastAsiaTheme="minorHAnsi"/>
          <w:sz w:val="24"/>
          <w:szCs w:val="24"/>
          <w:lang w:val="en-US" w:eastAsia="ru-RU"/>
        </w:rPr>
        <w:t xml:space="preserve"> </w:t>
      </w:r>
      <w:r w:rsidRPr="00643657">
        <w:rPr>
          <w:rFonts w:eastAsia="HiddenHorzOCR"/>
          <w:sz w:val="24"/>
          <w:szCs w:val="24"/>
          <w:lang w:val="en-US" w:eastAsia="ru-RU"/>
        </w:rPr>
        <w:t>yak</w:t>
      </w:r>
      <w:r w:rsidRPr="00C86805">
        <w:rPr>
          <w:rFonts w:eastAsia="HiddenHorzOCR"/>
          <w:sz w:val="24"/>
          <w:szCs w:val="24"/>
          <w:lang w:val="en-US" w:eastAsia="ru-RU"/>
        </w:rPr>
        <w:t>ı</w:t>
      </w:r>
      <w:r w:rsidRPr="00643657">
        <w:rPr>
          <w:rFonts w:eastAsia="HiddenHorzOCR"/>
          <w:sz w:val="24"/>
          <w:szCs w:val="24"/>
          <w:lang w:val="en-US" w:eastAsia="ru-RU"/>
        </w:rPr>
        <w:t>ndan</w:t>
      </w:r>
      <w:r w:rsidRPr="00C86805">
        <w:rPr>
          <w:rFonts w:eastAsiaTheme="minorHAnsi"/>
          <w:sz w:val="24"/>
          <w:szCs w:val="24"/>
          <w:lang w:val="en-US" w:eastAsia="ru-RU"/>
        </w:rPr>
        <w:t xml:space="preserve"> ____ </w:t>
      </w:r>
      <w:r w:rsidRPr="00643657">
        <w:rPr>
          <w:rFonts w:eastAsiaTheme="minorHAnsi"/>
          <w:sz w:val="24"/>
          <w:szCs w:val="24"/>
          <w:lang w:val="en-US" w:eastAsia="ru-RU"/>
        </w:rPr>
        <w:t>m</w:t>
      </w:r>
      <w:r w:rsidRPr="00C86805">
        <w:rPr>
          <w:rFonts w:eastAsiaTheme="minorHAnsi"/>
          <w:sz w:val="24"/>
          <w:szCs w:val="24"/>
          <w:lang w:val="en-US" w:eastAsia="ru-RU"/>
        </w:rPr>
        <w:t>ü</w:t>
      </w:r>
      <w:r w:rsidRPr="00643657">
        <w:rPr>
          <w:rFonts w:eastAsiaTheme="minorHAnsi"/>
          <w:sz w:val="24"/>
          <w:szCs w:val="24"/>
          <w:lang w:val="en-US" w:eastAsia="ru-RU"/>
        </w:rPr>
        <w:t>mk</w:t>
      </w:r>
      <w:r w:rsidRPr="00C86805">
        <w:rPr>
          <w:rFonts w:eastAsiaTheme="minorHAnsi"/>
          <w:sz w:val="24"/>
          <w:szCs w:val="24"/>
          <w:lang w:val="en-US" w:eastAsia="ru-RU"/>
        </w:rPr>
        <w:t>ü</w:t>
      </w:r>
      <w:r w:rsidRPr="00643657">
        <w:rPr>
          <w:rFonts w:eastAsiaTheme="minorHAnsi"/>
          <w:sz w:val="24"/>
          <w:szCs w:val="24"/>
          <w:lang w:val="en-US" w:eastAsia="ru-RU"/>
        </w:rPr>
        <w:t>n</w:t>
      </w:r>
      <w:r w:rsidRPr="00C86805">
        <w:rPr>
          <w:rFonts w:eastAsiaTheme="minorHAnsi"/>
          <w:sz w:val="24"/>
          <w:szCs w:val="24"/>
          <w:lang w:val="en-US" w:eastAsia="ru-RU"/>
        </w:rPr>
        <w:t xml:space="preserve">. </w:t>
      </w:r>
      <w:r w:rsidRPr="00643657">
        <w:rPr>
          <w:rFonts w:eastAsia="HiddenHorzOCR"/>
          <w:sz w:val="24"/>
          <w:szCs w:val="24"/>
          <w:lang w:val="en-US" w:eastAsia="ru-RU"/>
        </w:rPr>
        <w:t>Art</w:t>
      </w:r>
      <w:r w:rsidRPr="00C86805">
        <w:rPr>
          <w:rFonts w:eastAsia="HiddenHorzOCR"/>
          <w:sz w:val="24"/>
          <w:szCs w:val="24"/>
          <w:lang w:val="en-US" w:eastAsia="ru-RU"/>
        </w:rPr>
        <w:t>ı</w:t>
      </w:r>
      <w:r w:rsidRPr="00643657">
        <w:rPr>
          <w:rFonts w:eastAsia="HiddenHorzOCR"/>
          <w:sz w:val="24"/>
          <w:szCs w:val="24"/>
          <w:lang w:val="en-US" w:eastAsia="ru-RU"/>
        </w:rPr>
        <w:t>k</w:t>
      </w:r>
      <w:r w:rsidRPr="00C86805">
        <w:rPr>
          <w:rFonts w:eastAsia="HiddenHorzOCR"/>
          <w:sz w:val="24"/>
          <w:szCs w:val="24"/>
          <w:lang w:val="en-US" w:eastAsia="ru-RU"/>
        </w:rPr>
        <w:t xml:space="preserve"> </w:t>
      </w:r>
      <w:r w:rsidRPr="00643657">
        <w:rPr>
          <w:rFonts w:eastAsiaTheme="minorHAnsi"/>
          <w:sz w:val="24"/>
          <w:szCs w:val="24"/>
          <w:lang w:val="en-US" w:eastAsia="ru-RU"/>
        </w:rPr>
        <w:t>olimpiyat</w:t>
      </w:r>
      <w:r w:rsidRPr="00C86805">
        <w:rPr>
          <w:rFonts w:eastAsiaTheme="minorHAnsi"/>
          <w:sz w:val="24"/>
          <w:szCs w:val="24"/>
          <w:lang w:val="en-US" w:eastAsia="ru-RU"/>
        </w:rPr>
        <w:t xml:space="preserve"> </w:t>
      </w:r>
      <w:r w:rsidRPr="00643657">
        <w:rPr>
          <w:rFonts w:eastAsia="HiddenHorzOCR"/>
          <w:sz w:val="24"/>
          <w:szCs w:val="24"/>
          <w:lang w:val="en-US" w:eastAsia="ru-RU"/>
        </w:rPr>
        <w:t>oyunlar</w:t>
      </w:r>
      <w:r w:rsidRPr="00C86805">
        <w:rPr>
          <w:rFonts w:eastAsia="HiddenHorzOCR"/>
          <w:sz w:val="24"/>
          <w:szCs w:val="24"/>
          <w:lang w:val="en-US" w:eastAsia="ru-RU"/>
        </w:rPr>
        <w:t>ı</w:t>
      </w:r>
      <w:r w:rsidRPr="00643657">
        <w:rPr>
          <w:rFonts w:eastAsia="HiddenHorzOCR"/>
          <w:sz w:val="24"/>
          <w:szCs w:val="24"/>
          <w:lang w:val="en-US" w:eastAsia="ru-RU"/>
        </w:rPr>
        <w:t>n</w:t>
      </w:r>
      <w:r w:rsidRPr="00C86805">
        <w:rPr>
          <w:rFonts w:eastAsia="HiddenHorzOCR"/>
          <w:sz w:val="24"/>
          <w:szCs w:val="24"/>
          <w:lang w:val="en-US" w:eastAsia="ru-RU"/>
        </w:rPr>
        <w:t xml:space="preserve">ı </w:t>
      </w:r>
      <w:r w:rsidRPr="00C86805">
        <w:rPr>
          <w:rFonts w:eastAsiaTheme="minorHAnsi"/>
          <w:sz w:val="24"/>
          <w:szCs w:val="24"/>
          <w:lang w:val="en-US" w:eastAsia="ru-RU"/>
        </w:rPr>
        <w:t xml:space="preserve">____ , </w:t>
      </w:r>
      <w:r w:rsidRPr="00643657">
        <w:rPr>
          <w:rFonts w:eastAsiaTheme="minorHAnsi"/>
          <w:sz w:val="24"/>
          <w:szCs w:val="24"/>
          <w:lang w:val="en-US" w:eastAsia="ru-RU"/>
        </w:rPr>
        <w:t>d</w:t>
      </w:r>
      <w:r w:rsidRPr="00C86805">
        <w:rPr>
          <w:rFonts w:eastAsiaTheme="minorHAnsi"/>
          <w:sz w:val="24"/>
          <w:szCs w:val="24"/>
          <w:lang w:val="en-US" w:eastAsia="ru-RU"/>
        </w:rPr>
        <w:t>ü</w:t>
      </w:r>
      <w:r w:rsidRPr="00643657">
        <w:rPr>
          <w:rFonts w:eastAsiaTheme="minorHAnsi"/>
          <w:sz w:val="24"/>
          <w:szCs w:val="24"/>
          <w:lang w:val="en-US" w:eastAsia="ru-RU"/>
        </w:rPr>
        <w:t>nya</w:t>
      </w:r>
      <w:r w:rsidRPr="00C86805">
        <w:rPr>
          <w:rFonts w:eastAsiaTheme="minorHAnsi"/>
          <w:sz w:val="24"/>
          <w:szCs w:val="24"/>
          <w:lang w:val="en-US" w:eastAsia="ru-RU"/>
        </w:rPr>
        <w:t xml:space="preserve"> </w:t>
      </w:r>
      <w:r w:rsidRPr="00643657">
        <w:rPr>
          <w:rFonts w:eastAsia="HiddenHorzOCR"/>
          <w:sz w:val="24"/>
          <w:szCs w:val="24"/>
          <w:lang w:val="en-US" w:eastAsia="ru-RU"/>
        </w:rPr>
        <w:t>rekorlar</w:t>
      </w:r>
      <w:r w:rsidRPr="00C86805">
        <w:rPr>
          <w:rFonts w:eastAsia="HiddenHorzOCR"/>
          <w:sz w:val="24"/>
          <w:szCs w:val="24"/>
          <w:lang w:val="en-US" w:eastAsia="ru-RU"/>
        </w:rPr>
        <w:t>ı</w:t>
      </w:r>
      <w:r w:rsidRPr="00643657">
        <w:rPr>
          <w:rFonts w:eastAsia="HiddenHorzOCR"/>
          <w:sz w:val="24"/>
          <w:szCs w:val="24"/>
          <w:lang w:val="en-US" w:eastAsia="ru-RU"/>
        </w:rPr>
        <w:t>na</w:t>
      </w:r>
      <w:r w:rsidRPr="00C86805">
        <w:rPr>
          <w:rFonts w:eastAsia="HiddenHorzOCR"/>
          <w:sz w:val="24"/>
          <w:szCs w:val="24"/>
          <w:lang w:val="en-US" w:eastAsia="ru-RU"/>
        </w:rPr>
        <w:t xml:space="preserve"> </w:t>
      </w:r>
      <w:r w:rsidRPr="00C86805">
        <w:rPr>
          <w:rFonts w:eastAsiaTheme="minorHAnsi"/>
          <w:sz w:val="24"/>
          <w:szCs w:val="24"/>
          <w:lang w:val="en-US" w:eastAsia="ru-RU"/>
        </w:rPr>
        <w:t xml:space="preserve">_____ , </w:t>
      </w:r>
      <w:r w:rsidRPr="00643657">
        <w:rPr>
          <w:rFonts w:eastAsiaTheme="minorHAnsi"/>
          <w:sz w:val="24"/>
          <w:szCs w:val="24"/>
          <w:lang w:val="en-US" w:eastAsia="ru-RU"/>
        </w:rPr>
        <w:t>hatta</w:t>
      </w:r>
      <w:r w:rsidRPr="00C86805">
        <w:rPr>
          <w:rFonts w:eastAsiaTheme="minorHAnsi"/>
          <w:sz w:val="24"/>
          <w:szCs w:val="24"/>
          <w:lang w:val="en-US" w:eastAsia="ru-RU"/>
        </w:rPr>
        <w:t xml:space="preserve"> </w:t>
      </w:r>
      <w:r w:rsidRPr="00643657">
        <w:rPr>
          <w:rFonts w:eastAsia="HiddenHorzOCR"/>
          <w:sz w:val="24"/>
          <w:szCs w:val="24"/>
          <w:lang w:val="en-US" w:eastAsia="ru-RU"/>
        </w:rPr>
        <w:t>sava</w:t>
      </w:r>
      <w:r w:rsidRPr="00C86805">
        <w:rPr>
          <w:rFonts w:eastAsia="HiddenHorzOCR"/>
          <w:sz w:val="24"/>
          <w:szCs w:val="24"/>
          <w:lang w:val="en-US" w:eastAsia="ru-RU"/>
        </w:rPr>
        <w:t>ş</w:t>
      </w:r>
      <w:r w:rsidRPr="00643657">
        <w:rPr>
          <w:rFonts w:eastAsia="HiddenHorzOCR"/>
          <w:sz w:val="24"/>
          <w:szCs w:val="24"/>
          <w:lang w:val="en-US" w:eastAsia="ru-RU"/>
        </w:rPr>
        <w:t>lara</w:t>
      </w:r>
      <w:r w:rsidRPr="00C86805">
        <w:rPr>
          <w:rFonts w:eastAsia="HiddenHorzOCR"/>
          <w:sz w:val="24"/>
          <w:szCs w:val="24"/>
          <w:lang w:val="en-US" w:eastAsia="ru-RU"/>
        </w:rPr>
        <w:t xml:space="preserve"> </w:t>
      </w:r>
      <w:r w:rsidRPr="00643657">
        <w:rPr>
          <w:rFonts w:eastAsia="HiddenHorzOCR"/>
          <w:sz w:val="24"/>
          <w:szCs w:val="24"/>
          <w:lang w:val="en-US" w:eastAsia="ru-RU"/>
        </w:rPr>
        <w:t>canl</w:t>
      </w:r>
      <w:r w:rsidRPr="00C86805">
        <w:rPr>
          <w:rFonts w:eastAsia="HiddenHorzOCR"/>
          <w:sz w:val="24"/>
          <w:szCs w:val="24"/>
          <w:lang w:val="en-US" w:eastAsia="ru-RU"/>
        </w:rPr>
        <w:t xml:space="preserve">ı </w:t>
      </w:r>
      <w:r w:rsidRPr="00643657">
        <w:rPr>
          <w:rFonts w:eastAsia="HiddenHorzOCR"/>
          <w:sz w:val="24"/>
          <w:szCs w:val="24"/>
          <w:lang w:val="en-US" w:eastAsia="ru-RU"/>
        </w:rPr>
        <w:t>yay</w:t>
      </w:r>
      <w:r w:rsidRPr="00C86805">
        <w:rPr>
          <w:rFonts w:eastAsia="HiddenHorzOCR"/>
          <w:sz w:val="24"/>
          <w:szCs w:val="24"/>
          <w:lang w:val="en-US" w:eastAsia="ru-RU"/>
        </w:rPr>
        <w:t>ı</w:t>
      </w:r>
      <w:r w:rsidRPr="00643657">
        <w:rPr>
          <w:rFonts w:eastAsia="HiddenHorzOCR"/>
          <w:sz w:val="24"/>
          <w:szCs w:val="24"/>
          <w:lang w:val="en-US" w:eastAsia="ru-RU"/>
        </w:rPr>
        <w:t>nda</w:t>
      </w:r>
      <w:r w:rsidRPr="00C86805">
        <w:rPr>
          <w:rFonts w:eastAsia="HiddenHorzOCR"/>
          <w:sz w:val="24"/>
          <w:szCs w:val="24"/>
          <w:lang w:val="en-US" w:eastAsia="ru-RU"/>
        </w:rPr>
        <w:t xml:space="preserve"> </w:t>
      </w:r>
      <w:r w:rsidRPr="00C86805">
        <w:rPr>
          <w:rFonts w:eastAsiaTheme="minorHAnsi"/>
          <w:sz w:val="24"/>
          <w:szCs w:val="24"/>
          <w:lang w:val="en-US" w:eastAsia="ru-RU"/>
        </w:rPr>
        <w:t xml:space="preserve">____ </w:t>
      </w:r>
      <w:r w:rsidRPr="00643657">
        <w:rPr>
          <w:rFonts w:eastAsiaTheme="minorHAnsi"/>
          <w:sz w:val="24"/>
          <w:szCs w:val="24"/>
          <w:lang w:val="en-US" w:eastAsia="ru-RU"/>
        </w:rPr>
        <w:t>i</w:t>
      </w:r>
      <w:r w:rsidRPr="00C86805">
        <w:rPr>
          <w:rFonts w:eastAsiaTheme="minorHAnsi"/>
          <w:sz w:val="24"/>
          <w:szCs w:val="24"/>
          <w:lang w:val="en-US" w:eastAsia="ru-RU"/>
        </w:rPr>
        <w:t>ç</w:t>
      </w:r>
      <w:r w:rsidRPr="00643657">
        <w:rPr>
          <w:rFonts w:eastAsiaTheme="minorHAnsi"/>
          <w:sz w:val="24"/>
          <w:szCs w:val="24"/>
          <w:lang w:val="en-US" w:eastAsia="ru-RU"/>
        </w:rPr>
        <w:t>in</w:t>
      </w:r>
      <w:r w:rsidRPr="00C86805">
        <w:rPr>
          <w:rFonts w:eastAsiaTheme="minorHAnsi"/>
          <w:sz w:val="24"/>
          <w:szCs w:val="24"/>
          <w:lang w:val="en-US" w:eastAsia="ru-RU"/>
        </w:rPr>
        <w:t xml:space="preserve"> </w:t>
      </w:r>
      <w:r w:rsidRPr="00643657">
        <w:rPr>
          <w:rFonts w:eastAsiaTheme="minorHAnsi"/>
          <w:sz w:val="24"/>
          <w:szCs w:val="24"/>
          <w:lang w:val="en-US" w:eastAsia="ru-RU"/>
        </w:rPr>
        <w:t>televizyonunuzu</w:t>
      </w:r>
      <w:r w:rsidRPr="00C86805">
        <w:rPr>
          <w:rFonts w:eastAsiaTheme="minorHAnsi"/>
          <w:sz w:val="24"/>
          <w:szCs w:val="24"/>
          <w:lang w:val="en-US" w:eastAsia="ru-RU"/>
        </w:rPr>
        <w:t xml:space="preserve"> </w:t>
      </w:r>
      <w:r w:rsidRPr="00643657">
        <w:rPr>
          <w:rFonts w:eastAsia="HiddenHorzOCR"/>
          <w:sz w:val="24"/>
          <w:szCs w:val="24"/>
          <w:lang w:val="en-US" w:eastAsia="ru-RU"/>
        </w:rPr>
        <w:t>a</w:t>
      </w:r>
      <w:r w:rsidRPr="00C86805">
        <w:rPr>
          <w:rFonts w:eastAsia="HiddenHorzOCR"/>
          <w:sz w:val="24"/>
          <w:szCs w:val="24"/>
          <w:lang w:val="en-US" w:eastAsia="ru-RU"/>
        </w:rPr>
        <w:t>ç</w:t>
      </w:r>
      <w:r w:rsidRPr="00643657">
        <w:rPr>
          <w:rFonts w:eastAsia="HiddenHorzOCR"/>
          <w:sz w:val="24"/>
          <w:szCs w:val="24"/>
          <w:lang w:val="en-US" w:eastAsia="ru-RU"/>
        </w:rPr>
        <w:t>man</w:t>
      </w:r>
      <w:r w:rsidRPr="00C86805">
        <w:rPr>
          <w:rFonts w:eastAsia="HiddenHorzOCR"/>
          <w:sz w:val="24"/>
          <w:szCs w:val="24"/>
          <w:lang w:val="en-US" w:eastAsia="ru-RU"/>
        </w:rPr>
        <w:t>ı</w:t>
      </w:r>
      <w:r w:rsidRPr="00643657">
        <w:rPr>
          <w:rFonts w:eastAsia="HiddenHorzOCR"/>
          <w:sz w:val="24"/>
          <w:szCs w:val="24"/>
          <w:lang w:val="en-US" w:eastAsia="ru-RU"/>
        </w:rPr>
        <w:t>z</w:t>
      </w:r>
      <w:r w:rsidRPr="00C86805">
        <w:rPr>
          <w:rFonts w:eastAsia="HiddenHorzOCR"/>
          <w:sz w:val="24"/>
          <w:szCs w:val="24"/>
          <w:lang w:val="en-US" w:eastAsia="ru-RU"/>
        </w:rPr>
        <w:t xml:space="preserve"> </w:t>
      </w:r>
      <w:r w:rsidRPr="00643657">
        <w:rPr>
          <w:rFonts w:eastAsiaTheme="minorHAnsi"/>
          <w:sz w:val="24"/>
          <w:szCs w:val="24"/>
          <w:lang w:val="en-US" w:eastAsia="ru-RU"/>
        </w:rPr>
        <w:t>yeterli</w:t>
      </w:r>
      <w:r w:rsidRPr="00C86805">
        <w:rPr>
          <w:rFonts w:eastAsiaTheme="minorHAnsi"/>
          <w:sz w:val="24"/>
          <w:szCs w:val="24"/>
          <w:lang w:val="en-US" w:eastAsia="ru-RU"/>
        </w:rPr>
        <w:t>.</w:t>
      </w:r>
    </w:p>
    <w:p w14:paraId="24DC65FE" w14:textId="77777777" w:rsidR="00963C49" w:rsidRPr="00C86805" w:rsidRDefault="00963C49" w:rsidP="009249F9">
      <w:pPr>
        <w:widowControl/>
        <w:suppressAutoHyphens w:val="0"/>
        <w:autoSpaceDE w:val="0"/>
        <w:autoSpaceDN w:val="0"/>
        <w:adjustRightInd w:val="0"/>
        <w:spacing w:line="240" w:lineRule="auto"/>
        <w:rPr>
          <w:rFonts w:eastAsiaTheme="minorHAnsi"/>
          <w:sz w:val="24"/>
          <w:szCs w:val="24"/>
          <w:lang w:val="en-US" w:eastAsia="ru-RU"/>
        </w:rPr>
      </w:pPr>
    </w:p>
    <w:p w14:paraId="55D27B28" w14:textId="77777777" w:rsidR="00963C49" w:rsidRPr="00963C49" w:rsidRDefault="00963C49" w:rsidP="00963C49">
      <w:pPr>
        <w:pBdr>
          <w:top w:val="nil"/>
          <w:left w:val="nil"/>
          <w:bottom w:val="nil"/>
          <w:right w:val="nil"/>
          <w:between w:val="nil"/>
        </w:pBdr>
        <w:tabs>
          <w:tab w:val="left" w:pos="420"/>
        </w:tabs>
        <w:ind w:right="1141"/>
        <w:jc w:val="center"/>
        <w:rPr>
          <w:b/>
          <w:color w:val="000000"/>
          <w:sz w:val="28"/>
          <w:szCs w:val="28"/>
        </w:rPr>
      </w:pPr>
      <w:r w:rsidRPr="00963C49">
        <w:rPr>
          <w:b/>
          <w:color w:val="000000"/>
          <w:sz w:val="28"/>
          <w:szCs w:val="28"/>
        </w:rPr>
        <w:t>Пример лексико-грамматического задания</w:t>
      </w:r>
    </w:p>
    <w:p w14:paraId="06CBA233" w14:textId="77777777" w:rsidR="00963C49" w:rsidRPr="00963C49" w:rsidRDefault="00963C49" w:rsidP="00963C49">
      <w:pPr>
        <w:pBdr>
          <w:top w:val="nil"/>
          <w:left w:val="nil"/>
          <w:bottom w:val="nil"/>
          <w:right w:val="nil"/>
          <w:between w:val="nil"/>
        </w:pBdr>
        <w:tabs>
          <w:tab w:val="left" w:pos="420"/>
        </w:tabs>
        <w:ind w:right="1141"/>
        <w:jc w:val="center"/>
        <w:rPr>
          <w:b/>
          <w:color w:val="000000"/>
          <w:sz w:val="28"/>
          <w:szCs w:val="28"/>
        </w:rPr>
      </w:pPr>
      <w:r w:rsidRPr="00963C49">
        <w:rPr>
          <w:b/>
          <w:color w:val="000000"/>
          <w:sz w:val="28"/>
          <w:szCs w:val="28"/>
        </w:rPr>
        <w:t xml:space="preserve">Арабский язык </w:t>
      </w:r>
    </w:p>
    <w:p w14:paraId="4D1A2AE2" w14:textId="77777777" w:rsidR="00963C49" w:rsidRPr="00963C49" w:rsidRDefault="00963C49" w:rsidP="00963C49">
      <w:pPr>
        <w:pBdr>
          <w:top w:val="nil"/>
          <w:left w:val="nil"/>
          <w:bottom w:val="nil"/>
          <w:right w:val="nil"/>
          <w:between w:val="nil"/>
        </w:pBdr>
        <w:tabs>
          <w:tab w:val="left" w:pos="420"/>
        </w:tabs>
        <w:ind w:right="1141"/>
        <w:jc w:val="center"/>
        <w:rPr>
          <w:b/>
          <w:color w:val="000000"/>
          <w:sz w:val="28"/>
          <w:szCs w:val="28"/>
        </w:rPr>
      </w:pPr>
    </w:p>
    <w:p w14:paraId="5222EA07" w14:textId="77777777" w:rsidR="00963C49" w:rsidRPr="002D7584" w:rsidRDefault="00963C49" w:rsidP="00963C49">
      <w:pPr>
        <w:pBdr>
          <w:top w:val="nil"/>
          <w:left w:val="nil"/>
          <w:bottom w:val="nil"/>
          <w:right w:val="nil"/>
          <w:between w:val="nil"/>
        </w:pBdr>
        <w:ind w:left="318" w:right="326"/>
        <w:jc w:val="both"/>
        <w:rPr>
          <w:color w:val="000000"/>
          <w:sz w:val="28"/>
          <w:szCs w:val="28"/>
        </w:rPr>
      </w:pPr>
    </w:p>
    <w:p w14:paraId="2078F1AD" w14:textId="77777777" w:rsidR="00963C49" w:rsidRPr="002D7584" w:rsidRDefault="00963C49" w:rsidP="00963C49">
      <w:pPr>
        <w:pBdr>
          <w:top w:val="nil"/>
          <w:left w:val="nil"/>
          <w:bottom w:val="nil"/>
          <w:right w:val="nil"/>
          <w:between w:val="nil"/>
        </w:pBdr>
        <w:bidi/>
        <w:ind w:left="318" w:right="326"/>
        <w:jc w:val="both"/>
        <w:rPr>
          <w:color w:val="000000"/>
          <w:sz w:val="28"/>
          <w:szCs w:val="28"/>
        </w:rPr>
      </w:pPr>
      <w:r>
        <w:rPr>
          <w:sz w:val="28"/>
          <w:szCs w:val="28"/>
          <w:rtl/>
        </w:rPr>
        <w:t xml:space="preserve">اختر الكلمة المناسبة، وضعها في المكان المناسب </w:t>
      </w:r>
    </w:p>
    <w:p w14:paraId="5ADC393C" w14:textId="77777777" w:rsidR="00963C49" w:rsidRPr="002D7584" w:rsidRDefault="00963C49" w:rsidP="00963C49">
      <w:pPr>
        <w:pBdr>
          <w:top w:val="nil"/>
          <w:left w:val="nil"/>
          <w:bottom w:val="nil"/>
          <w:right w:val="nil"/>
          <w:between w:val="nil"/>
        </w:pBdr>
        <w:bidi/>
        <w:ind w:left="318" w:right="326"/>
        <w:jc w:val="both"/>
        <w:rPr>
          <w:color w:val="000000"/>
          <w:sz w:val="28"/>
          <w:szCs w:val="28"/>
          <w:highlight w:val="white"/>
        </w:rPr>
      </w:pPr>
      <w:r>
        <w:rPr>
          <w:sz w:val="28"/>
          <w:szCs w:val="28"/>
          <w:highlight w:val="white"/>
          <w:rtl/>
        </w:rPr>
        <w:t xml:space="preserve">١- </w:t>
      </w:r>
      <w:r>
        <w:rPr>
          <w:rFonts w:ascii="Tahoma" w:eastAsia="Tahoma" w:hAnsi="Tahoma" w:cs="Tahoma"/>
          <w:color w:val="242438"/>
          <w:highlight w:val="white"/>
          <w:rtl/>
        </w:rPr>
        <w:t>إجازة ٢- مارس ٣- غرفة ٤- تكلف ٥- دفع ٦- مشمول</w:t>
      </w:r>
    </w:p>
    <w:p w14:paraId="4D8CA643"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عزيزي السيد</w:t>
      </w:r>
    </w:p>
    <w:p w14:paraId="27D32EA9"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6BB1C675"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lastRenderedPageBreak/>
        <w:t>أود حجز فندق. أخطط لقضاء</w:t>
      </w:r>
      <w:r w:rsidRPr="002D7584">
        <w:rPr>
          <w:rFonts w:ascii="Tahoma" w:eastAsia="Tahoma" w:hAnsi="Tahoma" w:cs="Tahoma"/>
          <w:color w:val="242438"/>
          <w:sz w:val="24"/>
          <w:szCs w:val="24"/>
          <w:highlight w:val="white"/>
        </w:rPr>
        <w:t xml:space="preserve"> </w:t>
      </w:r>
      <w:r w:rsidRPr="002D7584">
        <w:rPr>
          <w:rFonts w:ascii="Tahoma" w:eastAsia="Tahoma" w:hAnsi="Tahoma" w:cs="Tahoma"/>
          <w:color w:val="242438"/>
          <w:highlight w:val="white"/>
        </w:rPr>
        <w:t xml:space="preserve">______ </w:t>
      </w:r>
      <w:r>
        <w:rPr>
          <w:rFonts w:ascii="Tahoma" w:eastAsia="Tahoma" w:hAnsi="Tahoma" w:cs="Tahoma"/>
          <w:color w:val="242438"/>
          <w:sz w:val="24"/>
          <w:szCs w:val="24"/>
          <w:highlight w:val="white"/>
          <w:rtl/>
        </w:rPr>
        <w:t>في مصر من 10 إلى</w:t>
      </w:r>
      <w:r w:rsidRPr="002D7584">
        <w:rPr>
          <w:rFonts w:ascii="Tahoma" w:eastAsia="Tahoma" w:hAnsi="Tahoma" w:cs="Tahoma"/>
          <w:color w:val="242438"/>
          <w:sz w:val="24"/>
          <w:szCs w:val="24"/>
          <w:highlight w:val="white"/>
        </w:rPr>
        <w:t xml:space="preserve"> 20</w:t>
      </w:r>
      <w:r w:rsidRPr="002D7584">
        <w:rPr>
          <w:rFonts w:ascii="Tahoma" w:eastAsia="Tahoma" w:hAnsi="Tahoma" w:cs="Tahoma"/>
          <w:color w:val="242438"/>
          <w:highlight w:val="white"/>
        </w:rPr>
        <w:t xml:space="preserve"> ______    </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أود أن أحجز</w:t>
      </w:r>
      <w:r w:rsidRPr="002D7584">
        <w:rPr>
          <w:rFonts w:ascii="Tahoma" w:eastAsia="Tahoma" w:hAnsi="Tahoma" w:cs="Tahoma"/>
          <w:color w:val="242438"/>
          <w:highlight w:val="white"/>
        </w:rPr>
        <w:t xml:space="preserve"> ______   </w:t>
      </w:r>
      <w:r>
        <w:rPr>
          <w:rFonts w:ascii="Tahoma" w:eastAsia="Tahoma" w:hAnsi="Tahoma" w:cs="Tahoma"/>
          <w:color w:val="242438"/>
          <w:sz w:val="24"/>
          <w:szCs w:val="24"/>
          <w:highlight w:val="white"/>
          <w:rtl/>
        </w:rPr>
        <w:t xml:space="preserve">لشخصين، مع إطلالة </w:t>
      </w:r>
      <w:r>
        <w:rPr>
          <w:rFonts w:ascii="Tahoma" w:eastAsia="Tahoma" w:hAnsi="Tahoma" w:cs="Tahoma"/>
          <w:color w:val="242438"/>
          <w:highlight w:val="white"/>
          <w:rtl/>
        </w:rPr>
        <w:t>على</w:t>
      </w:r>
      <w:r w:rsidRPr="002D7584">
        <w:rPr>
          <w:rFonts w:ascii="Tahoma" w:eastAsia="Tahoma" w:hAnsi="Tahoma" w:cs="Tahoma"/>
          <w:color w:val="242438"/>
          <w:highlight w:val="white"/>
        </w:rPr>
        <w:t xml:space="preserve"> ______    </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أريد أيضًا أن أوضح أن الغرفة ستكون مكيفة. أنا أيضا بحاجة إلى شبكة</w:t>
      </w:r>
      <w:r w:rsidRPr="002D7584">
        <w:rPr>
          <w:rFonts w:ascii="Tahoma" w:eastAsia="Tahoma" w:hAnsi="Tahoma" w:cs="Tahoma"/>
          <w:color w:val="242438"/>
          <w:sz w:val="24"/>
          <w:szCs w:val="24"/>
          <w:highlight w:val="white"/>
        </w:rPr>
        <w:t xml:space="preserve"> </w:t>
      </w:r>
      <w:r w:rsidRPr="007F6B05">
        <w:rPr>
          <w:rFonts w:ascii="Tahoma" w:eastAsia="Tahoma" w:hAnsi="Tahoma" w:cs="Tahoma"/>
          <w:color w:val="242438"/>
          <w:sz w:val="24"/>
          <w:szCs w:val="24"/>
          <w:highlight w:val="white"/>
          <w:lang w:val="en-US"/>
        </w:rPr>
        <w:t>wi</w:t>
      </w:r>
      <w:r w:rsidRPr="002D7584">
        <w:rPr>
          <w:rFonts w:ascii="Tahoma" w:eastAsia="Tahoma" w:hAnsi="Tahoma" w:cs="Tahoma"/>
          <w:color w:val="242438"/>
          <w:sz w:val="24"/>
          <w:szCs w:val="24"/>
          <w:highlight w:val="white"/>
        </w:rPr>
        <w:t>-</w:t>
      </w:r>
      <w:r w:rsidRPr="007F6B05">
        <w:rPr>
          <w:rFonts w:ascii="Tahoma" w:eastAsia="Tahoma" w:hAnsi="Tahoma" w:cs="Tahoma"/>
          <w:color w:val="242438"/>
          <w:sz w:val="24"/>
          <w:szCs w:val="24"/>
          <w:highlight w:val="white"/>
          <w:lang w:val="en-US"/>
        </w:rPr>
        <w:t>fi</w:t>
      </w:r>
      <w:r w:rsidRPr="002D7584">
        <w:rPr>
          <w:rFonts w:ascii="Tahoma" w:eastAsia="Tahoma" w:hAnsi="Tahoma" w:cs="Tahoma"/>
          <w:color w:val="242438"/>
          <w:sz w:val="24"/>
          <w:szCs w:val="24"/>
          <w:highlight w:val="white"/>
        </w:rPr>
        <w:t>.</w:t>
      </w:r>
    </w:p>
    <w:p w14:paraId="1E177822"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أخبرني، من فضلك، كم</w:t>
      </w:r>
      <w:r w:rsidRPr="002D7584">
        <w:rPr>
          <w:rFonts w:ascii="Tahoma" w:eastAsia="Tahoma" w:hAnsi="Tahoma" w:cs="Tahoma"/>
          <w:color w:val="242438"/>
          <w:sz w:val="24"/>
          <w:szCs w:val="24"/>
          <w:highlight w:val="white"/>
        </w:rPr>
        <w:t xml:space="preserve"> </w:t>
      </w:r>
      <w:r w:rsidRPr="002D7584">
        <w:rPr>
          <w:rFonts w:ascii="Tahoma" w:eastAsia="Tahoma" w:hAnsi="Tahoma" w:cs="Tahoma"/>
          <w:color w:val="242438"/>
          <w:highlight w:val="white"/>
        </w:rPr>
        <w:t xml:space="preserve">____ </w:t>
      </w:r>
      <w:r>
        <w:rPr>
          <w:rFonts w:ascii="Tahoma" w:eastAsia="Tahoma" w:hAnsi="Tahoma" w:cs="Tahoma"/>
          <w:color w:val="242438"/>
          <w:highlight w:val="white"/>
          <w:rtl/>
        </w:rPr>
        <w:t>الغرفة</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Pr>
        <w:t>؟</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 xml:space="preserve">هل هناك أي خصم ؟ كيف </w:t>
      </w:r>
      <w:r>
        <w:rPr>
          <w:rFonts w:ascii="Tahoma" w:eastAsia="Tahoma" w:hAnsi="Tahoma" w:cs="Tahoma"/>
          <w:color w:val="242438"/>
          <w:highlight w:val="white"/>
          <w:rtl/>
        </w:rPr>
        <w:t>يمكنني</w:t>
      </w:r>
      <w:r w:rsidRPr="002D7584">
        <w:rPr>
          <w:rFonts w:ascii="Tahoma" w:eastAsia="Tahoma" w:hAnsi="Tahoma" w:cs="Tahoma"/>
          <w:color w:val="242438"/>
          <w:highlight w:val="white"/>
        </w:rPr>
        <w:t xml:space="preserve"> ____</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ثمن الطلب ؟ هل الطعام</w:t>
      </w:r>
      <w:r w:rsidRPr="002D7584">
        <w:rPr>
          <w:rFonts w:ascii="Tahoma" w:eastAsia="Tahoma" w:hAnsi="Tahoma" w:cs="Tahoma"/>
          <w:color w:val="242438"/>
          <w:sz w:val="24"/>
          <w:szCs w:val="24"/>
          <w:highlight w:val="white"/>
        </w:rPr>
        <w:t xml:space="preserve"> </w:t>
      </w:r>
      <w:r w:rsidRPr="002D7584">
        <w:rPr>
          <w:rFonts w:ascii="Tahoma" w:eastAsia="Tahoma" w:hAnsi="Tahoma" w:cs="Tahoma"/>
          <w:color w:val="242438"/>
          <w:highlight w:val="white"/>
        </w:rPr>
        <w:t>_____</w:t>
      </w:r>
      <w:r>
        <w:rPr>
          <w:rFonts w:ascii="Tahoma" w:eastAsia="Tahoma" w:hAnsi="Tahoma" w:cs="Tahoma"/>
          <w:color w:val="242438"/>
          <w:sz w:val="24"/>
          <w:szCs w:val="24"/>
          <w:highlight w:val="white"/>
        </w:rPr>
        <w:t>؟</w:t>
      </w:r>
    </w:p>
    <w:p w14:paraId="05686D1F"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122EFDA7"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شكرا لك</w:t>
      </w:r>
    </w:p>
    <w:p w14:paraId="2FC5BCC5"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4FE7A7E2"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Pr>
        <w:t>…</w:t>
      </w:r>
    </w:p>
    <w:p w14:paraId="05206C89"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47F078AB" w14:textId="77777777" w:rsidR="00963C49" w:rsidRDefault="00963C49" w:rsidP="00963C49">
      <w:pPr>
        <w:pBdr>
          <w:top w:val="nil"/>
          <w:left w:val="nil"/>
          <w:bottom w:val="nil"/>
          <w:right w:val="nil"/>
          <w:between w:val="nil"/>
        </w:pBdr>
        <w:ind w:left="318" w:right="326"/>
        <w:rPr>
          <w:rFonts w:ascii="Tahoma" w:eastAsia="Tahoma" w:hAnsi="Tahoma" w:cs="Tahoma"/>
          <w:color w:val="242438"/>
        </w:rPr>
      </w:pPr>
    </w:p>
    <w:p w14:paraId="57A58B78" w14:textId="77777777" w:rsidR="00047F8E" w:rsidRDefault="00047F8E">
      <w:pPr>
        <w:pStyle w:val="a5"/>
        <w:ind w:left="318" w:rightChars="136" w:right="299"/>
        <w:jc w:val="both"/>
        <w:rPr>
          <w:sz w:val="28"/>
          <w:szCs w:val="28"/>
        </w:rPr>
      </w:pPr>
    </w:p>
    <w:p w14:paraId="6107DF23" w14:textId="77777777" w:rsidR="00E74D60" w:rsidRDefault="00E74D60"/>
    <w:p w14:paraId="06083688" w14:textId="77777777" w:rsidR="00E74D60" w:rsidRDefault="007C0E40">
      <w:pPr>
        <w:pStyle w:val="1"/>
        <w:jc w:val="both"/>
      </w:pPr>
      <w:r>
        <w:t>7. Фонд оценочных средств для проведения промежуточной аттестации обучающихся по дисциплине.</w:t>
      </w:r>
      <w:bookmarkEnd w:id="7"/>
    </w:p>
    <w:p w14:paraId="0420B9B4" w14:textId="77777777" w:rsidR="00E74D60" w:rsidRDefault="00E74D60"/>
    <w:p w14:paraId="7680EE00" w14:textId="77777777" w:rsidR="00E74D60" w:rsidRDefault="007C0E40">
      <w:pPr>
        <w:tabs>
          <w:tab w:val="left" w:pos="540"/>
        </w:tabs>
        <w:ind w:firstLine="709"/>
        <w:jc w:val="both"/>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377E5E" w14:textId="77777777" w:rsidR="00E74D60" w:rsidRDefault="00E74D60">
      <w:pPr>
        <w:tabs>
          <w:tab w:val="left" w:pos="540"/>
        </w:tabs>
        <w:ind w:firstLine="709"/>
        <w:jc w:val="both"/>
        <w:rPr>
          <w:sz w:val="28"/>
          <w:szCs w:val="28"/>
        </w:rPr>
      </w:pPr>
    </w:p>
    <w:p w14:paraId="2AF7CC78" w14:textId="77777777" w:rsidR="00E74D60" w:rsidRDefault="007C0E40">
      <w:pPr>
        <w:tabs>
          <w:tab w:val="left" w:pos="540"/>
        </w:tabs>
        <w:ind w:firstLine="709"/>
        <w:jc w:val="right"/>
        <w:rPr>
          <w:sz w:val="28"/>
          <w:szCs w:val="28"/>
        </w:rPr>
      </w:pPr>
      <w:r>
        <w:rPr>
          <w:sz w:val="28"/>
          <w:szCs w:val="28"/>
        </w:rPr>
        <w:t>Таблица 7</w:t>
      </w:r>
    </w:p>
    <w:p w14:paraId="77FF2973" w14:textId="43EF56C2" w:rsidR="00A23761" w:rsidRPr="004D5EA9" w:rsidRDefault="00A23761" w:rsidP="00A23761">
      <w:pPr>
        <w:tabs>
          <w:tab w:val="left" w:pos="540"/>
        </w:tabs>
        <w:ind w:firstLine="709"/>
        <w:jc w:val="center"/>
        <w:rPr>
          <w:b/>
          <w:bCs/>
          <w:sz w:val="28"/>
          <w:szCs w:val="28"/>
        </w:rPr>
      </w:pPr>
      <w:r w:rsidRPr="004D5EA9">
        <w:rPr>
          <w:b/>
          <w:bCs/>
          <w:sz w:val="28"/>
          <w:szCs w:val="28"/>
        </w:rPr>
        <w:t xml:space="preserve">Турецкий язык </w:t>
      </w:r>
    </w:p>
    <w:p w14:paraId="12CA1F50" w14:textId="77777777" w:rsidR="004D5EA9" w:rsidRDefault="004D5EA9" w:rsidP="00A23761">
      <w:pPr>
        <w:tabs>
          <w:tab w:val="left" w:pos="540"/>
        </w:tabs>
        <w:ind w:firstLine="709"/>
        <w:jc w:val="center"/>
      </w:pPr>
    </w:p>
    <w:tbl>
      <w:tblPr>
        <w:tblStyle w:val="1e"/>
        <w:tblW w:w="10052" w:type="dxa"/>
        <w:tblInd w:w="0" w:type="dxa"/>
        <w:tblLayout w:type="fixed"/>
        <w:tblLook w:val="04A0" w:firstRow="1" w:lastRow="0" w:firstColumn="1" w:lastColumn="0" w:noHBand="0" w:noVBand="1"/>
      </w:tblPr>
      <w:tblGrid>
        <w:gridCol w:w="2072"/>
        <w:gridCol w:w="2200"/>
        <w:gridCol w:w="2493"/>
        <w:gridCol w:w="3287"/>
      </w:tblGrid>
      <w:tr w:rsidR="00E74D60" w14:paraId="43680E0D" w14:textId="77777777">
        <w:tc>
          <w:tcPr>
            <w:tcW w:w="2072" w:type="dxa"/>
          </w:tcPr>
          <w:p w14:paraId="7F6BD5C8" w14:textId="77777777" w:rsidR="00E74D60" w:rsidRDefault="007C0E40">
            <w:pPr>
              <w:tabs>
                <w:tab w:val="left" w:pos="540"/>
              </w:tabs>
              <w:jc w:val="both"/>
              <w:rPr>
                <w:sz w:val="24"/>
                <w:szCs w:val="24"/>
                <w:lang w:eastAsia="ru-RU"/>
              </w:rPr>
            </w:pPr>
            <w:r>
              <w:rPr>
                <w:b/>
                <w:bCs/>
                <w:sz w:val="24"/>
                <w:szCs w:val="24"/>
                <w:lang w:eastAsia="ru-RU"/>
              </w:rPr>
              <w:t>Код компетенции</w:t>
            </w:r>
          </w:p>
        </w:tc>
        <w:tc>
          <w:tcPr>
            <w:tcW w:w="2200" w:type="dxa"/>
          </w:tcPr>
          <w:p w14:paraId="66F550B7" w14:textId="77777777" w:rsidR="00E74D60" w:rsidRDefault="007C0E40">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493" w:type="dxa"/>
          </w:tcPr>
          <w:p w14:paraId="6C266E72" w14:textId="77777777" w:rsidR="00E74D60" w:rsidRDefault="007C0E40">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14:paraId="1967EFD2" w14:textId="77777777" w:rsidR="00E74D60" w:rsidRDefault="007C0E40">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E74D60" w14:paraId="0C0BF3E1" w14:textId="77777777">
        <w:tc>
          <w:tcPr>
            <w:tcW w:w="2072" w:type="dxa"/>
            <w:vMerge w:val="restart"/>
          </w:tcPr>
          <w:p w14:paraId="09EFDC7F" w14:textId="77777777" w:rsidR="00E74D60" w:rsidRDefault="007C0E40">
            <w:pPr>
              <w:rPr>
                <w:b/>
                <w:bCs/>
                <w:sz w:val="24"/>
                <w:szCs w:val="24"/>
              </w:rPr>
            </w:pPr>
            <w:r>
              <w:rPr>
                <w:b/>
                <w:bCs/>
                <w:sz w:val="24"/>
                <w:szCs w:val="24"/>
              </w:rPr>
              <w:t>УК-3</w:t>
            </w:r>
          </w:p>
          <w:p w14:paraId="51EAAA75"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329A3ECB" w14:textId="77777777" w:rsidR="00E74D60" w:rsidRDefault="00E74D60">
            <w:pPr>
              <w:tabs>
                <w:tab w:val="left" w:pos="540"/>
              </w:tabs>
              <w:ind w:firstLine="34"/>
              <w:jc w:val="both"/>
              <w:rPr>
                <w:sz w:val="24"/>
                <w:szCs w:val="24"/>
              </w:rPr>
            </w:pPr>
          </w:p>
        </w:tc>
        <w:tc>
          <w:tcPr>
            <w:tcW w:w="2200" w:type="dxa"/>
          </w:tcPr>
          <w:p w14:paraId="6267C7FD" w14:textId="77777777" w:rsidR="00E74D60" w:rsidRDefault="007C0E40" w:rsidP="007919A9">
            <w:pPr>
              <w:pStyle w:val="aff5"/>
              <w:numPr>
                <w:ilvl w:val="0"/>
                <w:numId w:val="11"/>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270115F" w14:textId="77777777" w:rsidR="00E74D60" w:rsidRDefault="00E74D60">
            <w:pPr>
              <w:pStyle w:val="aff5"/>
              <w:tabs>
                <w:tab w:val="left" w:pos="540"/>
              </w:tabs>
              <w:ind w:left="0"/>
              <w:contextualSpacing/>
              <w:rPr>
                <w:sz w:val="24"/>
                <w:szCs w:val="24"/>
              </w:rPr>
            </w:pPr>
          </w:p>
          <w:p w14:paraId="605748E5" w14:textId="77777777" w:rsidR="00E74D60" w:rsidRDefault="00E74D60">
            <w:pPr>
              <w:pStyle w:val="aff5"/>
              <w:tabs>
                <w:tab w:val="left" w:pos="540"/>
              </w:tabs>
              <w:ind w:left="0"/>
              <w:contextualSpacing/>
              <w:rPr>
                <w:sz w:val="24"/>
                <w:szCs w:val="24"/>
                <w:lang w:eastAsia="ru-RU"/>
              </w:rPr>
            </w:pPr>
          </w:p>
        </w:tc>
        <w:tc>
          <w:tcPr>
            <w:tcW w:w="2493" w:type="dxa"/>
          </w:tcPr>
          <w:p w14:paraId="0F945BCD" w14:textId="77777777" w:rsidR="00E74D60" w:rsidRDefault="007C0E40" w:rsidP="007919A9">
            <w:pPr>
              <w:numPr>
                <w:ilvl w:val="0"/>
                <w:numId w:val="12"/>
              </w:numPr>
              <w:rPr>
                <w:sz w:val="24"/>
                <w:szCs w:val="24"/>
              </w:rPr>
            </w:pPr>
            <w:r>
              <w:rPr>
                <w:b/>
                <w:bCs/>
                <w:i/>
                <w:sz w:val="24"/>
                <w:szCs w:val="24"/>
              </w:rPr>
              <w:t>знать</w:t>
            </w:r>
            <w:r>
              <w:rPr>
                <w:sz w:val="24"/>
                <w:szCs w:val="24"/>
              </w:rPr>
              <w:t>:</w:t>
            </w:r>
          </w:p>
          <w:p w14:paraId="49927C72" w14:textId="77777777" w:rsidR="00E74D60" w:rsidRDefault="007C0E40">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14:paraId="13BD0B5E" w14:textId="77777777" w:rsidR="00E74D60" w:rsidRDefault="007C0E40">
            <w:pPr>
              <w:jc w:val="both"/>
              <w:rPr>
                <w:sz w:val="24"/>
                <w:szCs w:val="24"/>
              </w:rPr>
            </w:pPr>
            <w:r>
              <w:rPr>
                <w:b/>
                <w:bCs/>
                <w:i/>
                <w:sz w:val="24"/>
                <w:szCs w:val="24"/>
              </w:rPr>
              <w:t>уметь</w:t>
            </w:r>
            <w:r>
              <w:rPr>
                <w:sz w:val="24"/>
                <w:szCs w:val="24"/>
              </w:rPr>
              <w:t xml:space="preserve">: </w:t>
            </w:r>
          </w:p>
          <w:p w14:paraId="5669C27B" w14:textId="77777777" w:rsidR="00E74D60" w:rsidRDefault="007C0E40">
            <w:pPr>
              <w:rPr>
                <w:sz w:val="24"/>
                <w:szCs w:val="24"/>
              </w:rPr>
            </w:pPr>
            <w:r>
              <w:rPr>
                <w:sz w:val="24"/>
                <w:szCs w:val="24"/>
              </w:rPr>
              <w:t xml:space="preserve">-  анализировать и применять на практике знания психологии общения, адекватного лингвистического </w:t>
            </w:r>
            <w:r>
              <w:rPr>
                <w:sz w:val="24"/>
                <w:szCs w:val="24"/>
              </w:rPr>
              <w:lastRenderedPageBreak/>
              <w:t>оформления сообщений в ситуациях решения стандартных коммуникативных задач;</w:t>
            </w:r>
            <w:r>
              <w:rPr>
                <w:sz w:val="24"/>
                <w:szCs w:val="24"/>
              </w:rPr>
              <w:tab/>
            </w:r>
          </w:p>
          <w:p w14:paraId="3256BE67" w14:textId="77777777" w:rsidR="00E74D60" w:rsidRDefault="007C0E40">
            <w:pPr>
              <w:rPr>
                <w:sz w:val="24"/>
                <w:szCs w:val="24"/>
              </w:rPr>
            </w:pPr>
            <w:r>
              <w:rPr>
                <w:sz w:val="24"/>
                <w:szCs w:val="24"/>
              </w:rPr>
              <w:t>- переводить тексты с иностранного языка на родной</w:t>
            </w:r>
          </w:p>
          <w:p w14:paraId="44D34777" w14:textId="77777777" w:rsidR="00E74D60" w:rsidRDefault="007C0E40">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14:paraId="78697618" w14:textId="77777777" w:rsidR="00E74D60" w:rsidRDefault="007C0E40">
            <w:pPr>
              <w:tabs>
                <w:tab w:val="left" w:pos="540"/>
              </w:tabs>
              <w:jc w:val="both"/>
              <w:rPr>
                <w:b/>
                <w:bCs/>
                <w:i/>
                <w:sz w:val="24"/>
                <w:szCs w:val="24"/>
              </w:rPr>
            </w:pPr>
            <w:r>
              <w:rPr>
                <w:b/>
                <w:bCs/>
                <w:i/>
                <w:sz w:val="24"/>
                <w:szCs w:val="24"/>
              </w:rPr>
              <w:lastRenderedPageBreak/>
              <w:t>Знать:</w:t>
            </w:r>
          </w:p>
          <w:p w14:paraId="00E47D12" w14:textId="77777777" w:rsidR="00E74D60" w:rsidRDefault="007C0E40">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w:t>
            </w:r>
            <w:r>
              <w:rPr>
                <w:iCs/>
                <w:sz w:val="24"/>
                <w:szCs w:val="24"/>
              </w:rPr>
              <w:t xml:space="preserve"> </w:t>
            </w:r>
          </w:p>
          <w:p w14:paraId="589EC2E0" w14:textId="77777777" w:rsidR="00E74D60" w:rsidRDefault="00E74D60">
            <w:pPr>
              <w:tabs>
                <w:tab w:val="left" w:pos="540"/>
              </w:tabs>
              <w:jc w:val="both"/>
              <w:rPr>
                <w:b/>
                <w:bCs/>
                <w:i/>
                <w:sz w:val="24"/>
                <w:szCs w:val="24"/>
              </w:rPr>
            </w:pPr>
          </w:p>
          <w:p w14:paraId="5DA6F313" w14:textId="77777777" w:rsidR="00E74D60" w:rsidRDefault="00E74D60">
            <w:pPr>
              <w:tabs>
                <w:tab w:val="left" w:pos="540"/>
              </w:tabs>
              <w:jc w:val="both"/>
              <w:rPr>
                <w:b/>
                <w:bCs/>
                <w:i/>
                <w:sz w:val="24"/>
                <w:szCs w:val="24"/>
              </w:rPr>
            </w:pPr>
          </w:p>
          <w:p w14:paraId="68C81430" w14:textId="77777777" w:rsidR="00E74D60" w:rsidRDefault="00E74D60">
            <w:pPr>
              <w:tabs>
                <w:tab w:val="left" w:pos="540"/>
              </w:tabs>
              <w:jc w:val="both"/>
              <w:rPr>
                <w:b/>
                <w:bCs/>
                <w:i/>
                <w:sz w:val="24"/>
                <w:szCs w:val="24"/>
              </w:rPr>
            </w:pPr>
          </w:p>
          <w:p w14:paraId="5EBB720B" w14:textId="77777777" w:rsidR="00E74D60" w:rsidRDefault="00E74D60">
            <w:pPr>
              <w:tabs>
                <w:tab w:val="left" w:pos="540"/>
              </w:tabs>
              <w:jc w:val="both"/>
              <w:rPr>
                <w:b/>
                <w:bCs/>
                <w:i/>
                <w:sz w:val="24"/>
                <w:szCs w:val="24"/>
              </w:rPr>
            </w:pPr>
          </w:p>
          <w:p w14:paraId="5812EC75" w14:textId="77777777" w:rsidR="00E74D60" w:rsidRDefault="007C0E40">
            <w:pPr>
              <w:tabs>
                <w:tab w:val="left" w:pos="540"/>
              </w:tabs>
              <w:jc w:val="both"/>
              <w:rPr>
                <w:b/>
                <w:bCs/>
                <w:i/>
                <w:sz w:val="24"/>
                <w:szCs w:val="24"/>
              </w:rPr>
            </w:pPr>
            <w:r>
              <w:rPr>
                <w:b/>
                <w:bCs/>
                <w:i/>
                <w:sz w:val="24"/>
                <w:szCs w:val="24"/>
              </w:rPr>
              <w:t>Уметь:</w:t>
            </w:r>
          </w:p>
          <w:p w14:paraId="690623E3" w14:textId="77777777" w:rsidR="00E74D60" w:rsidRDefault="007C0E40">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14:paraId="2B9B9E12" w14:textId="77777777" w:rsidR="00E74D60" w:rsidRDefault="007C0E40">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E74D60" w:rsidRPr="00E42E06" w14:paraId="6FCF5866" w14:textId="77777777">
        <w:tc>
          <w:tcPr>
            <w:tcW w:w="2072" w:type="dxa"/>
            <w:vMerge/>
          </w:tcPr>
          <w:p w14:paraId="4197C253" w14:textId="77777777" w:rsidR="00E74D60" w:rsidRDefault="00E74D60">
            <w:pPr>
              <w:tabs>
                <w:tab w:val="left" w:pos="540"/>
              </w:tabs>
              <w:ind w:firstLine="709"/>
              <w:jc w:val="both"/>
              <w:rPr>
                <w:sz w:val="24"/>
                <w:szCs w:val="24"/>
                <w:lang w:eastAsia="ru-RU"/>
              </w:rPr>
            </w:pPr>
          </w:p>
        </w:tc>
        <w:tc>
          <w:tcPr>
            <w:tcW w:w="2200" w:type="dxa"/>
          </w:tcPr>
          <w:p w14:paraId="7606BDD8" w14:textId="77777777" w:rsidR="00E74D60" w:rsidRDefault="007C0E40">
            <w:pPr>
              <w:pStyle w:val="aff5"/>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7BAE038C" w14:textId="77777777" w:rsidR="00E74D60" w:rsidRDefault="00E74D60">
            <w:pPr>
              <w:tabs>
                <w:tab w:val="left" w:pos="540"/>
              </w:tabs>
              <w:rPr>
                <w:sz w:val="24"/>
                <w:szCs w:val="24"/>
              </w:rPr>
            </w:pPr>
          </w:p>
          <w:p w14:paraId="5DCB0A45" w14:textId="77777777" w:rsidR="00E74D60" w:rsidRDefault="00E74D60">
            <w:pPr>
              <w:tabs>
                <w:tab w:val="left" w:pos="540"/>
              </w:tabs>
              <w:rPr>
                <w:sz w:val="24"/>
                <w:szCs w:val="24"/>
              </w:rPr>
            </w:pPr>
          </w:p>
          <w:p w14:paraId="5155CF02" w14:textId="77777777" w:rsidR="00E74D60" w:rsidRDefault="00E74D60">
            <w:pPr>
              <w:tabs>
                <w:tab w:val="left" w:pos="540"/>
              </w:tabs>
              <w:rPr>
                <w:sz w:val="24"/>
                <w:szCs w:val="24"/>
              </w:rPr>
            </w:pPr>
          </w:p>
          <w:p w14:paraId="63F366AD" w14:textId="77777777" w:rsidR="00E74D60" w:rsidRDefault="00E74D60">
            <w:pPr>
              <w:tabs>
                <w:tab w:val="left" w:pos="540"/>
              </w:tabs>
              <w:contextualSpacing/>
              <w:jc w:val="both"/>
              <w:rPr>
                <w:sz w:val="24"/>
                <w:szCs w:val="24"/>
                <w:lang w:eastAsia="ru-RU"/>
              </w:rPr>
            </w:pPr>
          </w:p>
        </w:tc>
        <w:tc>
          <w:tcPr>
            <w:tcW w:w="2493" w:type="dxa"/>
          </w:tcPr>
          <w:p w14:paraId="0BB6EAB8" w14:textId="77777777" w:rsidR="00E74D60" w:rsidRDefault="007C0E40" w:rsidP="007919A9">
            <w:pPr>
              <w:numPr>
                <w:ilvl w:val="0"/>
                <w:numId w:val="11"/>
              </w:numPr>
              <w:rPr>
                <w:b/>
                <w:bCs/>
                <w:sz w:val="24"/>
                <w:szCs w:val="24"/>
              </w:rPr>
            </w:pPr>
            <w:r>
              <w:rPr>
                <w:b/>
                <w:bCs/>
                <w:i/>
                <w:sz w:val="24"/>
                <w:szCs w:val="24"/>
              </w:rPr>
              <w:t>знать</w:t>
            </w:r>
            <w:r>
              <w:rPr>
                <w:b/>
                <w:bCs/>
                <w:sz w:val="24"/>
                <w:szCs w:val="24"/>
              </w:rPr>
              <w:t xml:space="preserve">: </w:t>
            </w:r>
          </w:p>
          <w:p w14:paraId="03574F97" w14:textId="77777777" w:rsidR="00E74D60" w:rsidRDefault="007C0E40">
            <w:pPr>
              <w:rPr>
                <w:sz w:val="24"/>
                <w:szCs w:val="24"/>
              </w:rPr>
            </w:pPr>
            <w:r>
              <w:rPr>
                <w:sz w:val="24"/>
                <w:szCs w:val="24"/>
              </w:rPr>
              <w:t>- правила речевого поведения в профессионально-деловом общении;</w:t>
            </w:r>
          </w:p>
          <w:p w14:paraId="479516EB" w14:textId="77777777" w:rsidR="00E74D60" w:rsidRDefault="00E74D60">
            <w:pPr>
              <w:rPr>
                <w:b/>
                <w:bCs/>
                <w:i/>
                <w:sz w:val="24"/>
                <w:szCs w:val="24"/>
              </w:rPr>
            </w:pPr>
          </w:p>
          <w:p w14:paraId="3D9CFEA7" w14:textId="77777777" w:rsidR="00E74D60" w:rsidRDefault="00E74D60">
            <w:pPr>
              <w:rPr>
                <w:b/>
                <w:bCs/>
                <w:i/>
                <w:sz w:val="24"/>
                <w:szCs w:val="24"/>
              </w:rPr>
            </w:pPr>
          </w:p>
          <w:p w14:paraId="4AE218DF" w14:textId="77777777" w:rsidR="00E74D60" w:rsidRDefault="00E74D60">
            <w:pPr>
              <w:rPr>
                <w:b/>
                <w:bCs/>
                <w:i/>
                <w:sz w:val="24"/>
                <w:szCs w:val="24"/>
              </w:rPr>
            </w:pPr>
          </w:p>
          <w:p w14:paraId="5EE0F26F" w14:textId="77777777" w:rsidR="00E74D60" w:rsidRDefault="00E74D60">
            <w:pPr>
              <w:rPr>
                <w:b/>
                <w:bCs/>
                <w:i/>
                <w:sz w:val="24"/>
                <w:szCs w:val="24"/>
              </w:rPr>
            </w:pPr>
          </w:p>
          <w:p w14:paraId="76C17AD7" w14:textId="77777777" w:rsidR="00E74D60" w:rsidRDefault="00E74D60">
            <w:pPr>
              <w:rPr>
                <w:b/>
                <w:bCs/>
                <w:i/>
                <w:sz w:val="24"/>
                <w:szCs w:val="24"/>
              </w:rPr>
            </w:pPr>
          </w:p>
          <w:p w14:paraId="7792873C" w14:textId="77777777" w:rsidR="00E74D60" w:rsidRDefault="007C0E40">
            <w:pPr>
              <w:rPr>
                <w:sz w:val="24"/>
                <w:szCs w:val="24"/>
              </w:rPr>
            </w:pPr>
            <w:r>
              <w:rPr>
                <w:b/>
                <w:bCs/>
                <w:i/>
                <w:sz w:val="24"/>
                <w:szCs w:val="24"/>
              </w:rPr>
              <w:t>уметь</w:t>
            </w:r>
            <w:r>
              <w:rPr>
                <w:sz w:val="24"/>
                <w:szCs w:val="24"/>
              </w:rPr>
              <w:t>:</w:t>
            </w:r>
          </w:p>
          <w:p w14:paraId="4B5AEFD3"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14:paraId="7AAF4232" w14:textId="77777777" w:rsidR="00E74D60" w:rsidRDefault="007C0E40">
            <w:pPr>
              <w:jc w:val="both"/>
              <w:rPr>
                <w:b/>
                <w:bCs/>
                <w:i/>
                <w:sz w:val="24"/>
                <w:szCs w:val="24"/>
              </w:rPr>
            </w:pPr>
            <w:r>
              <w:rPr>
                <w:b/>
                <w:bCs/>
                <w:i/>
                <w:sz w:val="24"/>
                <w:szCs w:val="24"/>
              </w:rPr>
              <w:t>Знать:</w:t>
            </w:r>
          </w:p>
          <w:p w14:paraId="308B827C" w14:textId="77777777" w:rsidR="00E74D60" w:rsidRDefault="007C0E40">
            <w:pPr>
              <w:jc w:val="both"/>
              <w:rPr>
                <w:b/>
                <w:bCs/>
                <w:iCs/>
                <w:sz w:val="24"/>
                <w:szCs w:val="24"/>
              </w:rPr>
            </w:pPr>
            <w:r>
              <w:rPr>
                <w:b/>
                <w:bCs/>
                <w:iCs/>
                <w:sz w:val="24"/>
                <w:szCs w:val="24"/>
              </w:rPr>
              <w:t>Составление списка ключевых фраз.</w:t>
            </w:r>
          </w:p>
          <w:p w14:paraId="49E4FD0A" w14:textId="77777777" w:rsidR="00947151" w:rsidRPr="00947151" w:rsidRDefault="00947151" w:rsidP="00947151">
            <w:pPr>
              <w:widowControl/>
              <w:suppressAutoHyphens w:val="0"/>
              <w:autoSpaceDE w:val="0"/>
              <w:autoSpaceDN w:val="0"/>
              <w:adjustRightInd w:val="0"/>
              <w:spacing w:line="240" w:lineRule="auto"/>
              <w:rPr>
                <w:rFonts w:ascii="Arial" w:eastAsiaTheme="minorHAnsi" w:hAnsi="Arial" w:cs="Arial"/>
                <w:color w:val="000000"/>
                <w:sz w:val="24"/>
                <w:szCs w:val="24"/>
                <w:lang w:eastAsia="ru-RU"/>
              </w:rPr>
            </w:pPr>
          </w:p>
          <w:p w14:paraId="448ACFA5" w14:textId="0EF90312" w:rsidR="00947151" w:rsidRPr="00947151" w:rsidRDefault="00947151" w:rsidP="00947151">
            <w:pPr>
              <w:tabs>
                <w:tab w:val="left" w:pos="540"/>
              </w:tabs>
              <w:jc w:val="both"/>
              <w:rPr>
                <w:rFonts w:eastAsiaTheme="minorHAnsi"/>
                <w:sz w:val="24"/>
                <w:szCs w:val="24"/>
                <w:lang w:eastAsia="ru-RU"/>
              </w:rPr>
            </w:pPr>
            <w:r>
              <w:rPr>
                <w:rFonts w:eastAsiaTheme="minorHAnsi"/>
                <w:sz w:val="24"/>
                <w:szCs w:val="24"/>
                <w:lang w:val="tr-TR" w:eastAsia="ru-RU"/>
              </w:rPr>
              <w:t>M</w:t>
            </w:r>
            <w:r w:rsidRPr="00947151">
              <w:rPr>
                <w:rFonts w:eastAsiaTheme="minorHAnsi"/>
                <w:sz w:val="24"/>
                <w:szCs w:val="24"/>
                <w:lang w:eastAsia="ru-RU"/>
              </w:rPr>
              <w:t xml:space="preserve">ektubun yazıldığı kişi veya kuruluşa hitap etmek için kullanılan kelimedir. Hitap ikinci derece bölümlerdendir, yani bazı iş yazılarında bu bölüm bulunmayabilir. İş yazısının gönderileceği adresin bitiminden itibaren üç boş satır bırakılıp sol bloğa dayalı yazılır. Kişiye adıyla Hitap; Sayın kelimesinden sonra, kişinin soyadı yazılır. Kişinin ünvanı varsa soyadından önce ünvanı da yazılır. </w:t>
            </w:r>
          </w:p>
          <w:p w14:paraId="367D0BA9" w14:textId="674105DD" w:rsidR="00E74D60" w:rsidRPr="00A65448" w:rsidRDefault="007C0E40" w:rsidP="00947151">
            <w:pPr>
              <w:tabs>
                <w:tab w:val="left" w:pos="540"/>
              </w:tabs>
              <w:jc w:val="both"/>
              <w:rPr>
                <w:b/>
                <w:bCs/>
                <w:i/>
                <w:sz w:val="24"/>
                <w:szCs w:val="24"/>
              </w:rPr>
            </w:pPr>
            <w:r>
              <w:rPr>
                <w:b/>
                <w:bCs/>
                <w:i/>
                <w:sz w:val="24"/>
                <w:szCs w:val="24"/>
              </w:rPr>
              <w:t>Уметь</w:t>
            </w:r>
            <w:r w:rsidRPr="00A65448">
              <w:rPr>
                <w:b/>
                <w:bCs/>
                <w:i/>
                <w:sz w:val="24"/>
                <w:szCs w:val="24"/>
              </w:rPr>
              <w:t>:</w:t>
            </w:r>
          </w:p>
          <w:p w14:paraId="763524BD" w14:textId="4B2CB4AC" w:rsidR="00E74D60" w:rsidRPr="00A65448" w:rsidRDefault="007C0E40">
            <w:pPr>
              <w:jc w:val="both"/>
              <w:rPr>
                <w:sz w:val="24"/>
                <w:szCs w:val="24"/>
              </w:rPr>
            </w:pPr>
            <w:r>
              <w:rPr>
                <w:sz w:val="24"/>
                <w:szCs w:val="24"/>
              </w:rPr>
              <w:t>П</w:t>
            </w:r>
            <w:r w:rsidRPr="00A65448">
              <w:rPr>
                <w:sz w:val="24"/>
                <w:szCs w:val="24"/>
              </w:rPr>
              <w:t xml:space="preserve">еревод фрагментов делового письма </w:t>
            </w:r>
            <w:r w:rsidR="00947151">
              <w:rPr>
                <w:sz w:val="24"/>
                <w:szCs w:val="24"/>
              </w:rPr>
              <w:t>различных</w:t>
            </w:r>
            <w:r w:rsidRPr="00A65448">
              <w:rPr>
                <w:sz w:val="24"/>
                <w:szCs w:val="24"/>
              </w:rPr>
              <w:t xml:space="preserve"> </w:t>
            </w:r>
            <w:r>
              <w:rPr>
                <w:sz w:val="24"/>
                <w:szCs w:val="24"/>
              </w:rPr>
              <w:t>типов</w:t>
            </w:r>
            <w:r w:rsidRPr="00A65448">
              <w:rPr>
                <w:sz w:val="24"/>
                <w:szCs w:val="24"/>
              </w:rPr>
              <w:t xml:space="preserve">. </w:t>
            </w:r>
          </w:p>
        </w:tc>
      </w:tr>
      <w:tr w:rsidR="00E74D60" w:rsidRPr="00E42E06" w14:paraId="1BB45018" w14:textId="77777777">
        <w:tc>
          <w:tcPr>
            <w:tcW w:w="2072" w:type="dxa"/>
            <w:vMerge/>
          </w:tcPr>
          <w:p w14:paraId="007F3712" w14:textId="77777777" w:rsidR="00E74D60" w:rsidRPr="00A65448" w:rsidRDefault="00E74D60">
            <w:pPr>
              <w:tabs>
                <w:tab w:val="left" w:pos="540"/>
              </w:tabs>
              <w:ind w:firstLine="709"/>
              <w:jc w:val="both"/>
              <w:rPr>
                <w:sz w:val="24"/>
                <w:szCs w:val="24"/>
                <w:lang w:eastAsia="ru-RU"/>
              </w:rPr>
            </w:pPr>
          </w:p>
        </w:tc>
        <w:tc>
          <w:tcPr>
            <w:tcW w:w="2200" w:type="dxa"/>
          </w:tcPr>
          <w:p w14:paraId="2B706450" w14:textId="77777777" w:rsidR="00E74D60" w:rsidRDefault="007C0E40">
            <w:pPr>
              <w:pStyle w:val="aff5"/>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14:paraId="11C52270" w14:textId="77777777" w:rsidR="00E74D60" w:rsidRDefault="00E74D60">
            <w:pPr>
              <w:tabs>
                <w:tab w:val="left" w:pos="540"/>
              </w:tabs>
              <w:contextualSpacing/>
              <w:jc w:val="both"/>
              <w:rPr>
                <w:sz w:val="24"/>
                <w:szCs w:val="24"/>
                <w:lang w:eastAsia="ru-RU"/>
              </w:rPr>
            </w:pPr>
          </w:p>
        </w:tc>
        <w:tc>
          <w:tcPr>
            <w:tcW w:w="2493" w:type="dxa"/>
          </w:tcPr>
          <w:p w14:paraId="52C6EBB4"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344D45C0"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1379A162" w14:textId="77777777" w:rsidR="00E74D60" w:rsidRDefault="00E74D60">
            <w:pPr>
              <w:pStyle w:val="TableParagraph"/>
              <w:tabs>
                <w:tab w:val="left" w:pos="229"/>
                <w:tab w:val="left" w:pos="282"/>
                <w:tab w:val="left" w:pos="381"/>
              </w:tabs>
              <w:ind w:left="0"/>
              <w:rPr>
                <w:sz w:val="24"/>
                <w:szCs w:val="24"/>
              </w:rPr>
            </w:pPr>
          </w:p>
          <w:p w14:paraId="3C30DCC8" w14:textId="77777777" w:rsidR="00E74D60" w:rsidRDefault="00E74D60">
            <w:pPr>
              <w:pStyle w:val="TableParagraph"/>
              <w:tabs>
                <w:tab w:val="left" w:pos="229"/>
                <w:tab w:val="left" w:pos="282"/>
                <w:tab w:val="left" w:pos="381"/>
              </w:tabs>
              <w:ind w:left="0"/>
              <w:rPr>
                <w:sz w:val="24"/>
                <w:szCs w:val="24"/>
              </w:rPr>
            </w:pPr>
          </w:p>
          <w:p w14:paraId="3992B6A1" w14:textId="77777777" w:rsidR="00E74D60" w:rsidRDefault="00E74D60">
            <w:pPr>
              <w:pStyle w:val="TableParagraph"/>
              <w:tabs>
                <w:tab w:val="left" w:pos="229"/>
                <w:tab w:val="left" w:pos="282"/>
                <w:tab w:val="left" w:pos="381"/>
              </w:tabs>
              <w:ind w:left="0"/>
              <w:rPr>
                <w:sz w:val="24"/>
                <w:szCs w:val="24"/>
              </w:rPr>
            </w:pPr>
          </w:p>
          <w:p w14:paraId="4C750D63" w14:textId="77777777" w:rsidR="00E74D60" w:rsidRDefault="00E74D60">
            <w:pPr>
              <w:pStyle w:val="TableParagraph"/>
              <w:tabs>
                <w:tab w:val="left" w:pos="229"/>
                <w:tab w:val="left" w:pos="282"/>
                <w:tab w:val="left" w:pos="381"/>
              </w:tabs>
              <w:ind w:left="0"/>
              <w:rPr>
                <w:sz w:val="24"/>
                <w:szCs w:val="24"/>
              </w:rPr>
            </w:pPr>
          </w:p>
          <w:p w14:paraId="418F7312" w14:textId="77777777" w:rsidR="00E74D60" w:rsidRDefault="00E74D60">
            <w:pPr>
              <w:pStyle w:val="TableParagraph"/>
              <w:tabs>
                <w:tab w:val="left" w:pos="229"/>
                <w:tab w:val="left" w:pos="282"/>
                <w:tab w:val="left" w:pos="381"/>
              </w:tabs>
              <w:ind w:left="0"/>
              <w:rPr>
                <w:sz w:val="24"/>
                <w:szCs w:val="24"/>
              </w:rPr>
            </w:pPr>
          </w:p>
          <w:p w14:paraId="373E46CA" w14:textId="77777777" w:rsidR="00E74D60" w:rsidRDefault="007C0E40">
            <w:pPr>
              <w:pStyle w:val="TableParagraph"/>
              <w:ind w:left="0"/>
              <w:rPr>
                <w:i/>
                <w:sz w:val="24"/>
                <w:szCs w:val="24"/>
              </w:rPr>
            </w:pPr>
            <w:r>
              <w:rPr>
                <w:b/>
                <w:bCs/>
                <w:i/>
                <w:sz w:val="24"/>
                <w:szCs w:val="24"/>
              </w:rPr>
              <w:lastRenderedPageBreak/>
              <w:t>уметь</w:t>
            </w:r>
            <w:r>
              <w:rPr>
                <w:i/>
                <w:sz w:val="24"/>
                <w:szCs w:val="24"/>
              </w:rPr>
              <w:t xml:space="preserve">: </w:t>
            </w:r>
          </w:p>
          <w:p w14:paraId="6B2E97A2" w14:textId="77777777" w:rsidR="00E74D60" w:rsidRDefault="007C0E40">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757C2366" w14:textId="77777777" w:rsidR="00E74D60" w:rsidRDefault="00E74D60">
            <w:pPr>
              <w:tabs>
                <w:tab w:val="left" w:pos="540"/>
              </w:tabs>
              <w:ind w:firstLine="709"/>
              <w:contextualSpacing/>
              <w:jc w:val="both"/>
              <w:rPr>
                <w:sz w:val="24"/>
                <w:szCs w:val="24"/>
                <w:lang w:eastAsia="ru-RU"/>
              </w:rPr>
            </w:pPr>
          </w:p>
        </w:tc>
        <w:tc>
          <w:tcPr>
            <w:tcW w:w="3287" w:type="dxa"/>
          </w:tcPr>
          <w:p w14:paraId="36670281" w14:textId="77777777" w:rsidR="00E74D60" w:rsidRDefault="007C0E40">
            <w:pPr>
              <w:jc w:val="both"/>
              <w:rPr>
                <w:b/>
                <w:bCs/>
                <w:i/>
                <w:sz w:val="24"/>
                <w:szCs w:val="24"/>
              </w:rPr>
            </w:pPr>
            <w:r>
              <w:rPr>
                <w:b/>
                <w:bCs/>
                <w:i/>
                <w:sz w:val="24"/>
                <w:szCs w:val="24"/>
              </w:rPr>
              <w:lastRenderedPageBreak/>
              <w:t>Знать:</w:t>
            </w:r>
          </w:p>
          <w:p w14:paraId="28D7F1D8" w14:textId="77777777" w:rsidR="00E74D60" w:rsidRDefault="007C0E40">
            <w:pPr>
              <w:jc w:val="both"/>
              <w:rPr>
                <w:b/>
                <w:bCs/>
                <w:sz w:val="24"/>
                <w:szCs w:val="24"/>
              </w:rPr>
            </w:pPr>
            <w:r>
              <w:rPr>
                <w:b/>
                <w:bCs/>
                <w:iCs/>
                <w:sz w:val="24"/>
                <w:szCs w:val="24"/>
              </w:rPr>
              <w:t>Обсуждение с коллегами будущего предприятия.</w:t>
            </w:r>
          </w:p>
          <w:p w14:paraId="7F65C348" w14:textId="58FE310B" w:rsidR="00E74D60" w:rsidRDefault="00947151">
            <w:pPr>
              <w:rPr>
                <w:sz w:val="24"/>
                <w:szCs w:val="24"/>
                <w:lang w:val="pt-PT"/>
              </w:rPr>
            </w:pPr>
            <w:r>
              <w:rPr>
                <w:sz w:val="24"/>
                <w:szCs w:val="24"/>
                <w:lang w:val="pt-PT"/>
              </w:rPr>
              <w:t>Başarı iş tartışması</w:t>
            </w:r>
            <w:r w:rsidR="007C0E40">
              <w:rPr>
                <w:sz w:val="24"/>
                <w:szCs w:val="24"/>
                <w:lang w:val="pt-PT"/>
              </w:rPr>
              <w:t>.</w:t>
            </w:r>
          </w:p>
          <w:p w14:paraId="7E019CDC" w14:textId="5727921A" w:rsidR="00E74D60" w:rsidRDefault="00947151">
            <w:pPr>
              <w:rPr>
                <w:sz w:val="24"/>
                <w:szCs w:val="24"/>
                <w:lang w:val="pt-PT"/>
              </w:rPr>
            </w:pPr>
            <w:r w:rsidRPr="00947151">
              <w:rPr>
                <w:sz w:val="24"/>
                <w:szCs w:val="24"/>
                <w:lang w:val="pt-PT"/>
              </w:rPr>
              <w:t>Durum</w:t>
            </w:r>
            <w:r w:rsidR="007C0E40" w:rsidRPr="00947151">
              <w:rPr>
                <w:sz w:val="24"/>
                <w:szCs w:val="24"/>
                <w:lang w:val="pt-PT"/>
              </w:rPr>
              <w:t>:</w:t>
            </w:r>
            <w:r w:rsidRPr="00947151">
              <w:rPr>
                <w:sz w:val="24"/>
                <w:szCs w:val="24"/>
                <w:lang w:val="pt-PT"/>
              </w:rPr>
              <w:t xml:space="preserve"> İT müdürsünüz.</w:t>
            </w:r>
            <w:r w:rsidR="007C0E40" w:rsidRPr="00947151">
              <w:rPr>
                <w:sz w:val="24"/>
                <w:szCs w:val="24"/>
                <w:lang w:val="pt-PT"/>
              </w:rPr>
              <w:t xml:space="preserve"> </w:t>
            </w:r>
            <w:r>
              <w:rPr>
                <w:sz w:val="24"/>
                <w:szCs w:val="24"/>
                <w:lang w:val="pt-PT"/>
              </w:rPr>
              <w:t>Yeni startup için b</w:t>
            </w:r>
            <w:r w:rsidRPr="00947151">
              <w:rPr>
                <w:sz w:val="24"/>
                <w:szCs w:val="24"/>
                <w:lang w:val="pt-PT"/>
              </w:rPr>
              <w:t xml:space="preserve">aşarı </w:t>
            </w:r>
            <w:r>
              <w:rPr>
                <w:sz w:val="24"/>
                <w:szCs w:val="24"/>
                <w:lang w:val="pt-PT"/>
              </w:rPr>
              <w:t>fikirleri tartışıyorsunuz.</w:t>
            </w:r>
          </w:p>
          <w:p w14:paraId="1EEB9FEE" w14:textId="77777777" w:rsidR="00E74D60" w:rsidRDefault="007C0E40">
            <w:pPr>
              <w:tabs>
                <w:tab w:val="left" w:pos="540"/>
              </w:tabs>
              <w:jc w:val="both"/>
              <w:rPr>
                <w:b/>
                <w:bCs/>
                <w:i/>
                <w:sz w:val="24"/>
                <w:szCs w:val="24"/>
              </w:rPr>
            </w:pPr>
            <w:r>
              <w:rPr>
                <w:b/>
                <w:bCs/>
                <w:i/>
                <w:sz w:val="24"/>
                <w:szCs w:val="24"/>
              </w:rPr>
              <w:t>Уметь:</w:t>
            </w:r>
          </w:p>
          <w:p w14:paraId="5063389D" w14:textId="77777777" w:rsidR="00E74D60" w:rsidRDefault="007C0E40">
            <w:pPr>
              <w:jc w:val="both"/>
              <w:rPr>
                <w:b/>
                <w:sz w:val="24"/>
                <w:szCs w:val="24"/>
                <w:lang w:eastAsia="zh-CN"/>
              </w:rPr>
            </w:pPr>
            <w:r>
              <w:rPr>
                <w:b/>
                <w:sz w:val="24"/>
                <w:szCs w:val="24"/>
                <w:lang w:eastAsia="zh-CN"/>
              </w:rPr>
              <w:t>Участие в ролевой игре “Деловые переговоры”</w:t>
            </w:r>
            <w:r>
              <w:rPr>
                <w:b/>
                <w:sz w:val="24"/>
                <w:szCs w:val="24"/>
                <w:lang w:val="pt-PT" w:eastAsia="zh-CN"/>
              </w:rPr>
              <w:t xml:space="preserve"> </w:t>
            </w:r>
            <w:r>
              <w:rPr>
                <w:b/>
                <w:sz w:val="24"/>
                <w:szCs w:val="24"/>
                <w:lang w:eastAsia="zh-CN"/>
              </w:rPr>
              <w:t xml:space="preserve">с </w:t>
            </w:r>
            <w:r>
              <w:rPr>
                <w:b/>
                <w:sz w:val="24"/>
                <w:szCs w:val="24"/>
                <w:lang w:eastAsia="zh-CN"/>
              </w:rPr>
              <w:lastRenderedPageBreak/>
              <w:t>задействованием корреспонденции.</w:t>
            </w:r>
          </w:p>
          <w:p w14:paraId="097FBFFF" w14:textId="54BDBC7E" w:rsidR="00E74D60" w:rsidRDefault="007C0E40">
            <w:pPr>
              <w:jc w:val="both"/>
              <w:rPr>
                <w:sz w:val="24"/>
                <w:szCs w:val="24"/>
                <w:lang w:val="en-US" w:eastAsia="ru-RU"/>
              </w:rPr>
            </w:pPr>
            <w:r>
              <w:rPr>
                <w:sz w:val="24"/>
                <w:szCs w:val="24"/>
                <w:lang w:val="en-US" w:eastAsia="ru-RU"/>
              </w:rPr>
              <w:t>II</w:t>
            </w:r>
            <w:r w:rsidRPr="00A65448">
              <w:rPr>
                <w:sz w:val="24"/>
                <w:szCs w:val="24"/>
                <w:lang w:eastAsia="ru-RU"/>
              </w:rPr>
              <w:t xml:space="preserve">. </w:t>
            </w:r>
            <w:r w:rsidR="00947151">
              <w:rPr>
                <w:sz w:val="24"/>
                <w:szCs w:val="24"/>
                <w:lang w:val="en-US" w:eastAsia="ru-RU"/>
              </w:rPr>
              <w:t>iki</w:t>
            </w:r>
            <w:r w:rsidR="00947151" w:rsidRPr="00A65448">
              <w:rPr>
                <w:sz w:val="24"/>
                <w:szCs w:val="24"/>
                <w:lang w:eastAsia="ru-RU"/>
              </w:rPr>
              <w:t xml:space="preserve"> </w:t>
            </w:r>
            <w:r w:rsidR="00947151">
              <w:rPr>
                <w:sz w:val="24"/>
                <w:szCs w:val="24"/>
                <w:lang w:val="en-US" w:eastAsia="ru-RU"/>
              </w:rPr>
              <w:t>tak</w:t>
            </w:r>
            <w:r w:rsidR="00947151" w:rsidRPr="00A65448">
              <w:rPr>
                <w:sz w:val="24"/>
                <w:szCs w:val="24"/>
                <w:lang w:eastAsia="ru-RU"/>
              </w:rPr>
              <w:t>ı</w:t>
            </w:r>
            <w:r w:rsidR="00947151">
              <w:rPr>
                <w:sz w:val="24"/>
                <w:szCs w:val="24"/>
                <w:lang w:val="en-US" w:eastAsia="ru-RU"/>
              </w:rPr>
              <w:t>ns</w:t>
            </w:r>
            <w:r w:rsidR="00947151" w:rsidRPr="00A65448">
              <w:rPr>
                <w:sz w:val="24"/>
                <w:szCs w:val="24"/>
                <w:lang w:eastAsia="ru-RU"/>
              </w:rPr>
              <w:t>ı</w:t>
            </w:r>
            <w:r w:rsidR="00947151">
              <w:rPr>
                <w:sz w:val="24"/>
                <w:szCs w:val="24"/>
                <w:lang w:val="en-US" w:eastAsia="ru-RU"/>
              </w:rPr>
              <w:t>n</w:t>
            </w:r>
            <w:r w:rsidR="00947151" w:rsidRPr="00A65448">
              <w:rPr>
                <w:sz w:val="24"/>
                <w:szCs w:val="24"/>
                <w:lang w:eastAsia="ru-RU"/>
              </w:rPr>
              <w:t>ı</w:t>
            </w:r>
            <w:r w:rsidR="00947151">
              <w:rPr>
                <w:sz w:val="24"/>
                <w:szCs w:val="24"/>
                <w:lang w:val="en-US" w:eastAsia="ru-RU"/>
              </w:rPr>
              <w:t>z</w:t>
            </w:r>
            <w:r w:rsidR="00947151" w:rsidRPr="00A65448">
              <w:rPr>
                <w:sz w:val="24"/>
                <w:szCs w:val="24"/>
                <w:lang w:eastAsia="ru-RU"/>
              </w:rPr>
              <w:t xml:space="preserve"> </w:t>
            </w:r>
            <w:r w:rsidR="00947151" w:rsidRPr="00947151">
              <w:rPr>
                <w:sz w:val="24"/>
                <w:szCs w:val="24"/>
                <w:lang w:val="en-US" w:eastAsia="ru-RU"/>
              </w:rPr>
              <w:t>g</w:t>
            </w:r>
            <w:r w:rsidR="00947151" w:rsidRPr="00A65448">
              <w:rPr>
                <w:sz w:val="24"/>
                <w:szCs w:val="24"/>
                <w:lang w:eastAsia="ru-RU"/>
              </w:rPr>
              <w:t>ö</w:t>
            </w:r>
            <w:r w:rsidR="00947151" w:rsidRPr="00947151">
              <w:rPr>
                <w:sz w:val="24"/>
                <w:szCs w:val="24"/>
                <w:lang w:val="en-US" w:eastAsia="ru-RU"/>
              </w:rPr>
              <w:t>r</w:t>
            </w:r>
            <w:r w:rsidR="00947151" w:rsidRPr="00A65448">
              <w:rPr>
                <w:sz w:val="24"/>
                <w:szCs w:val="24"/>
                <w:lang w:eastAsia="ru-RU"/>
              </w:rPr>
              <w:t>üş</w:t>
            </w:r>
            <w:r w:rsidR="00947151" w:rsidRPr="00947151">
              <w:rPr>
                <w:sz w:val="24"/>
                <w:szCs w:val="24"/>
                <w:lang w:val="en-US" w:eastAsia="ru-RU"/>
              </w:rPr>
              <w:t>meler</w:t>
            </w:r>
            <w:r w:rsidR="00947151" w:rsidRPr="00A65448">
              <w:rPr>
                <w:sz w:val="24"/>
                <w:szCs w:val="24"/>
                <w:lang w:eastAsia="ru-RU"/>
              </w:rPr>
              <w:t xml:space="preserve">  </w:t>
            </w:r>
            <w:r w:rsidR="00947151">
              <w:rPr>
                <w:sz w:val="24"/>
                <w:szCs w:val="24"/>
                <w:lang w:val="en-US" w:eastAsia="ru-RU"/>
              </w:rPr>
              <w:t>i</w:t>
            </w:r>
            <w:r w:rsidR="00947151" w:rsidRPr="00A65448">
              <w:rPr>
                <w:sz w:val="24"/>
                <w:szCs w:val="24"/>
                <w:lang w:eastAsia="ru-RU"/>
              </w:rPr>
              <w:t>ç</w:t>
            </w:r>
            <w:r w:rsidR="00947151">
              <w:rPr>
                <w:sz w:val="24"/>
                <w:szCs w:val="24"/>
                <w:lang w:val="en-US" w:eastAsia="ru-RU"/>
              </w:rPr>
              <w:t>in</w:t>
            </w:r>
            <w:r w:rsidR="00947151" w:rsidRPr="00A65448">
              <w:rPr>
                <w:sz w:val="24"/>
                <w:szCs w:val="24"/>
                <w:lang w:eastAsia="ru-RU"/>
              </w:rPr>
              <w:t xml:space="preserve">. </w:t>
            </w:r>
            <w:r w:rsidR="00947151">
              <w:rPr>
                <w:sz w:val="24"/>
                <w:szCs w:val="24"/>
                <w:lang w:val="en-US" w:eastAsia="ru-RU"/>
              </w:rPr>
              <w:t>Her</w:t>
            </w:r>
            <w:r w:rsidR="00947151" w:rsidRPr="00C86805">
              <w:rPr>
                <w:sz w:val="24"/>
                <w:szCs w:val="24"/>
                <w:lang w:val="en-US" w:eastAsia="ru-RU"/>
              </w:rPr>
              <w:t xml:space="preserve"> </w:t>
            </w:r>
            <w:r w:rsidR="00947151">
              <w:rPr>
                <w:sz w:val="24"/>
                <w:szCs w:val="24"/>
                <w:lang w:val="en-US" w:eastAsia="ru-RU"/>
              </w:rPr>
              <w:t>tak</w:t>
            </w:r>
            <w:r w:rsidR="00947151" w:rsidRPr="00C86805">
              <w:rPr>
                <w:sz w:val="24"/>
                <w:szCs w:val="24"/>
                <w:lang w:val="en-US" w:eastAsia="ru-RU"/>
              </w:rPr>
              <w:t>ı</w:t>
            </w:r>
            <w:r w:rsidR="00947151">
              <w:rPr>
                <w:sz w:val="24"/>
                <w:szCs w:val="24"/>
                <w:lang w:val="en-US" w:eastAsia="ru-RU"/>
              </w:rPr>
              <w:t>m</w:t>
            </w:r>
            <w:r w:rsidR="00947151" w:rsidRPr="00C86805">
              <w:rPr>
                <w:sz w:val="24"/>
                <w:szCs w:val="24"/>
                <w:lang w:val="en-US" w:eastAsia="ru-RU"/>
              </w:rPr>
              <w:t xml:space="preserve"> </w:t>
            </w:r>
            <w:r w:rsidR="00947151">
              <w:rPr>
                <w:sz w:val="24"/>
                <w:szCs w:val="24"/>
                <w:lang w:val="en-US" w:eastAsia="ru-RU"/>
              </w:rPr>
              <w:t>onun</w:t>
            </w:r>
            <w:r w:rsidR="00947151" w:rsidRPr="00C86805">
              <w:rPr>
                <w:sz w:val="24"/>
                <w:szCs w:val="24"/>
                <w:lang w:val="en-US" w:eastAsia="ru-RU"/>
              </w:rPr>
              <w:t xml:space="preserve"> </w:t>
            </w:r>
            <w:r w:rsidR="00947151">
              <w:rPr>
                <w:sz w:val="24"/>
                <w:szCs w:val="24"/>
                <w:lang w:val="en-US" w:eastAsia="ru-RU"/>
              </w:rPr>
              <w:t>ama</w:t>
            </w:r>
            <w:r w:rsidR="00947151" w:rsidRPr="00C86805">
              <w:rPr>
                <w:sz w:val="24"/>
                <w:szCs w:val="24"/>
                <w:lang w:val="en-US" w:eastAsia="ru-RU"/>
              </w:rPr>
              <w:t xml:space="preserve">çı </w:t>
            </w:r>
            <w:r w:rsidR="00947151">
              <w:rPr>
                <w:sz w:val="24"/>
                <w:szCs w:val="24"/>
                <w:lang w:val="en-US" w:eastAsia="ru-RU"/>
              </w:rPr>
              <w:t>var</w:t>
            </w:r>
            <w:r w:rsidRPr="00C86805">
              <w:rPr>
                <w:sz w:val="24"/>
                <w:szCs w:val="24"/>
                <w:lang w:val="en-US" w:eastAsia="ru-RU"/>
              </w:rPr>
              <w:t xml:space="preserve">. </w:t>
            </w:r>
            <w:r w:rsidR="00947151">
              <w:rPr>
                <w:sz w:val="24"/>
                <w:szCs w:val="24"/>
                <w:lang w:val="en-US" w:eastAsia="ru-RU"/>
              </w:rPr>
              <w:t>tak</w:t>
            </w:r>
            <w:r w:rsidR="00947151" w:rsidRPr="00C86805">
              <w:rPr>
                <w:sz w:val="24"/>
                <w:szCs w:val="24"/>
                <w:lang w:val="en-US" w:eastAsia="ru-RU"/>
              </w:rPr>
              <w:t>ı</w:t>
            </w:r>
            <w:r w:rsidR="00947151">
              <w:rPr>
                <w:sz w:val="24"/>
                <w:szCs w:val="24"/>
                <w:lang w:val="en-US" w:eastAsia="ru-RU"/>
              </w:rPr>
              <w:t>m</w:t>
            </w:r>
            <w:r w:rsidR="00947151" w:rsidRPr="00C86805">
              <w:rPr>
                <w:sz w:val="24"/>
                <w:szCs w:val="24"/>
                <w:lang w:val="en-US" w:eastAsia="ru-RU"/>
              </w:rPr>
              <w:t>ı</w:t>
            </w:r>
            <w:r w:rsidR="00947151">
              <w:rPr>
                <w:sz w:val="24"/>
                <w:szCs w:val="24"/>
                <w:lang w:val="en-US" w:eastAsia="ru-RU"/>
              </w:rPr>
              <w:t>n</w:t>
            </w:r>
            <w:r w:rsidR="00947151" w:rsidRPr="00C86805">
              <w:rPr>
                <w:sz w:val="24"/>
                <w:szCs w:val="24"/>
                <w:lang w:val="en-US" w:eastAsia="ru-RU"/>
              </w:rPr>
              <w:t xml:space="preserve"> ö</w:t>
            </w:r>
            <w:r w:rsidR="00947151">
              <w:rPr>
                <w:sz w:val="24"/>
                <w:szCs w:val="24"/>
                <w:lang w:val="en-US" w:eastAsia="ru-RU"/>
              </w:rPr>
              <w:t>nc</w:t>
            </w:r>
            <w:r w:rsidR="00947151" w:rsidRPr="00C86805">
              <w:rPr>
                <w:sz w:val="24"/>
                <w:szCs w:val="24"/>
                <w:lang w:val="en-US" w:eastAsia="ru-RU"/>
              </w:rPr>
              <w:t>ü</w:t>
            </w:r>
            <w:r w:rsidR="00947151">
              <w:rPr>
                <w:sz w:val="24"/>
                <w:szCs w:val="24"/>
                <w:lang w:val="en-US" w:eastAsia="ru-RU"/>
              </w:rPr>
              <w:t>s</w:t>
            </w:r>
            <w:r w:rsidR="00947151" w:rsidRPr="00C86805">
              <w:rPr>
                <w:sz w:val="24"/>
                <w:szCs w:val="24"/>
                <w:lang w:val="en-US" w:eastAsia="ru-RU"/>
              </w:rPr>
              <w:t xml:space="preserve">ü </w:t>
            </w:r>
            <w:r w:rsidR="00947151">
              <w:rPr>
                <w:sz w:val="24"/>
                <w:szCs w:val="24"/>
                <w:lang w:val="en-US" w:eastAsia="ru-RU"/>
              </w:rPr>
              <w:t>se</w:t>
            </w:r>
            <w:r w:rsidR="00947151" w:rsidRPr="00C86805">
              <w:rPr>
                <w:sz w:val="24"/>
                <w:szCs w:val="24"/>
                <w:lang w:val="en-US" w:eastAsia="ru-RU"/>
              </w:rPr>
              <w:t>ç</w:t>
            </w:r>
            <w:r w:rsidR="00947151">
              <w:rPr>
                <w:sz w:val="24"/>
                <w:szCs w:val="24"/>
                <w:lang w:val="en-US" w:eastAsia="ru-RU"/>
              </w:rPr>
              <w:t>iniz</w:t>
            </w:r>
            <w:r w:rsidR="00947151" w:rsidRPr="00C86805">
              <w:rPr>
                <w:sz w:val="24"/>
                <w:szCs w:val="24"/>
                <w:lang w:val="en-US" w:eastAsia="ru-RU"/>
              </w:rPr>
              <w:t xml:space="preserve">. </w:t>
            </w:r>
            <w:r w:rsidR="00947151">
              <w:rPr>
                <w:sz w:val="24"/>
                <w:szCs w:val="24"/>
                <w:lang w:val="en-US" w:eastAsia="ru-RU"/>
              </w:rPr>
              <w:t xml:space="preserve">Farklı </w:t>
            </w:r>
            <w:r w:rsidR="00947151" w:rsidRPr="00947151">
              <w:rPr>
                <w:sz w:val="24"/>
                <w:szCs w:val="24"/>
                <w:lang w:val="en-US" w:eastAsia="ru-RU"/>
              </w:rPr>
              <w:t>görüşmeler</w:t>
            </w:r>
            <w:r w:rsidR="00947151">
              <w:rPr>
                <w:sz w:val="24"/>
                <w:szCs w:val="24"/>
                <w:lang w:val="en-US" w:eastAsia="ru-RU"/>
              </w:rPr>
              <w:t xml:space="preserve"> teknikleri kullanınız. </w:t>
            </w:r>
          </w:p>
          <w:p w14:paraId="3648A37A" w14:textId="321B6EE5" w:rsidR="00E74D60" w:rsidRPr="00424F23" w:rsidRDefault="00E74D60" w:rsidP="00424F23">
            <w:pPr>
              <w:tabs>
                <w:tab w:val="left" w:pos="0"/>
              </w:tabs>
              <w:contextualSpacing/>
              <w:jc w:val="both"/>
              <w:rPr>
                <w:sz w:val="24"/>
                <w:szCs w:val="24"/>
                <w:lang w:val="en-GB" w:eastAsia="ru-RU"/>
              </w:rPr>
            </w:pPr>
          </w:p>
        </w:tc>
      </w:tr>
      <w:tr w:rsidR="00E74D60" w:rsidRPr="008E35F1" w14:paraId="5CE1B626" w14:textId="77777777">
        <w:tc>
          <w:tcPr>
            <w:tcW w:w="2072" w:type="dxa"/>
            <w:vMerge/>
          </w:tcPr>
          <w:p w14:paraId="6F717B36" w14:textId="77777777" w:rsidR="00E74D60" w:rsidRDefault="00E74D60">
            <w:pPr>
              <w:tabs>
                <w:tab w:val="left" w:pos="540"/>
              </w:tabs>
              <w:ind w:firstLine="709"/>
              <w:jc w:val="both"/>
              <w:rPr>
                <w:sz w:val="24"/>
                <w:szCs w:val="24"/>
                <w:lang w:val="en-US" w:eastAsia="ru-RU"/>
              </w:rPr>
            </w:pPr>
          </w:p>
        </w:tc>
        <w:tc>
          <w:tcPr>
            <w:tcW w:w="2200" w:type="dxa"/>
          </w:tcPr>
          <w:p w14:paraId="6F90C64B" w14:textId="77777777" w:rsidR="00E74D60" w:rsidRDefault="007C0E40">
            <w:pPr>
              <w:tabs>
                <w:tab w:val="left" w:pos="540"/>
              </w:tabs>
              <w:contextualSpacing/>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493" w:type="dxa"/>
          </w:tcPr>
          <w:p w14:paraId="201418DE" w14:textId="77777777" w:rsidR="00E74D60" w:rsidRDefault="007C0E40">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14:paraId="3E0ACC99" w14:textId="77777777" w:rsidR="00E74D60" w:rsidRDefault="007C0E40">
            <w:pPr>
              <w:rPr>
                <w:sz w:val="24"/>
                <w:szCs w:val="24"/>
              </w:rPr>
            </w:pPr>
            <w:r>
              <w:rPr>
                <w:sz w:val="24"/>
                <w:szCs w:val="24"/>
              </w:rPr>
              <w:t>- правила речевого поведения в межличностном профессионально-деловом общении;</w:t>
            </w:r>
          </w:p>
          <w:p w14:paraId="3F57DC27" w14:textId="77777777" w:rsidR="00E74D60" w:rsidRDefault="007C0E40">
            <w:pPr>
              <w:rPr>
                <w:sz w:val="24"/>
                <w:szCs w:val="24"/>
              </w:rPr>
            </w:pPr>
            <w:r>
              <w:rPr>
                <w:sz w:val="24"/>
                <w:szCs w:val="24"/>
              </w:rPr>
              <w:t>- устные и письменные формы коммуникации и их особенности.</w:t>
            </w:r>
          </w:p>
          <w:p w14:paraId="28A5A474"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75A2B946"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7EAAA90A" w14:textId="77777777" w:rsidR="00E74D60" w:rsidRDefault="00E74D60">
            <w:pPr>
              <w:tabs>
                <w:tab w:val="left" w:pos="540"/>
              </w:tabs>
              <w:ind w:firstLine="709"/>
              <w:contextualSpacing/>
              <w:jc w:val="both"/>
              <w:rPr>
                <w:sz w:val="24"/>
                <w:szCs w:val="24"/>
                <w:lang w:eastAsia="zh-CN"/>
              </w:rPr>
            </w:pPr>
          </w:p>
        </w:tc>
        <w:tc>
          <w:tcPr>
            <w:tcW w:w="3287" w:type="dxa"/>
          </w:tcPr>
          <w:p w14:paraId="7423D326" w14:textId="77777777" w:rsidR="00E74D60" w:rsidRDefault="007C0E40">
            <w:pPr>
              <w:jc w:val="both"/>
              <w:rPr>
                <w:b/>
                <w:bCs/>
                <w:i/>
                <w:sz w:val="24"/>
                <w:szCs w:val="24"/>
              </w:rPr>
            </w:pPr>
            <w:r>
              <w:rPr>
                <w:b/>
                <w:bCs/>
                <w:i/>
                <w:sz w:val="24"/>
                <w:szCs w:val="24"/>
              </w:rPr>
              <w:t>Знать:</w:t>
            </w:r>
          </w:p>
          <w:p w14:paraId="1D685603" w14:textId="77777777" w:rsidR="00E74D60" w:rsidRDefault="007C0E40">
            <w:pPr>
              <w:jc w:val="both"/>
              <w:rPr>
                <w:b/>
                <w:bCs/>
                <w:iCs/>
                <w:sz w:val="24"/>
                <w:szCs w:val="24"/>
              </w:rPr>
            </w:pPr>
            <w:r>
              <w:rPr>
                <w:iCs/>
                <w:sz w:val="24"/>
                <w:szCs w:val="24"/>
              </w:rPr>
              <w:t xml:space="preserve">Написание сообщения (доклада) об особенностях писем при заявке на грант различных университетов. </w:t>
            </w:r>
          </w:p>
          <w:p w14:paraId="46B878A5" w14:textId="77777777" w:rsidR="00E74D60" w:rsidRDefault="00E74D60">
            <w:pPr>
              <w:tabs>
                <w:tab w:val="left" w:pos="540"/>
              </w:tabs>
              <w:jc w:val="both"/>
              <w:rPr>
                <w:b/>
                <w:bCs/>
                <w:i/>
                <w:sz w:val="24"/>
                <w:szCs w:val="24"/>
              </w:rPr>
            </w:pPr>
          </w:p>
          <w:p w14:paraId="2DF93DB1" w14:textId="77777777" w:rsidR="00E74D60" w:rsidRDefault="00E74D60">
            <w:pPr>
              <w:tabs>
                <w:tab w:val="left" w:pos="540"/>
              </w:tabs>
              <w:jc w:val="both"/>
              <w:rPr>
                <w:b/>
                <w:bCs/>
                <w:i/>
                <w:sz w:val="24"/>
                <w:szCs w:val="24"/>
              </w:rPr>
            </w:pPr>
          </w:p>
          <w:p w14:paraId="4DC06A6B" w14:textId="77777777" w:rsidR="00E74D60" w:rsidRDefault="00E74D60">
            <w:pPr>
              <w:tabs>
                <w:tab w:val="left" w:pos="540"/>
              </w:tabs>
              <w:jc w:val="both"/>
              <w:rPr>
                <w:b/>
                <w:bCs/>
                <w:i/>
                <w:sz w:val="24"/>
                <w:szCs w:val="24"/>
              </w:rPr>
            </w:pPr>
          </w:p>
          <w:p w14:paraId="69BF70C5" w14:textId="77777777" w:rsidR="00E74D60" w:rsidRDefault="00E74D60">
            <w:pPr>
              <w:tabs>
                <w:tab w:val="left" w:pos="540"/>
              </w:tabs>
              <w:jc w:val="both"/>
              <w:rPr>
                <w:b/>
                <w:bCs/>
                <w:i/>
                <w:sz w:val="24"/>
                <w:szCs w:val="24"/>
              </w:rPr>
            </w:pPr>
          </w:p>
          <w:p w14:paraId="705636F7" w14:textId="77777777" w:rsidR="00E74D60" w:rsidRDefault="00E74D60">
            <w:pPr>
              <w:tabs>
                <w:tab w:val="left" w:pos="540"/>
              </w:tabs>
              <w:jc w:val="both"/>
              <w:rPr>
                <w:b/>
                <w:bCs/>
                <w:i/>
                <w:sz w:val="24"/>
                <w:szCs w:val="24"/>
              </w:rPr>
            </w:pPr>
          </w:p>
          <w:p w14:paraId="3687962C" w14:textId="77777777" w:rsidR="00E74D60" w:rsidRDefault="007C0E40">
            <w:pPr>
              <w:tabs>
                <w:tab w:val="left" w:pos="540"/>
              </w:tabs>
              <w:jc w:val="both"/>
              <w:rPr>
                <w:b/>
                <w:bCs/>
                <w:i/>
                <w:sz w:val="24"/>
                <w:szCs w:val="24"/>
              </w:rPr>
            </w:pPr>
            <w:r>
              <w:rPr>
                <w:b/>
                <w:bCs/>
                <w:i/>
                <w:sz w:val="24"/>
                <w:szCs w:val="24"/>
              </w:rPr>
              <w:t>Уметь:</w:t>
            </w:r>
          </w:p>
          <w:p w14:paraId="0A98D3F4" w14:textId="77777777" w:rsidR="00E74D60" w:rsidRDefault="007C0E40">
            <w:pPr>
              <w:jc w:val="both"/>
              <w:rPr>
                <w:b/>
                <w:bCs/>
                <w:iCs/>
                <w:sz w:val="24"/>
                <w:szCs w:val="24"/>
              </w:rPr>
            </w:pPr>
            <w:r>
              <w:rPr>
                <w:b/>
                <w:bCs/>
                <w:iCs/>
                <w:sz w:val="24"/>
                <w:szCs w:val="24"/>
              </w:rPr>
              <w:t>Написание формального или академического письма (заявления на грант)</w:t>
            </w:r>
          </w:p>
          <w:p w14:paraId="59D509B1" w14:textId="5A6BE65C" w:rsidR="00E74D60" w:rsidRPr="00A65448" w:rsidRDefault="00FB0EB5" w:rsidP="00A6447F">
            <w:pPr>
              <w:tabs>
                <w:tab w:val="left" w:pos="540"/>
              </w:tabs>
              <w:jc w:val="both"/>
              <w:rPr>
                <w:lang w:val="en-US"/>
              </w:rPr>
            </w:pPr>
            <w:r>
              <w:rPr>
                <w:sz w:val="24"/>
                <w:szCs w:val="24"/>
                <w:lang w:val="en-US"/>
              </w:rPr>
              <w:t>Bir mektup Türk üniversitede okumak için yazınız.</w:t>
            </w:r>
          </w:p>
        </w:tc>
      </w:tr>
      <w:tr w:rsidR="00E74D60" w14:paraId="7D9026FD" w14:textId="77777777">
        <w:tc>
          <w:tcPr>
            <w:tcW w:w="2072" w:type="dxa"/>
            <w:vMerge/>
          </w:tcPr>
          <w:p w14:paraId="5A15AA64" w14:textId="77777777" w:rsidR="00E74D60" w:rsidRDefault="00E74D60">
            <w:pPr>
              <w:tabs>
                <w:tab w:val="left" w:pos="540"/>
              </w:tabs>
              <w:ind w:firstLine="709"/>
              <w:jc w:val="both"/>
              <w:rPr>
                <w:sz w:val="24"/>
                <w:szCs w:val="24"/>
                <w:lang w:val="en-US" w:eastAsia="ru-RU"/>
              </w:rPr>
            </w:pPr>
          </w:p>
        </w:tc>
        <w:tc>
          <w:tcPr>
            <w:tcW w:w="2200" w:type="dxa"/>
          </w:tcPr>
          <w:p w14:paraId="0C36AF53" w14:textId="77777777" w:rsidR="00E74D60" w:rsidRDefault="007C0E40">
            <w:pPr>
              <w:tabs>
                <w:tab w:val="left" w:pos="540"/>
              </w:tabs>
              <w:rPr>
                <w:sz w:val="24"/>
                <w:szCs w:val="24"/>
              </w:rPr>
            </w:pPr>
            <w:r>
              <w:rPr>
                <w:sz w:val="24"/>
                <w:szCs w:val="24"/>
              </w:rPr>
              <w:t>5. Грамотно и эффективно пользуется иноязычными источниками информации.</w:t>
            </w:r>
          </w:p>
        </w:tc>
        <w:tc>
          <w:tcPr>
            <w:tcW w:w="2493" w:type="dxa"/>
          </w:tcPr>
          <w:p w14:paraId="28F0B355"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351C95DA"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4AD9B19"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3323CBD3"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c>
          <w:tcPr>
            <w:tcW w:w="3287" w:type="dxa"/>
          </w:tcPr>
          <w:p w14:paraId="7F4F2AE6" w14:textId="77777777" w:rsidR="00E74D60" w:rsidRDefault="007C0E40">
            <w:pPr>
              <w:jc w:val="both"/>
              <w:rPr>
                <w:b/>
                <w:bCs/>
                <w:i/>
                <w:sz w:val="24"/>
                <w:szCs w:val="24"/>
              </w:rPr>
            </w:pPr>
            <w:r>
              <w:rPr>
                <w:b/>
                <w:bCs/>
                <w:i/>
                <w:sz w:val="24"/>
                <w:szCs w:val="24"/>
              </w:rPr>
              <w:t>Знать:</w:t>
            </w:r>
          </w:p>
          <w:p w14:paraId="1B2DC42D" w14:textId="77777777" w:rsidR="00E74D60" w:rsidRDefault="007C0E40">
            <w:pPr>
              <w:tabs>
                <w:tab w:val="left" w:pos="540"/>
              </w:tabs>
              <w:jc w:val="both"/>
              <w:rPr>
                <w:b/>
                <w:bCs/>
                <w:i/>
                <w:sz w:val="24"/>
                <w:szCs w:val="24"/>
              </w:rPr>
            </w:pPr>
            <w:r>
              <w:rPr>
                <w:iCs/>
                <w:sz w:val="24"/>
                <w:szCs w:val="24"/>
              </w:rPr>
              <w:t>Диалог-беседа об ошибках, совершаемых в бизнес-переписке</w:t>
            </w:r>
          </w:p>
          <w:p w14:paraId="45CBA752" w14:textId="77777777" w:rsidR="00E74D60" w:rsidRDefault="00E74D60">
            <w:pPr>
              <w:tabs>
                <w:tab w:val="left" w:pos="540"/>
              </w:tabs>
              <w:jc w:val="both"/>
              <w:rPr>
                <w:b/>
                <w:bCs/>
                <w:i/>
                <w:sz w:val="24"/>
                <w:szCs w:val="24"/>
              </w:rPr>
            </w:pPr>
          </w:p>
          <w:p w14:paraId="30DEDEBD" w14:textId="77777777" w:rsidR="00E74D60" w:rsidRDefault="00E74D60">
            <w:pPr>
              <w:tabs>
                <w:tab w:val="left" w:pos="540"/>
              </w:tabs>
              <w:jc w:val="both"/>
              <w:rPr>
                <w:b/>
                <w:bCs/>
                <w:i/>
                <w:sz w:val="24"/>
                <w:szCs w:val="24"/>
              </w:rPr>
            </w:pPr>
          </w:p>
          <w:p w14:paraId="7113CC5A" w14:textId="77777777" w:rsidR="00E74D60" w:rsidRDefault="00E74D60">
            <w:pPr>
              <w:tabs>
                <w:tab w:val="left" w:pos="540"/>
              </w:tabs>
              <w:jc w:val="both"/>
              <w:rPr>
                <w:b/>
                <w:bCs/>
                <w:i/>
                <w:sz w:val="24"/>
                <w:szCs w:val="24"/>
              </w:rPr>
            </w:pPr>
          </w:p>
          <w:p w14:paraId="1F9394C7" w14:textId="77777777" w:rsidR="00E74D60" w:rsidRDefault="00E74D60">
            <w:pPr>
              <w:tabs>
                <w:tab w:val="left" w:pos="540"/>
              </w:tabs>
              <w:jc w:val="both"/>
              <w:rPr>
                <w:b/>
                <w:bCs/>
                <w:i/>
                <w:sz w:val="24"/>
                <w:szCs w:val="24"/>
              </w:rPr>
            </w:pPr>
          </w:p>
          <w:p w14:paraId="7BBF6856" w14:textId="77777777" w:rsidR="00E74D60" w:rsidRDefault="00E74D60">
            <w:pPr>
              <w:tabs>
                <w:tab w:val="left" w:pos="540"/>
              </w:tabs>
              <w:jc w:val="both"/>
              <w:rPr>
                <w:b/>
                <w:bCs/>
                <w:i/>
                <w:sz w:val="24"/>
                <w:szCs w:val="24"/>
              </w:rPr>
            </w:pPr>
          </w:p>
          <w:p w14:paraId="7912A778" w14:textId="77777777" w:rsidR="00E74D60" w:rsidRDefault="007C0E40">
            <w:pPr>
              <w:tabs>
                <w:tab w:val="left" w:pos="540"/>
              </w:tabs>
              <w:jc w:val="both"/>
              <w:rPr>
                <w:b/>
                <w:bCs/>
                <w:i/>
                <w:sz w:val="24"/>
                <w:szCs w:val="24"/>
              </w:rPr>
            </w:pPr>
            <w:r>
              <w:rPr>
                <w:b/>
                <w:bCs/>
                <w:i/>
                <w:sz w:val="24"/>
                <w:szCs w:val="24"/>
              </w:rPr>
              <w:t>Уметь:</w:t>
            </w:r>
          </w:p>
          <w:p w14:paraId="5BAFAD17" w14:textId="77777777" w:rsidR="00E74D60" w:rsidRDefault="007C0E40">
            <w:pPr>
              <w:pStyle w:val="aff5"/>
              <w:spacing w:after="200"/>
              <w:ind w:left="0"/>
              <w:contextualSpacing/>
              <w:jc w:val="both"/>
              <w:rPr>
                <w:sz w:val="24"/>
                <w:szCs w:val="24"/>
              </w:rPr>
            </w:pPr>
            <w:r>
              <w:rPr>
                <w:sz w:val="24"/>
                <w:szCs w:val="24"/>
              </w:rPr>
              <w:t>Составление глоссария типовых фраз для начала письма, обращения, выражения проблемы, и т.д.</w:t>
            </w:r>
          </w:p>
        </w:tc>
      </w:tr>
      <w:tr w:rsidR="00E74D60" w:rsidRPr="001906EF" w14:paraId="74BC48C4" w14:textId="77777777">
        <w:tc>
          <w:tcPr>
            <w:tcW w:w="2072" w:type="dxa"/>
            <w:vMerge/>
          </w:tcPr>
          <w:p w14:paraId="1E34BDBC" w14:textId="77777777" w:rsidR="00E74D60" w:rsidRDefault="00E74D60">
            <w:pPr>
              <w:tabs>
                <w:tab w:val="left" w:pos="540"/>
              </w:tabs>
              <w:ind w:firstLine="709"/>
              <w:jc w:val="both"/>
              <w:rPr>
                <w:sz w:val="24"/>
                <w:szCs w:val="24"/>
                <w:lang w:eastAsia="ru-RU"/>
              </w:rPr>
            </w:pPr>
          </w:p>
        </w:tc>
        <w:tc>
          <w:tcPr>
            <w:tcW w:w="2200" w:type="dxa"/>
          </w:tcPr>
          <w:p w14:paraId="685F98A8" w14:textId="77777777" w:rsidR="00E74D60" w:rsidRDefault="007C0E40">
            <w:pPr>
              <w:tabs>
                <w:tab w:val="left" w:pos="540"/>
              </w:tabs>
              <w:rPr>
                <w:sz w:val="24"/>
                <w:szCs w:val="24"/>
              </w:rPr>
            </w:pPr>
            <w:r>
              <w:rPr>
                <w:sz w:val="24"/>
                <w:szCs w:val="24"/>
              </w:rPr>
              <w:t xml:space="preserve">6. Продуцирует на иностранном языке письменные речевые </w:t>
            </w:r>
            <w:r>
              <w:rPr>
                <w:sz w:val="24"/>
                <w:szCs w:val="24"/>
              </w:rPr>
              <w:lastRenderedPageBreak/>
              <w:t>произведения в соответствии с коммуникативной задачей.</w:t>
            </w:r>
          </w:p>
        </w:tc>
        <w:tc>
          <w:tcPr>
            <w:tcW w:w="2493" w:type="dxa"/>
          </w:tcPr>
          <w:p w14:paraId="36704A2F" w14:textId="77777777" w:rsidR="00E74D60" w:rsidRDefault="007C0E40">
            <w:pPr>
              <w:pStyle w:val="TableParagraph"/>
              <w:tabs>
                <w:tab w:val="left" w:pos="474"/>
              </w:tabs>
              <w:ind w:left="0"/>
              <w:jc w:val="both"/>
              <w:rPr>
                <w:i/>
                <w:sz w:val="24"/>
                <w:szCs w:val="24"/>
              </w:rPr>
            </w:pPr>
            <w:r>
              <w:rPr>
                <w:i/>
                <w:sz w:val="24"/>
                <w:szCs w:val="24"/>
              </w:rPr>
              <w:lastRenderedPageBreak/>
              <w:t xml:space="preserve">6. </w:t>
            </w:r>
            <w:r>
              <w:rPr>
                <w:b/>
                <w:bCs/>
                <w:i/>
                <w:sz w:val="24"/>
                <w:szCs w:val="24"/>
              </w:rPr>
              <w:t>знать</w:t>
            </w:r>
            <w:r>
              <w:rPr>
                <w:i/>
                <w:sz w:val="24"/>
                <w:szCs w:val="24"/>
              </w:rPr>
              <w:t xml:space="preserve">: </w:t>
            </w:r>
          </w:p>
          <w:p w14:paraId="0CDACF2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 xml:space="preserve">осуществления </w:t>
            </w:r>
            <w:r>
              <w:rPr>
                <w:sz w:val="24"/>
                <w:szCs w:val="24"/>
              </w:rPr>
              <w:lastRenderedPageBreak/>
              <w:t>письменной</w:t>
            </w:r>
            <w:r>
              <w:rPr>
                <w:spacing w:val="-1"/>
                <w:sz w:val="24"/>
                <w:szCs w:val="24"/>
              </w:rPr>
              <w:t xml:space="preserve"> </w:t>
            </w:r>
            <w:r>
              <w:rPr>
                <w:sz w:val="24"/>
                <w:szCs w:val="24"/>
              </w:rPr>
              <w:t>коммуникации</w:t>
            </w:r>
          </w:p>
          <w:p w14:paraId="414A0274" w14:textId="77777777" w:rsidR="00E74D60" w:rsidRDefault="00E74D60">
            <w:pPr>
              <w:pStyle w:val="TableParagraph"/>
              <w:tabs>
                <w:tab w:val="left" w:pos="743"/>
              </w:tabs>
              <w:ind w:left="0"/>
              <w:jc w:val="both"/>
              <w:rPr>
                <w:b/>
                <w:bCs/>
                <w:i/>
                <w:sz w:val="24"/>
                <w:szCs w:val="24"/>
              </w:rPr>
            </w:pPr>
          </w:p>
          <w:p w14:paraId="4F4CFC93" w14:textId="77777777" w:rsidR="00E74D60" w:rsidRDefault="00E74D60">
            <w:pPr>
              <w:pStyle w:val="TableParagraph"/>
              <w:tabs>
                <w:tab w:val="left" w:pos="743"/>
              </w:tabs>
              <w:ind w:left="0"/>
              <w:jc w:val="both"/>
              <w:rPr>
                <w:b/>
                <w:bCs/>
                <w:i/>
                <w:sz w:val="24"/>
                <w:szCs w:val="24"/>
              </w:rPr>
            </w:pPr>
          </w:p>
          <w:p w14:paraId="57826479" w14:textId="77777777" w:rsidR="00E74D60" w:rsidRDefault="00E74D60">
            <w:pPr>
              <w:pStyle w:val="TableParagraph"/>
              <w:tabs>
                <w:tab w:val="left" w:pos="743"/>
              </w:tabs>
              <w:ind w:left="0"/>
              <w:jc w:val="both"/>
              <w:rPr>
                <w:b/>
                <w:bCs/>
                <w:i/>
                <w:sz w:val="24"/>
                <w:szCs w:val="24"/>
              </w:rPr>
            </w:pPr>
          </w:p>
          <w:p w14:paraId="40556454" w14:textId="77777777" w:rsidR="00E74D60" w:rsidRDefault="00E74D60">
            <w:pPr>
              <w:pStyle w:val="TableParagraph"/>
              <w:tabs>
                <w:tab w:val="left" w:pos="743"/>
              </w:tabs>
              <w:ind w:left="0"/>
              <w:jc w:val="both"/>
              <w:rPr>
                <w:b/>
                <w:bCs/>
                <w:i/>
                <w:sz w:val="24"/>
                <w:szCs w:val="24"/>
              </w:rPr>
            </w:pPr>
          </w:p>
          <w:p w14:paraId="26F6B359"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614B2616"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14:paraId="1B010225" w14:textId="77777777" w:rsidR="00E74D60" w:rsidRDefault="007C0E40">
            <w:pPr>
              <w:jc w:val="both"/>
              <w:rPr>
                <w:b/>
                <w:bCs/>
                <w:i/>
                <w:sz w:val="24"/>
                <w:szCs w:val="24"/>
              </w:rPr>
            </w:pPr>
            <w:r>
              <w:rPr>
                <w:b/>
                <w:bCs/>
                <w:i/>
                <w:sz w:val="24"/>
                <w:szCs w:val="24"/>
              </w:rPr>
              <w:lastRenderedPageBreak/>
              <w:t>Знать:</w:t>
            </w:r>
          </w:p>
          <w:p w14:paraId="10BC0B5A" w14:textId="77777777" w:rsidR="00E74D60" w:rsidRDefault="007C0E40">
            <w:pPr>
              <w:pStyle w:val="TableParagraph"/>
              <w:tabs>
                <w:tab w:val="left" w:pos="247"/>
              </w:tabs>
              <w:spacing w:line="240" w:lineRule="auto"/>
              <w:ind w:left="107" w:right="242"/>
              <w:rPr>
                <w:sz w:val="24"/>
              </w:rPr>
            </w:pPr>
            <w:r>
              <w:rPr>
                <w:sz w:val="24"/>
              </w:rPr>
              <w:t>Обсуждение структуры определенного письма;</w:t>
            </w:r>
          </w:p>
          <w:p w14:paraId="190C413B" w14:textId="77777777" w:rsidR="00E74D60" w:rsidRDefault="007C0E40">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lastRenderedPageBreak/>
              <w:t>ориентированных</w:t>
            </w:r>
            <w:r>
              <w:rPr>
                <w:spacing w:val="-2"/>
                <w:sz w:val="24"/>
              </w:rPr>
              <w:t xml:space="preserve"> </w:t>
            </w:r>
            <w:r>
              <w:rPr>
                <w:sz w:val="24"/>
              </w:rPr>
              <w:t>заданий;</w:t>
            </w:r>
          </w:p>
          <w:p w14:paraId="062F3D7E" w14:textId="77777777" w:rsidR="00E74D60" w:rsidRDefault="007C0E40">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Pr>
                <w:sz w:val="24"/>
              </w:rPr>
              <w:t>деловых</w:t>
            </w:r>
            <w:r>
              <w:rPr>
                <w:spacing w:val="1"/>
                <w:sz w:val="24"/>
              </w:rPr>
              <w:t xml:space="preserve"> </w:t>
            </w:r>
            <w:r>
              <w:rPr>
                <w:sz w:val="24"/>
              </w:rPr>
              <w:t>писем</w:t>
            </w:r>
            <w:r>
              <w:rPr>
                <w:spacing w:val="1"/>
                <w:sz w:val="24"/>
              </w:rPr>
              <w:t xml:space="preserve"> </w:t>
            </w:r>
            <w:r>
              <w:rPr>
                <w:sz w:val="24"/>
              </w:rPr>
              <w:t>с</w:t>
            </w:r>
            <w:r>
              <w:rPr>
                <w:spacing w:val="1"/>
                <w:sz w:val="24"/>
              </w:rPr>
              <w:t xml:space="preserve"> </w:t>
            </w:r>
            <w:r>
              <w:rPr>
                <w:sz w:val="24"/>
              </w:rPr>
              <w:t>английского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14:paraId="5D56C212" w14:textId="77777777" w:rsidR="00E74D60" w:rsidRDefault="007C0E40">
            <w:pPr>
              <w:jc w:val="both"/>
              <w:rPr>
                <w:b/>
                <w:bCs/>
                <w:i/>
                <w:sz w:val="24"/>
                <w:szCs w:val="24"/>
              </w:rPr>
            </w:pPr>
            <w:r>
              <w:rPr>
                <w:b/>
                <w:bCs/>
                <w:i/>
                <w:sz w:val="24"/>
                <w:szCs w:val="24"/>
              </w:rPr>
              <w:t>Уметь:</w:t>
            </w:r>
          </w:p>
          <w:p w14:paraId="64600853" w14:textId="77777777" w:rsidR="00E74D60" w:rsidRDefault="007C0E40">
            <w:pPr>
              <w:jc w:val="both"/>
              <w:rPr>
                <w:b/>
                <w:bCs/>
                <w:iCs/>
                <w:sz w:val="24"/>
                <w:szCs w:val="24"/>
              </w:rPr>
            </w:pPr>
            <w:r>
              <w:rPr>
                <w:b/>
                <w:bCs/>
                <w:iCs/>
                <w:sz w:val="24"/>
                <w:szCs w:val="24"/>
              </w:rPr>
              <w:t>Написание письма определенного типа.</w:t>
            </w:r>
          </w:p>
          <w:p w14:paraId="532C458C" w14:textId="2DBCE58D" w:rsidR="00E74D60" w:rsidRDefault="00EB62DB">
            <w:pPr>
              <w:jc w:val="both"/>
              <w:rPr>
                <w:sz w:val="24"/>
                <w:szCs w:val="24"/>
                <w:lang w:val="en-GB" w:eastAsia="zh-CN"/>
              </w:rPr>
            </w:pPr>
            <w:r>
              <w:rPr>
                <w:sz w:val="24"/>
                <w:szCs w:val="24"/>
                <w:lang w:val="en-GB" w:eastAsia="zh-CN"/>
              </w:rPr>
              <w:t>Şikayet yazınız kuralları kullanınız</w:t>
            </w:r>
          </w:p>
          <w:p w14:paraId="6474ED30" w14:textId="77777777" w:rsidR="00E74D60" w:rsidRDefault="00E74D60">
            <w:pPr>
              <w:ind w:firstLine="567"/>
              <w:jc w:val="both"/>
              <w:rPr>
                <w:sz w:val="24"/>
                <w:szCs w:val="24"/>
                <w:lang w:val="en-US" w:eastAsia="zh-CN"/>
              </w:rPr>
            </w:pPr>
          </w:p>
        </w:tc>
      </w:tr>
      <w:tr w:rsidR="00E03492" w14:paraId="1456D894" w14:textId="77777777">
        <w:tc>
          <w:tcPr>
            <w:tcW w:w="2072" w:type="dxa"/>
          </w:tcPr>
          <w:p w14:paraId="76406A7B" w14:textId="54B7DEF9" w:rsidR="00E03492" w:rsidRPr="00E9001C" w:rsidRDefault="00E03492" w:rsidP="00E03492">
            <w:pPr>
              <w:tabs>
                <w:tab w:val="left" w:pos="540"/>
              </w:tabs>
              <w:contextualSpacing/>
              <w:jc w:val="both"/>
              <w:rPr>
                <w:b/>
                <w:sz w:val="24"/>
                <w:szCs w:val="24"/>
              </w:rPr>
            </w:pPr>
            <w:r w:rsidRPr="00E9001C">
              <w:rPr>
                <w:b/>
                <w:sz w:val="24"/>
                <w:szCs w:val="24"/>
              </w:rPr>
              <w:lastRenderedPageBreak/>
              <w:t>ПКП-5</w:t>
            </w:r>
          </w:p>
          <w:p w14:paraId="2041E473" w14:textId="0702151A" w:rsidR="00E03492" w:rsidRDefault="00E03492" w:rsidP="00E03492">
            <w:pPr>
              <w:tabs>
                <w:tab w:val="left" w:pos="540"/>
              </w:tabs>
              <w:contextualSpacing/>
              <w:jc w:val="both"/>
              <w:rPr>
                <w:sz w:val="24"/>
                <w:szCs w:val="24"/>
              </w:rPr>
            </w:pPr>
            <w:r w:rsidRPr="00E9001C">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200" w:type="dxa"/>
          </w:tcPr>
          <w:p w14:paraId="1AE5DBAF" w14:textId="63847EA9" w:rsidR="00E03492" w:rsidRDefault="00C86805" w:rsidP="00E03492">
            <w:r>
              <w:rPr>
                <w:rStyle w:val="FontStyle12"/>
                <w:rFonts w:eastAsia="Calibri"/>
              </w:rPr>
              <w:t xml:space="preserve">1. </w:t>
            </w:r>
            <w:r w:rsidR="00E03492" w:rsidRPr="00E9001C">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493" w:type="dxa"/>
          </w:tcPr>
          <w:p w14:paraId="684F22BB" w14:textId="3D1076C3" w:rsidR="00312449" w:rsidRDefault="00312449" w:rsidP="00312449">
            <w:pPr>
              <w:pStyle w:val="TableParagraph"/>
              <w:tabs>
                <w:tab w:val="left" w:pos="474"/>
              </w:tabs>
              <w:ind w:left="0"/>
              <w:jc w:val="both"/>
              <w:rPr>
                <w:i/>
                <w:sz w:val="24"/>
                <w:szCs w:val="24"/>
              </w:rPr>
            </w:pPr>
            <w:r>
              <w:rPr>
                <w:i/>
                <w:sz w:val="24"/>
                <w:szCs w:val="24"/>
              </w:rPr>
              <w:t xml:space="preserve">7. </w:t>
            </w:r>
            <w:r>
              <w:rPr>
                <w:b/>
                <w:bCs/>
                <w:i/>
                <w:sz w:val="24"/>
                <w:szCs w:val="24"/>
              </w:rPr>
              <w:t>знать</w:t>
            </w:r>
            <w:r>
              <w:rPr>
                <w:i/>
                <w:sz w:val="24"/>
                <w:szCs w:val="24"/>
              </w:rPr>
              <w:t xml:space="preserve">: </w:t>
            </w:r>
          </w:p>
          <w:p w14:paraId="3EF44024" w14:textId="12882A63" w:rsidR="00312449" w:rsidRDefault="00312449" w:rsidP="00312449">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устной и письменной</w:t>
            </w:r>
            <w:r>
              <w:rPr>
                <w:spacing w:val="-1"/>
                <w:sz w:val="24"/>
                <w:szCs w:val="24"/>
              </w:rPr>
              <w:t xml:space="preserve"> </w:t>
            </w:r>
            <w:r>
              <w:rPr>
                <w:sz w:val="24"/>
                <w:szCs w:val="24"/>
              </w:rPr>
              <w:t>коммуникации</w:t>
            </w:r>
          </w:p>
          <w:p w14:paraId="281DA5B6" w14:textId="77777777" w:rsidR="00312449" w:rsidRDefault="00312449" w:rsidP="00312449">
            <w:pPr>
              <w:pStyle w:val="TableParagraph"/>
              <w:tabs>
                <w:tab w:val="left" w:pos="743"/>
              </w:tabs>
              <w:ind w:left="0"/>
              <w:jc w:val="both"/>
              <w:rPr>
                <w:b/>
                <w:bCs/>
                <w:i/>
                <w:sz w:val="24"/>
                <w:szCs w:val="24"/>
              </w:rPr>
            </w:pPr>
          </w:p>
          <w:p w14:paraId="146B105C" w14:textId="77777777" w:rsidR="00312449" w:rsidRDefault="00312449" w:rsidP="00312449">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18ED0001" w14:textId="37A873C8" w:rsidR="00E03492" w:rsidRDefault="00312449" w:rsidP="00312449">
            <w:pPr>
              <w:pStyle w:val="TableParagraph"/>
              <w:tabs>
                <w:tab w:val="left" w:pos="474"/>
              </w:tabs>
              <w:jc w:val="both"/>
              <w:rPr>
                <w:bCs/>
                <w:sz w:val="24"/>
                <w:szCs w:val="24"/>
              </w:rPr>
            </w:pPr>
            <w:r>
              <w:rPr>
                <w:sz w:val="24"/>
                <w:szCs w:val="24"/>
              </w:rPr>
              <w:t>-</w:t>
            </w:r>
            <w:r>
              <w:rPr>
                <w:i/>
                <w:sz w:val="24"/>
                <w:szCs w:val="24"/>
              </w:rPr>
              <w:t xml:space="preserve"> </w:t>
            </w:r>
            <w:r>
              <w:rPr>
                <w:sz w:val="24"/>
                <w:szCs w:val="24"/>
              </w:rPr>
              <w:t>вести переписку с партнерами на иностранном языке.</w:t>
            </w:r>
          </w:p>
        </w:tc>
        <w:tc>
          <w:tcPr>
            <w:tcW w:w="3287" w:type="dxa"/>
          </w:tcPr>
          <w:p w14:paraId="5725F171" w14:textId="77777777" w:rsidR="00E03492" w:rsidRDefault="00E03492" w:rsidP="00E03492">
            <w:pPr>
              <w:jc w:val="both"/>
              <w:rPr>
                <w:b/>
                <w:bCs/>
                <w:sz w:val="24"/>
                <w:szCs w:val="24"/>
                <w:lang w:eastAsia="zh-CN"/>
              </w:rPr>
            </w:pPr>
            <w:r>
              <w:rPr>
                <w:b/>
                <w:bCs/>
                <w:i/>
                <w:iCs/>
                <w:sz w:val="24"/>
                <w:szCs w:val="24"/>
                <w:lang w:eastAsia="zh-CN"/>
              </w:rPr>
              <w:t xml:space="preserve"> Знать:</w:t>
            </w:r>
          </w:p>
          <w:p w14:paraId="65AC560A" w14:textId="77777777" w:rsidR="00E03492" w:rsidRDefault="00E03492" w:rsidP="00E03492">
            <w:pPr>
              <w:jc w:val="both"/>
              <w:rPr>
                <w:b/>
                <w:bCs/>
                <w:sz w:val="24"/>
                <w:szCs w:val="24"/>
                <w:lang w:eastAsia="zh-CN"/>
              </w:rPr>
            </w:pPr>
            <w:r>
              <w:rPr>
                <w:b/>
                <w:bCs/>
                <w:sz w:val="24"/>
                <w:szCs w:val="24"/>
                <w:lang w:eastAsia="zh-CN"/>
              </w:rPr>
              <w:t>Исследование о приемах убедительного письма.</w:t>
            </w:r>
          </w:p>
          <w:p w14:paraId="1F6D9D3E" w14:textId="7BA0FE6D" w:rsidR="00E03492" w:rsidRDefault="00E03492" w:rsidP="00E03492">
            <w:pPr>
              <w:pStyle w:val="aff5"/>
              <w:ind w:left="80"/>
              <w:contextualSpacing/>
              <w:jc w:val="both"/>
              <w:rPr>
                <w:sz w:val="24"/>
                <w:szCs w:val="24"/>
                <w:lang w:val="pt-PT" w:eastAsia="zh-CN"/>
              </w:rPr>
            </w:pPr>
            <w:r w:rsidRPr="00EB62DB">
              <w:rPr>
                <w:sz w:val="24"/>
                <w:szCs w:val="24"/>
                <w:lang w:val="pt-PT" w:eastAsia="zh-CN"/>
              </w:rPr>
              <w:t>inandırıcı muhaberat</w:t>
            </w:r>
            <w:r>
              <w:rPr>
                <w:sz w:val="24"/>
                <w:szCs w:val="24"/>
                <w:lang w:val="pt-PT" w:eastAsia="zh-CN"/>
              </w:rPr>
              <w:t xml:space="preserve">ın için bir video nulunuz. Birkaç kural yazınız. Başka öğrencilere anlatınız. </w:t>
            </w:r>
          </w:p>
          <w:p w14:paraId="4B3624AC" w14:textId="77777777" w:rsidR="00E03492" w:rsidRDefault="00E03492" w:rsidP="00E03492">
            <w:pPr>
              <w:tabs>
                <w:tab w:val="left" w:pos="540"/>
              </w:tabs>
              <w:jc w:val="both"/>
              <w:rPr>
                <w:b/>
                <w:bCs/>
                <w:i/>
                <w:sz w:val="24"/>
                <w:szCs w:val="24"/>
              </w:rPr>
            </w:pPr>
            <w:r>
              <w:rPr>
                <w:b/>
                <w:bCs/>
                <w:i/>
                <w:sz w:val="24"/>
                <w:szCs w:val="24"/>
              </w:rPr>
              <w:t>Уметь:</w:t>
            </w:r>
          </w:p>
          <w:p w14:paraId="7729A975" w14:textId="43D71CB5" w:rsidR="00E03492" w:rsidRDefault="00E03492" w:rsidP="00E03492">
            <w:pPr>
              <w:pStyle w:val="aff5"/>
              <w:ind w:left="80"/>
              <w:contextualSpacing/>
              <w:jc w:val="both"/>
              <w:rPr>
                <w:sz w:val="24"/>
                <w:szCs w:val="24"/>
                <w:lang w:val="pt-PT" w:eastAsia="zh-CN"/>
              </w:rPr>
            </w:pPr>
            <w:r>
              <w:rPr>
                <w:bCs/>
                <w:sz w:val="24"/>
                <w:szCs w:val="24"/>
                <w:lang w:eastAsia="ru-RU"/>
              </w:rPr>
              <w:t>Участие в ролевой игре на заданную тему “</w:t>
            </w:r>
            <w:r w:rsidRPr="00194B10">
              <w:rPr>
                <w:bCs/>
                <w:sz w:val="24"/>
                <w:szCs w:val="24"/>
                <w:lang w:eastAsia="ru-RU"/>
              </w:rPr>
              <w:t>İş</w:t>
            </w:r>
            <w:r>
              <w:rPr>
                <w:bCs/>
                <w:sz w:val="24"/>
                <w:szCs w:val="24"/>
                <w:lang w:val="tr-TR" w:eastAsia="ru-RU"/>
              </w:rPr>
              <w:t xml:space="preserve"> görüşmesi</w:t>
            </w:r>
            <w:r>
              <w:rPr>
                <w:bCs/>
                <w:sz w:val="24"/>
                <w:szCs w:val="24"/>
                <w:lang w:eastAsia="ru-RU"/>
              </w:rPr>
              <w:t xml:space="preserve">” с предварительным обменом письмами. </w:t>
            </w:r>
          </w:p>
        </w:tc>
      </w:tr>
    </w:tbl>
    <w:p w14:paraId="444D97E0" w14:textId="77777777" w:rsidR="004D5EA9" w:rsidRPr="008003FD" w:rsidRDefault="004D5EA9" w:rsidP="004D5EA9">
      <w:pPr>
        <w:tabs>
          <w:tab w:val="left" w:pos="540"/>
        </w:tabs>
        <w:ind w:firstLine="709"/>
        <w:jc w:val="center"/>
        <w:rPr>
          <w:b/>
          <w:bCs/>
          <w:sz w:val="28"/>
          <w:szCs w:val="28"/>
          <w:highlight w:val="green"/>
        </w:rPr>
      </w:pPr>
    </w:p>
    <w:p w14:paraId="6789E4BB" w14:textId="77777777" w:rsidR="00D1006B" w:rsidRPr="00A76D53" w:rsidRDefault="00D1006B" w:rsidP="00D1006B">
      <w:pPr>
        <w:tabs>
          <w:tab w:val="left" w:pos="540"/>
        </w:tabs>
        <w:ind w:firstLine="709"/>
        <w:jc w:val="center"/>
        <w:rPr>
          <w:b/>
          <w:sz w:val="28"/>
          <w:szCs w:val="28"/>
        </w:rPr>
      </w:pPr>
      <w:r w:rsidRPr="00A76D53">
        <w:rPr>
          <w:b/>
          <w:sz w:val="28"/>
          <w:szCs w:val="28"/>
        </w:rPr>
        <w:t xml:space="preserve">Арабский язык </w:t>
      </w:r>
    </w:p>
    <w:p w14:paraId="3018C60E" w14:textId="77777777" w:rsidR="00D1006B" w:rsidRPr="00A76D53" w:rsidRDefault="00D1006B" w:rsidP="00D1006B">
      <w:pPr>
        <w:tabs>
          <w:tab w:val="left" w:pos="540"/>
        </w:tabs>
        <w:ind w:firstLine="709"/>
        <w:jc w:val="center"/>
      </w:pPr>
    </w:p>
    <w:tbl>
      <w:tblPr>
        <w:tblW w:w="10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2"/>
        <w:gridCol w:w="2200"/>
        <w:gridCol w:w="2493"/>
        <w:gridCol w:w="3287"/>
      </w:tblGrid>
      <w:tr w:rsidR="00D1006B" w:rsidRPr="00A76D53" w14:paraId="004B907C" w14:textId="77777777" w:rsidTr="00807DB2">
        <w:tc>
          <w:tcPr>
            <w:tcW w:w="2072" w:type="dxa"/>
          </w:tcPr>
          <w:p w14:paraId="4172E50C" w14:textId="77777777" w:rsidR="00D1006B" w:rsidRPr="00A76D53" w:rsidRDefault="00D1006B" w:rsidP="00807DB2">
            <w:pPr>
              <w:tabs>
                <w:tab w:val="left" w:pos="540"/>
              </w:tabs>
              <w:jc w:val="both"/>
            </w:pPr>
            <w:r w:rsidRPr="00A76D53">
              <w:rPr>
                <w:b/>
              </w:rPr>
              <w:t>Код компетенции</w:t>
            </w:r>
          </w:p>
        </w:tc>
        <w:tc>
          <w:tcPr>
            <w:tcW w:w="2200" w:type="dxa"/>
          </w:tcPr>
          <w:p w14:paraId="6FC9CEA7" w14:textId="77777777" w:rsidR="00D1006B" w:rsidRPr="00A76D53" w:rsidRDefault="00D1006B" w:rsidP="00807DB2">
            <w:pPr>
              <w:tabs>
                <w:tab w:val="left" w:pos="540"/>
              </w:tabs>
              <w:ind w:hanging="12"/>
              <w:jc w:val="both"/>
              <w:rPr>
                <w:b/>
              </w:rPr>
            </w:pPr>
            <w:r w:rsidRPr="00A76D53">
              <w:rPr>
                <w:b/>
              </w:rPr>
              <w:t>Индикаторы достижения компетенции</w:t>
            </w:r>
          </w:p>
        </w:tc>
        <w:tc>
          <w:tcPr>
            <w:tcW w:w="2493" w:type="dxa"/>
          </w:tcPr>
          <w:p w14:paraId="2C09DFF2" w14:textId="77777777" w:rsidR="00D1006B" w:rsidRPr="00A76D53" w:rsidRDefault="00D1006B" w:rsidP="00807DB2">
            <w:pPr>
              <w:tabs>
                <w:tab w:val="left" w:pos="540"/>
              </w:tabs>
              <w:jc w:val="both"/>
              <w:rPr>
                <w:b/>
              </w:rPr>
            </w:pPr>
            <w:r w:rsidRPr="00A76D53">
              <w:rPr>
                <w:b/>
                <w:color w:val="000000"/>
              </w:rPr>
              <w:t>Результаты обучения    (умения и знания), соотнесенные с индикаторами достижения компетенции</w:t>
            </w:r>
          </w:p>
        </w:tc>
        <w:tc>
          <w:tcPr>
            <w:tcW w:w="3287" w:type="dxa"/>
          </w:tcPr>
          <w:p w14:paraId="11E10362" w14:textId="77777777" w:rsidR="00D1006B" w:rsidRPr="00A76D53" w:rsidRDefault="00D1006B" w:rsidP="00807DB2">
            <w:pPr>
              <w:tabs>
                <w:tab w:val="left" w:pos="540"/>
              </w:tabs>
              <w:jc w:val="both"/>
              <w:rPr>
                <w:b/>
              </w:rPr>
            </w:pPr>
            <w:r w:rsidRPr="00A76D53">
              <w:rPr>
                <w:b/>
              </w:rPr>
              <w:t>Типовые контрольные задания, необходимые для оценки индикаторов достижения компетенций, умений и знаний</w:t>
            </w:r>
          </w:p>
        </w:tc>
      </w:tr>
      <w:tr w:rsidR="00D1006B" w:rsidRPr="00A76D53" w14:paraId="4B249BA1" w14:textId="77777777" w:rsidTr="00807DB2">
        <w:tc>
          <w:tcPr>
            <w:tcW w:w="2072" w:type="dxa"/>
            <w:vMerge w:val="restart"/>
          </w:tcPr>
          <w:p w14:paraId="6DF29C44" w14:textId="77777777" w:rsidR="00D1006B" w:rsidRPr="00A76D53" w:rsidRDefault="00D1006B" w:rsidP="00807DB2">
            <w:pPr>
              <w:rPr>
                <w:b/>
              </w:rPr>
            </w:pPr>
            <w:r w:rsidRPr="00A76D53">
              <w:rPr>
                <w:b/>
              </w:rPr>
              <w:t>УК-3</w:t>
            </w:r>
          </w:p>
          <w:p w14:paraId="0F61D7E4" w14:textId="77777777" w:rsidR="00D1006B" w:rsidRPr="00A76D53" w:rsidRDefault="00D1006B" w:rsidP="00807DB2">
            <w:pPr>
              <w:rPr>
                <w:b/>
              </w:rPr>
            </w:pPr>
            <w:r w:rsidRPr="00A76D53">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37A3F901" w14:textId="77777777" w:rsidR="00D1006B" w:rsidRPr="00A76D53" w:rsidRDefault="00D1006B" w:rsidP="00807DB2">
            <w:pPr>
              <w:tabs>
                <w:tab w:val="left" w:pos="540"/>
              </w:tabs>
              <w:ind w:firstLine="34"/>
              <w:jc w:val="both"/>
            </w:pPr>
          </w:p>
        </w:tc>
        <w:tc>
          <w:tcPr>
            <w:tcW w:w="2200" w:type="dxa"/>
          </w:tcPr>
          <w:p w14:paraId="28947787" w14:textId="77777777" w:rsidR="00D1006B" w:rsidRPr="00A76D53" w:rsidRDefault="00D1006B" w:rsidP="007919A9">
            <w:pPr>
              <w:numPr>
                <w:ilvl w:val="0"/>
                <w:numId w:val="48"/>
              </w:numPr>
              <w:pBdr>
                <w:top w:val="nil"/>
                <w:left w:val="nil"/>
                <w:bottom w:val="nil"/>
                <w:right w:val="nil"/>
                <w:between w:val="nil"/>
              </w:pBdr>
              <w:tabs>
                <w:tab w:val="left" w:pos="540"/>
              </w:tabs>
              <w:suppressAutoHyphens w:val="0"/>
              <w:rPr>
                <w:color w:val="000000"/>
              </w:rPr>
            </w:pPr>
            <w:r w:rsidRPr="00A76D53">
              <w:rPr>
                <w:color w:val="000000"/>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2BA398D" w14:textId="77777777" w:rsidR="00D1006B" w:rsidRPr="00A76D53" w:rsidRDefault="00D1006B" w:rsidP="00807DB2">
            <w:pPr>
              <w:pBdr>
                <w:top w:val="nil"/>
                <w:left w:val="nil"/>
                <w:bottom w:val="nil"/>
                <w:right w:val="nil"/>
                <w:between w:val="nil"/>
              </w:pBdr>
              <w:tabs>
                <w:tab w:val="left" w:pos="540"/>
              </w:tabs>
              <w:rPr>
                <w:color w:val="000000"/>
              </w:rPr>
            </w:pPr>
          </w:p>
          <w:p w14:paraId="1D3EC951" w14:textId="77777777" w:rsidR="00D1006B" w:rsidRPr="00A76D53" w:rsidRDefault="00D1006B" w:rsidP="00807DB2">
            <w:pPr>
              <w:pBdr>
                <w:top w:val="nil"/>
                <w:left w:val="nil"/>
                <w:bottom w:val="nil"/>
                <w:right w:val="nil"/>
                <w:between w:val="nil"/>
              </w:pBdr>
              <w:tabs>
                <w:tab w:val="left" w:pos="540"/>
              </w:tabs>
              <w:rPr>
                <w:color w:val="000000"/>
              </w:rPr>
            </w:pPr>
          </w:p>
        </w:tc>
        <w:tc>
          <w:tcPr>
            <w:tcW w:w="2493" w:type="dxa"/>
          </w:tcPr>
          <w:p w14:paraId="0CBDDBE8" w14:textId="77777777" w:rsidR="00D1006B" w:rsidRPr="00A76D53" w:rsidRDefault="00D1006B" w:rsidP="007919A9">
            <w:pPr>
              <w:widowControl/>
              <w:numPr>
                <w:ilvl w:val="0"/>
                <w:numId w:val="49"/>
              </w:numPr>
              <w:suppressAutoHyphens w:val="0"/>
              <w:spacing w:line="240" w:lineRule="auto"/>
            </w:pPr>
            <w:r w:rsidRPr="00A76D53">
              <w:rPr>
                <w:b/>
                <w:i/>
              </w:rPr>
              <w:t>знать</w:t>
            </w:r>
            <w:r w:rsidRPr="00A76D53">
              <w:t>:</w:t>
            </w:r>
          </w:p>
          <w:p w14:paraId="6AA9FE96" w14:textId="77777777" w:rsidR="00D1006B" w:rsidRPr="00A76D53" w:rsidRDefault="00D1006B" w:rsidP="00807DB2">
            <w:pPr>
              <w:jc w:val="both"/>
            </w:pPr>
            <w:r w:rsidRPr="00A76D53">
              <w:t xml:space="preserve">теоретические основы организации коммуникации (психологический и лингвистический аспект); </w:t>
            </w:r>
          </w:p>
          <w:p w14:paraId="1698C03F" w14:textId="77777777" w:rsidR="00D1006B" w:rsidRPr="00A76D53" w:rsidRDefault="00D1006B" w:rsidP="00807DB2">
            <w:pPr>
              <w:jc w:val="both"/>
            </w:pPr>
            <w:r w:rsidRPr="00A76D53">
              <w:rPr>
                <w:b/>
                <w:i/>
              </w:rPr>
              <w:t>уметь</w:t>
            </w:r>
            <w:r w:rsidRPr="00A76D53">
              <w:t xml:space="preserve">: </w:t>
            </w:r>
          </w:p>
          <w:p w14:paraId="7D13FF1C" w14:textId="77777777" w:rsidR="00D1006B" w:rsidRPr="00A76D53" w:rsidRDefault="00D1006B" w:rsidP="00807DB2">
            <w:r w:rsidRPr="00A76D53">
              <w:t xml:space="preserve">-  анализировать и применять на практике знания психологии общения, адекватного лингвистического оформления сообщений в ситуациях решения </w:t>
            </w:r>
            <w:r w:rsidRPr="00A76D53">
              <w:lastRenderedPageBreak/>
              <w:t>стандартных коммуникативных задач;</w:t>
            </w:r>
            <w:r w:rsidRPr="00A76D53">
              <w:tab/>
            </w:r>
          </w:p>
          <w:p w14:paraId="032EC74B" w14:textId="77777777" w:rsidR="00D1006B" w:rsidRPr="00A76D53" w:rsidRDefault="00D1006B" w:rsidP="00807DB2">
            <w:r w:rsidRPr="00A76D53">
              <w:t>- переводить тексты с иностранного языка на родной</w:t>
            </w:r>
          </w:p>
          <w:p w14:paraId="34A02DF0" w14:textId="77777777" w:rsidR="00D1006B" w:rsidRPr="00A76D53" w:rsidRDefault="00D1006B" w:rsidP="00807DB2">
            <w:pPr>
              <w:jc w:val="both"/>
            </w:pPr>
            <w:r w:rsidRPr="00A76D53">
              <w:t xml:space="preserve">язык и с родного языка на иностранный язык информацию с использованием электронного словаря. </w:t>
            </w:r>
            <w:r w:rsidRPr="00A76D53">
              <w:tab/>
            </w:r>
          </w:p>
        </w:tc>
        <w:tc>
          <w:tcPr>
            <w:tcW w:w="3287" w:type="dxa"/>
          </w:tcPr>
          <w:p w14:paraId="000F11AE" w14:textId="77777777" w:rsidR="00D1006B" w:rsidRPr="00A76D53" w:rsidRDefault="00D1006B" w:rsidP="00807DB2">
            <w:pPr>
              <w:tabs>
                <w:tab w:val="left" w:pos="540"/>
              </w:tabs>
              <w:jc w:val="both"/>
              <w:rPr>
                <w:b/>
                <w:i/>
              </w:rPr>
            </w:pPr>
            <w:r w:rsidRPr="00A76D53">
              <w:rPr>
                <w:b/>
                <w:i/>
              </w:rPr>
              <w:lastRenderedPageBreak/>
              <w:t>Знать:</w:t>
            </w:r>
          </w:p>
          <w:p w14:paraId="5D26013F" w14:textId="77777777" w:rsidR="00D1006B" w:rsidRPr="00A76D53" w:rsidRDefault="00D1006B" w:rsidP="00807DB2">
            <w:pPr>
              <w:tabs>
                <w:tab w:val="left" w:pos="540"/>
              </w:tabs>
              <w:jc w:val="both"/>
            </w:pPr>
            <w:r w:rsidRPr="00A76D53">
              <w:t xml:space="preserve">Монолог-презентация об особенностях бизнес этикета. </w:t>
            </w:r>
          </w:p>
          <w:p w14:paraId="160AC135" w14:textId="77777777" w:rsidR="00D1006B" w:rsidRPr="00A76D53" w:rsidRDefault="00D1006B" w:rsidP="00807DB2">
            <w:pPr>
              <w:tabs>
                <w:tab w:val="left" w:pos="540"/>
              </w:tabs>
              <w:jc w:val="both"/>
              <w:rPr>
                <w:b/>
                <w:i/>
              </w:rPr>
            </w:pPr>
          </w:p>
          <w:p w14:paraId="35A2BDE9" w14:textId="77777777" w:rsidR="00D1006B" w:rsidRPr="00A76D53" w:rsidRDefault="00D1006B" w:rsidP="00807DB2">
            <w:pPr>
              <w:tabs>
                <w:tab w:val="left" w:pos="540"/>
              </w:tabs>
              <w:jc w:val="both"/>
              <w:rPr>
                <w:b/>
                <w:i/>
              </w:rPr>
            </w:pPr>
          </w:p>
          <w:p w14:paraId="3F5C5B34" w14:textId="77777777" w:rsidR="00D1006B" w:rsidRPr="00A76D53" w:rsidRDefault="00D1006B" w:rsidP="00807DB2">
            <w:pPr>
              <w:tabs>
                <w:tab w:val="left" w:pos="540"/>
              </w:tabs>
              <w:jc w:val="both"/>
              <w:rPr>
                <w:b/>
                <w:i/>
              </w:rPr>
            </w:pPr>
          </w:p>
          <w:p w14:paraId="55239F46" w14:textId="77777777" w:rsidR="00D1006B" w:rsidRPr="00A76D53" w:rsidRDefault="00D1006B" w:rsidP="00807DB2">
            <w:pPr>
              <w:tabs>
                <w:tab w:val="left" w:pos="540"/>
              </w:tabs>
              <w:jc w:val="both"/>
              <w:rPr>
                <w:b/>
                <w:i/>
              </w:rPr>
            </w:pPr>
          </w:p>
          <w:p w14:paraId="52A221E9" w14:textId="77777777" w:rsidR="00D1006B" w:rsidRPr="00A76D53" w:rsidRDefault="00D1006B" w:rsidP="00807DB2">
            <w:pPr>
              <w:tabs>
                <w:tab w:val="left" w:pos="540"/>
              </w:tabs>
              <w:jc w:val="both"/>
              <w:rPr>
                <w:b/>
                <w:i/>
              </w:rPr>
            </w:pPr>
            <w:r w:rsidRPr="00A76D53">
              <w:rPr>
                <w:b/>
                <w:i/>
              </w:rPr>
              <w:t>Уметь:</w:t>
            </w:r>
          </w:p>
          <w:p w14:paraId="30FBCD8C" w14:textId="77777777" w:rsidR="00D1006B" w:rsidRPr="00A76D53" w:rsidRDefault="00D1006B" w:rsidP="00807DB2">
            <w:pPr>
              <w:tabs>
                <w:tab w:val="left" w:pos="540"/>
              </w:tabs>
              <w:jc w:val="both"/>
            </w:pPr>
            <w:r w:rsidRPr="00A76D53">
              <w:t xml:space="preserve">Запись основных выражений по изучаемой проблематике и </w:t>
            </w:r>
          </w:p>
          <w:p w14:paraId="47094EE6" w14:textId="77777777" w:rsidR="00D1006B" w:rsidRPr="00A76D53" w:rsidRDefault="00D1006B" w:rsidP="00807DB2">
            <w:pPr>
              <w:tabs>
                <w:tab w:val="left" w:pos="540"/>
              </w:tabs>
              <w:jc w:val="both"/>
              <w:rPr>
                <w:b/>
                <w:i/>
              </w:rPr>
            </w:pPr>
            <w:r w:rsidRPr="00A76D53">
              <w:t xml:space="preserve">составление глоссария. </w:t>
            </w:r>
          </w:p>
        </w:tc>
      </w:tr>
      <w:tr w:rsidR="00D1006B" w:rsidRPr="00A76D53" w14:paraId="11A3C407" w14:textId="77777777" w:rsidTr="00807DB2">
        <w:tc>
          <w:tcPr>
            <w:tcW w:w="2072" w:type="dxa"/>
            <w:vMerge/>
          </w:tcPr>
          <w:p w14:paraId="567353AB" w14:textId="77777777" w:rsidR="00D1006B" w:rsidRPr="00A76D53" w:rsidRDefault="00D1006B" w:rsidP="00807DB2">
            <w:pPr>
              <w:pBdr>
                <w:top w:val="nil"/>
                <w:left w:val="nil"/>
                <w:bottom w:val="nil"/>
                <w:right w:val="nil"/>
                <w:between w:val="nil"/>
              </w:pBdr>
              <w:spacing w:line="276" w:lineRule="auto"/>
              <w:rPr>
                <w:b/>
                <w:i/>
              </w:rPr>
            </w:pPr>
          </w:p>
        </w:tc>
        <w:tc>
          <w:tcPr>
            <w:tcW w:w="2200" w:type="dxa"/>
          </w:tcPr>
          <w:p w14:paraId="215D9B58" w14:textId="77777777" w:rsidR="00D1006B" w:rsidRPr="00A76D53" w:rsidRDefault="00D1006B" w:rsidP="00807DB2">
            <w:pPr>
              <w:pBdr>
                <w:top w:val="nil"/>
                <w:left w:val="nil"/>
                <w:bottom w:val="nil"/>
                <w:right w:val="nil"/>
                <w:between w:val="nil"/>
              </w:pBdr>
              <w:rPr>
                <w:color w:val="000000"/>
              </w:rPr>
            </w:pPr>
            <w:r w:rsidRPr="00A76D53">
              <w:rPr>
                <w:color w:val="000000"/>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1F1D38BE" w14:textId="77777777" w:rsidR="00D1006B" w:rsidRPr="00A76D53" w:rsidRDefault="00D1006B" w:rsidP="00807DB2">
            <w:pPr>
              <w:tabs>
                <w:tab w:val="left" w:pos="540"/>
              </w:tabs>
            </w:pPr>
          </w:p>
          <w:p w14:paraId="3F168639" w14:textId="77777777" w:rsidR="00D1006B" w:rsidRPr="00A76D53" w:rsidRDefault="00D1006B" w:rsidP="00807DB2">
            <w:pPr>
              <w:tabs>
                <w:tab w:val="left" w:pos="540"/>
              </w:tabs>
            </w:pPr>
          </w:p>
          <w:p w14:paraId="5E281132" w14:textId="77777777" w:rsidR="00D1006B" w:rsidRPr="00A76D53" w:rsidRDefault="00D1006B" w:rsidP="00807DB2">
            <w:pPr>
              <w:tabs>
                <w:tab w:val="left" w:pos="540"/>
              </w:tabs>
            </w:pPr>
          </w:p>
          <w:p w14:paraId="422898DC" w14:textId="77777777" w:rsidR="00D1006B" w:rsidRPr="00A76D53" w:rsidRDefault="00D1006B" w:rsidP="00807DB2">
            <w:pPr>
              <w:tabs>
                <w:tab w:val="left" w:pos="540"/>
              </w:tabs>
              <w:jc w:val="both"/>
            </w:pPr>
          </w:p>
        </w:tc>
        <w:tc>
          <w:tcPr>
            <w:tcW w:w="2493" w:type="dxa"/>
          </w:tcPr>
          <w:p w14:paraId="2A7D06C4" w14:textId="77777777" w:rsidR="00D1006B" w:rsidRPr="00A76D53" w:rsidRDefault="00D1006B" w:rsidP="007919A9">
            <w:pPr>
              <w:widowControl/>
              <w:numPr>
                <w:ilvl w:val="0"/>
                <w:numId w:val="48"/>
              </w:numPr>
              <w:suppressAutoHyphens w:val="0"/>
              <w:spacing w:line="240" w:lineRule="auto"/>
              <w:rPr>
                <w:b/>
              </w:rPr>
            </w:pPr>
            <w:r w:rsidRPr="00A76D53">
              <w:rPr>
                <w:b/>
                <w:i/>
              </w:rPr>
              <w:t>знать</w:t>
            </w:r>
            <w:r w:rsidRPr="00A76D53">
              <w:rPr>
                <w:b/>
              </w:rPr>
              <w:t xml:space="preserve">: </w:t>
            </w:r>
          </w:p>
          <w:p w14:paraId="197954B0" w14:textId="77777777" w:rsidR="00D1006B" w:rsidRPr="00A76D53" w:rsidRDefault="00D1006B" w:rsidP="00807DB2">
            <w:r w:rsidRPr="00A76D53">
              <w:t>- правила речевого поведения в профессионально-деловом общении;</w:t>
            </w:r>
          </w:p>
          <w:p w14:paraId="5EB2A25A" w14:textId="77777777" w:rsidR="00D1006B" w:rsidRPr="00A76D53" w:rsidRDefault="00D1006B" w:rsidP="00807DB2">
            <w:pPr>
              <w:rPr>
                <w:b/>
                <w:i/>
              </w:rPr>
            </w:pPr>
          </w:p>
          <w:p w14:paraId="060B3C4D" w14:textId="77777777" w:rsidR="00D1006B" w:rsidRPr="00A76D53" w:rsidRDefault="00D1006B" w:rsidP="00807DB2">
            <w:pPr>
              <w:rPr>
                <w:b/>
                <w:i/>
              </w:rPr>
            </w:pPr>
          </w:p>
          <w:p w14:paraId="78151522" w14:textId="77777777" w:rsidR="00D1006B" w:rsidRPr="00A76D53" w:rsidRDefault="00D1006B" w:rsidP="00807DB2">
            <w:pPr>
              <w:rPr>
                <w:b/>
                <w:i/>
              </w:rPr>
            </w:pPr>
          </w:p>
          <w:p w14:paraId="5BD8BE46" w14:textId="77777777" w:rsidR="00D1006B" w:rsidRPr="00A76D53" w:rsidRDefault="00D1006B" w:rsidP="00807DB2">
            <w:pPr>
              <w:rPr>
                <w:b/>
                <w:i/>
              </w:rPr>
            </w:pPr>
          </w:p>
          <w:p w14:paraId="25086643" w14:textId="77777777" w:rsidR="00D1006B" w:rsidRPr="00A76D53" w:rsidRDefault="00D1006B" w:rsidP="00807DB2">
            <w:pPr>
              <w:rPr>
                <w:b/>
                <w:i/>
              </w:rPr>
            </w:pPr>
          </w:p>
          <w:p w14:paraId="4E47E238" w14:textId="77777777" w:rsidR="00D1006B" w:rsidRPr="00A76D53" w:rsidRDefault="00D1006B" w:rsidP="00807DB2">
            <w:r w:rsidRPr="00A76D53">
              <w:rPr>
                <w:b/>
                <w:i/>
              </w:rPr>
              <w:t>уметь</w:t>
            </w:r>
            <w:r w:rsidRPr="00A76D53">
              <w:t>:</w:t>
            </w:r>
          </w:p>
          <w:p w14:paraId="36BE5BEE" w14:textId="77777777" w:rsidR="00D1006B" w:rsidRPr="00A76D53" w:rsidRDefault="00D1006B" w:rsidP="00807DB2">
            <w:r w:rsidRPr="00A76D53">
              <w:t>- адекватно использовать языковые нормы профессионально-делового общения в письменной и устной коммуникации;</w:t>
            </w:r>
          </w:p>
        </w:tc>
        <w:tc>
          <w:tcPr>
            <w:tcW w:w="3287" w:type="dxa"/>
          </w:tcPr>
          <w:p w14:paraId="3FD98E48" w14:textId="77777777" w:rsidR="00D1006B" w:rsidRPr="00A76D53" w:rsidRDefault="00D1006B" w:rsidP="00807DB2">
            <w:pPr>
              <w:jc w:val="both"/>
              <w:rPr>
                <w:b/>
                <w:i/>
              </w:rPr>
            </w:pPr>
            <w:r w:rsidRPr="00A76D53">
              <w:rPr>
                <w:b/>
                <w:i/>
              </w:rPr>
              <w:t>Знать:</w:t>
            </w:r>
          </w:p>
          <w:p w14:paraId="18342B50" w14:textId="77777777" w:rsidR="00D1006B" w:rsidRPr="00A76D53" w:rsidRDefault="00D1006B" w:rsidP="00807DB2">
            <w:pPr>
              <w:jc w:val="right"/>
              <w:rPr>
                <w:b/>
                <w:color w:val="C00000"/>
              </w:rPr>
            </w:pPr>
            <w:r w:rsidRPr="00A76D53">
              <w:rPr>
                <w:b/>
              </w:rPr>
              <w:t>Составление списка ключевых фраз.</w:t>
            </w:r>
            <w:r w:rsidRPr="00A76D53">
              <w:rPr>
                <w:b/>
                <w:color w:val="C00000"/>
              </w:rPr>
              <w:t xml:space="preserve"> </w:t>
            </w:r>
          </w:p>
          <w:p w14:paraId="246E56A9" w14:textId="77777777" w:rsidR="00D1006B" w:rsidRPr="00A76D53" w:rsidRDefault="00D1006B" w:rsidP="00807DB2">
            <w:pPr>
              <w:tabs>
                <w:tab w:val="left" w:pos="540"/>
              </w:tabs>
              <w:jc w:val="right"/>
            </w:pPr>
          </w:p>
          <w:p w14:paraId="37FF4685" w14:textId="77777777" w:rsidR="00D1006B" w:rsidRPr="00A76D53" w:rsidRDefault="00D1006B" w:rsidP="00807DB2">
            <w:pPr>
              <w:tabs>
                <w:tab w:val="left" w:pos="540"/>
              </w:tabs>
              <w:jc w:val="right"/>
            </w:pPr>
            <w:r w:rsidRPr="00A76D53">
              <w:rPr>
                <w:rtl/>
              </w:rPr>
              <w:t>سرد العبارات الرئيسية لرسالة العمل: المقدمة والتحية والفكرة الرئيسية والاستنتاج. التعليق على الهيكل العام</w:t>
            </w:r>
            <w:r w:rsidRPr="00A76D53">
              <w:t>.</w:t>
            </w:r>
          </w:p>
          <w:p w14:paraId="57412DD6" w14:textId="77777777" w:rsidR="00D1006B" w:rsidRPr="00A76D53" w:rsidRDefault="00D1006B" w:rsidP="00807DB2">
            <w:pPr>
              <w:tabs>
                <w:tab w:val="left" w:pos="540"/>
              </w:tabs>
              <w:jc w:val="right"/>
            </w:pPr>
          </w:p>
          <w:p w14:paraId="7A885C8E" w14:textId="77777777" w:rsidR="00D1006B" w:rsidRPr="00A76D53" w:rsidRDefault="00D1006B" w:rsidP="00807DB2">
            <w:pPr>
              <w:tabs>
                <w:tab w:val="left" w:pos="540"/>
              </w:tabs>
              <w:jc w:val="both"/>
              <w:rPr>
                <w:b/>
                <w:i/>
              </w:rPr>
            </w:pPr>
            <w:r w:rsidRPr="00A76D53">
              <w:rPr>
                <w:b/>
                <w:i/>
              </w:rPr>
              <w:t>Уметь:</w:t>
            </w:r>
          </w:p>
          <w:p w14:paraId="5C53B06A" w14:textId="77777777" w:rsidR="00D1006B" w:rsidRPr="00A76D53" w:rsidRDefault="00D1006B" w:rsidP="00807DB2">
            <w:pPr>
              <w:jc w:val="both"/>
            </w:pPr>
            <w:r w:rsidRPr="00A76D53">
              <w:t xml:space="preserve">Перевод фрагментов делового письма различных типов. </w:t>
            </w:r>
          </w:p>
        </w:tc>
      </w:tr>
      <w:tr w:rsidR="00D1006B" w:rsidRPr="00A76D53" w14:paraId="77BB7599" w14:textId="77777777" w:rsidTr="00807DB2">
        <w:tc>
          <w:tcPr>
            <w:tcW w:w="2072" w:type="dxa"/>
            <w:vMerge/>
          </w:tcPr>
          <w:p w14:paraId="52A3FB23" w14:textId="77777777" w:rsidR="00D1006B" w:rsidRPr="00A76D53" w:rsidRDefault="00D1006B" w:rsidP="00807DB2">
            <w:pPr>
              <w:pBdr>
                <w:top w:val="nil"/>
                <w:left w:val="nil"/>
                <w:bottom w:val="nil"/>
                <w:right w:val="nil"/>
                <w:between w:val="nil"/>
              </w:pBdr>
              <w:spacing w:line="276" w:lineRule="auto"/>
            </w:pPr>
          </w:p>
        </w:tc>
        <w:tc>
          <w:tcPr>
            <w:tcW w:w="2200" w:type="dxa"/>
          </w:tcPr>
          <w:p w14:paraId="77E64933" w14:textId="77777777" w:rsidR="00D1006B" w:rsidRPr="00A76D53" w:rsidRDefault="00D1006B" w:rsidP="00807DB2">
            <w:pPr>
              <w:pBdr>
                <w:top w:val="nil"/>
                <w:left w:val="nil"/>
                <w:bottom w:val="nil"/>
                <w:right w:val="nil"/>
                <w:between w:val="nil"/>
              </w:pBdr>
              <w:tabs>
                <w:tab w:val="left" w:pos="540"/>
              </w:tabs>
              <w:rPr>
                <w:color w:val="000000"/>
              </w:rPr>
            </w:pPr>
            <w:r w:rsidRPr="00A76D53">
              <w:rPr>
                <w:color w:val="000000"/>
                <w:sz w:val="24"/>
                <w:szCs w:val="24"/>
              </w:rPr>
              <w:t>3. Использует приёмы публичной речи и делового и профессионального дискурса на иностранном языке.</w:t>
            </w:r>
          </w:p>
          <w:p w14:paraId="58932169" w14:textId="77777777" w:rsidR="00D1006B" w:rsidRPr="00A76D53" w:rsidRDefault="00D1006B" w:rsidP="00807DB2">
            <w:pPr>
              <w:tabs>
                <w:tab w:val="left" w:pos="540"/>
              </w:tabs>
              <w:jc w:val="both"/>
            </w:pPr>
          </w:p>
        </w:tc>
        <w:tc>
          <w:tcPr>
            <w:tcW w:w="2493" w:type="dxa"/>
          </w:tcPr>
          <w:p w14:paraId="1F75AAF7" w14:textId="77777777" w:rsidR="00D1006B" w:rsidRPr="00A76D53" w:rsidRDefault="00D1006B" w:rsidP="00807DB2">
            <w:pPr>
              <w:tabs>
                <w:tab w:val="left" w:pos="540"/>
              </w:tabs>
            </w:pPr>
            <w:r w:rsidRPr="00A76D53">
              <w:rPr>
                <w:b/>
                <w:i/>
              </w:rPr>
              <w:t>3. знать</w:t>
            </w:r>
            <w:r w:rsidRPr="00A76D53">
              <w:t xml:space="preserve">: </w:t>
            </w:r>
          </w:p>
          <w:p w14:paraId="002C75D7" w14:textId="77777777" w:rsidR="00D1006B" w:rsidRPr="00A76D53" w:rsidRDefault="00D1006B" w:rsidP="00807DB2">
            <w:pPr>
              <w:pBdr>
                <w:top w:val="nil"/>
                <w:left w:val="nil"/>
                <w:bottom w:val="nil"/>
                <w:right w:val="nil"/>
                <w:between w:val="nil"/>
              </w:pBdr>
              <w:tabs>
                <w:tab w:val="left" w:pos="229"/>
                <w:tab w:val="left" w:pos="282"/>
                <w:tab w:val="left" w:pos="381"/>
              </w:tabs>
              <w:rPr>
                <w:color w:val="000000"/>
              </w:rPr>
            </w:pPr>
            <w:r w:rsidRPr="00A76D53">
              <w:rPr>
                <w:color w:val="000000"/>
                <w:sz w:val="24"/>
                <w:szCs w:val="24"/>
              </w:rPr>
              <w:t>- приёмы убеждения, аргументации, выражения точки зрения;</w:t>
            </w:r>
          </w:p>
          <w:p w14:paraId="44B15DBF" w14:textId="77777777" w:rsidR="00D1006B" w:rsidRPr="00A76D53" w:rsidRDefault="00D1006B" w:rsidP="00807DB2">
            <w:pPr>
              <w:pBdr>
                <w:top w:val="nil"/>
                <w:left w:val="nil"/>
                <w:bottom w:val="nil"/>
                <w:right w:val="nil"/>
                <w:between w:val="nil"/>
              </w:pBdr>
              <w:tabs>
                <w:tab w:val="left" w:pos="229"/>
                <w:tab w:val="left" w:pos="282"/>
                <w:tab w:val="left" w:pos="381"/>
              </w:tabs>
              <w:rPr>
                <w:color w:val="000000"/>
              </w:rPr>
            </w:pPr>
          </w:p>
          <w:p w14:paraId="63663B68" w14:textId="77777777" w:rsidR="00D1006B" w:rsidRPr="00A76D53" w:rsidRDefault="00D1006B" w:rsidP="00807DB2">
            <w:pPr>
              <w:pBdr>
                <w:top w:val="nil"/>
                <w:left w:val="nil"/>
                <w:bottom w:val="nil"/>
                <w:right w:val="nil"/>
                <w:between w:val="nil"/>
              </w:pBdr>
              <w:tabs>
                <w:tab w:val="left" w:pos="229"/>
                <w:tab w:val="left" w:pos="282"/>
                <w:tab w:val="left" w:pos="381"/>
              </w:tabs>
              <w:rPr>
                <w:color w:val="000000"/>
              </w:rPr>
            </w:pPr>
          </w:p>
          <w:p w14:paraId="6401F6E5" w14:textId="77777777" w:rsidR="00D1006B" w:rsidRPr="00A76D53" w:rsidRDefault="00D1006B" w:rsidP="00807DB2">
            <w:pPr>
              <w:pBdr>
                <w:top w:val="nil"/>
                <w:left w:val="nil"/>
                <w:bottom w:val="nil"/>
                <w:right w:val="nil"/>
                <w:between w:val="nil"/>
              </w:pBdr>
              <w:tabs>
                <w:tab w:val="left" w:pos="229"/>
                <w:tab w:val="left" w:pos="282"/>
                <w:tab w:val="left" w:pos="381"/>
              </w:tabs>
              <w:rPr>
                <w:color w:val="000000"/>
              </w:rPr>
            </w:pPr>
          </w:p>
          <w:p w14:paraId="3A69A188" w14:textId="77777777" w:rsidR="00D1006B" w:rsidRPr="00A76D53" w:rsidRDefault="00D1006B" w:rsidP="00807DB2">
            <w:pPr>
              <w:pBdr>
                <w:top w:val="nil"/>
                <w:left w:val="nil"/>
                <w:bottom w:val="nil"/>
                <w:right w:val="nil"/>
                <w:between w:val="nil"/>
              </w:pBdr>
              <w:tabs>
                <w:tab w:val="left" w:pos="229"/>
                <w:tab w:val="left" w:pos="282"/>
                <w:tab w:val="left" w:pos="381"/>
              </w:tabs>
              <w:rPr>
                <w:color w:val="000000"/>
              </w:rPr>
            </w:pPr>
          </w:p>
          <w:p w14:paraId="0166BF4B" w14:textId="77777777" w:rsidR="00D1006B" w:rsidRPr="00A76D53" w:rsidRDefault="00D1006B" w:rsidP="00807DB2">
            <w:pPr>
              <w:pBdr>
                <w:top w:val="nil"/>
                <w:left w:val="nil"/>
                <w:bottom w:val="nil"/>
                <w:right w:val="nil"/>
                <w:between w:val="nil"/>
              </w:pBdr>
              <w:tabs>
                <w:tab w:val="left" w:pos="229"/>
                <w:tab w:val="left" w:pos="282"/>
                <w:tab w:val="left" w:pos="381"/>
              </w:tabs>
              <w:rPr>
                <w:color w:val="000000"/>
              </w:rPr>
            </w:pPr>
          </w:p>
          <w:p w14:paraId="5DC54E67" w14:textId="77777777" w:rsidR="00D1006B" w:rsidRPr="00A76D53" w:rsidRDefault="00D1006B" w:rsidP="00807DB2">
            <w:pPr>
              <w:pBdr>
                <w:top w:val="nil"/>
                <w:left w:val="nil"/>
                <w:bottom w:val="nil"/>
                <w:right w:val="nil"/>
                <w:between w:val="nil"/>
              </w:pBdr>
              <w:rPr>
                <w:i/>
                <w:color w:val="000000"/>
              </w:rPr>
            </w:pPr>
            <w:r w:rsidRPr="00A76D53">
              <w:rPr>
                <w:b/>
                <w:i/>
                <w:color w:val="000000"/>
                <w:sz w:val="24"/>
                <w:szCs w:val="24"/>
              </w:rPr>
              <w:t>уметь</w:t>
            </w:r>
            <w:r w:rsidRPr="00A76D53">
              <w:rPr>
                <w:i/>
                <w:color w:val="000000"/>
                <w:sz w:val="24"/>
                <w:szCs w:val="24"/>
              </w:rPr>
              <w:t xml:space="preserve">: </w:t>
            </w:r>
          </w:p>
          <w:p w14:paraId="755D9B0F" w14:textId="77777777" w:rsidR="00D1006B" w:rsidRPr="00A76D53" w:rsidRDefault="00D1006B" w:rsidP="00807DB2">
            <w:pPr>
              <w:pBdr>
                <w:top w:val="nil"/>
                <w:left w:val="nil"/>
                <w:bottom w:val="nil"/>
                <w:right w:val="nil"/>
                <w:between w:val="nil"/>
              </w:pBdr>
              <w:tabs>
                <w:tab w:val="left" w:pos="249"/>
              </w:tabs>
              <w:jc w:val="both"/>
              <w:rPr>
                <w:color w:val="000000"/>
              </w:rPr>
            </w:pPr>
            <w:r w:rsidRPr="00A76D53">
              <w:rPr>
                <w:color w:val="000000"/>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23128B5B" w14:textId="77777777" w:rsidR="00D1006B" w:rsidRPr="00A76D53" w:rsidRDefault="00D1006B" w:rsidP="00807DB2">
            <w:pPr>
              <w:tabs>
                <w:tab w:val="left" w:pos="540"/>
              </w:tabs>
              <w:ind w:firstLine="709"/>
              <w:jc w:val="both"/>
            </w:pPr>
          </w:p>
        </w:tc>
        <w:tc>
          <w:tcPr>
            <w:tcW w:w="3287" w:type="dxa"/>
          </w:tcPr>
          <w:p w14:paraId="1978F41C" w14:textId="77777777" w:rsidR="00D1006B" w:rsidRPr="00A76D53" w:rsidRDefault="00D1006B" w:rsidP="00807DB2">
            <w:pPr>
              <w:jc w:val="both"/>
              <w:rPr>
                <w:b/>
                <w:i/>
              </w:rPr>
            </w:pPr>
            <w:r w:rsidRPr="00A76D53">
              <w:rPr>
                <w:b/>
                <w:i/>
              </w:rPr>
              <w:t>Знать:</w:t>
            </w:r>
          </w:p>
          <w:p w14:paraId="503985AD" w14:textId="77777777" w:rsidR="00D1006B" w:rsidRPr="00A76D53" w:rsidRDefault="00D1006B" w:rsidP="00807DB2">
            <w:pPr>
              <w:jc w:val="both"/>
            </w:pPr>
            <w:r w:rsidRPr="00A76D53">
              <w:rPr>
                <w:b/>
              </w:rPr>
              <w:t>Обсуждение с коллегами будущего предприятия.</w:t>
            </w:r>
            <w:r w:rsidRPr="00A76D53">
              <w:rPr>
                <w:b/>
                <w:color w:val="C00000"/>
              </w:rPr>
              <w:t xml:space="preserve"> </w:t>
            </w:r>
          </w:p>
          <w:p w14:paraId="49CA1DD5" w14:textId="77777777" w:rsidR="00D1006B" w:rsidRPr="00A76D53" w:rsidRDefault="00D1006B" w:rsidP="00807DB2">
            <w:pPr>
              <w:tabs>
                <w:tab w:val="left" w:pos="540"/>
              </w:tabs>
              <w:jc w:val="right"/>
            </w:pPr>
            <w:r w:rsidRPr="00A76D53">
              <w:rPr>
                <w:rtl/>
              </w:rPr>
              <w:t>سمات نقل الأعمال. الوضع: أنت منخرط في الشركات الناشئة. تحتاج إلى مناقشة النقاط الرئيسية للشركة الناشئة الناجحة مع زملائك</w:t>
            </w:r>
            <w:r w:rsidRPr="00A76D53">
              <w:t>.</w:t>
            </w:r>
          </w:p>
          <w:p w14:paraId="69E74201" w14:textId="77777777" w:rsidR="00D1006B" w:rsidRPr="00A76D53" w:rsidRDefault="00D1006B" w:rsidP="00807DB2">
            <w:pPr>
              <w:tabs>
                <w:tab w:val="left" w:pos="540"/>
              </w:tabs>
              <w:jc w:val="both"/>
            </w:pPr>
          </w:p>
          <w:p w14:paraId="67DC0118" w14:textId="77777777" w:rsidR="00D1006B" w:rsidRPr="00A76D53" w:rsidRDefault="00D1006B" w:rsidP="00807DB2">
            <w:pPr>
              <w:tabs>
                <w:tab w:val="left" w:pos="540"/>
              </w:tabs>
              <w:jc w:val="both"/>
              <w:rPr>
                <w:b/>
                <w:i/>
              </w:rPr>
            </w:pPr>
            <w:r w:rsidRPr="00A76D53">
              <w:rPr>
                <w:b/>
                <w:i/>
              </w:rPr>
              <w:t>Уметь:</w:t>
            </w:r>
          </w:p>
          <w:p w14:paraId="7E22E2A9" w14:textId="77777777" w:rsidR="00D1006B" w:rsidRPr="00A76D53" w:rsidRDefault="00D1006B" w:rsidP="00807DB2">
            <w:pPr>
              <w:jc w:val="both"/>
              <w:rPr>
                <w:b/>
              </w:rPr>
            </w:pPr>
            <w:r w:rsidRPr="00A76D53">
              <w:rPr>
                <w:b/>
              </w:rPr>
              <w:t>Участие в ролевой игре “Деловые переговоры” с задействованием корреспонденции.</w:t>
            </w:r>
            <w:r w:rsidRPr="00A76D53">
              <w:rPr>
                <w:b/>
                <w:color w:val="C00000"/>
              </w:rPr>
              <w:t xml:space="preserve"> </w:t>
            </w:r>
          </w:p>
          <w:p w14:paraId="1B5E71A5" w14:textId="77777777" w:rsidR="00D1006B" w:rsidRPr="00A76D53" w:rsidRDefault="00D1006B" w:rsidP="00807DB2">
            <w:pPr>
              <w:jc w:val="right"/>
            </w:pPr>
            <w:r w:rsidRPr="00A76D53">
              <w:rPr>
                <w:rtl/>
              </w:rPr>
              <w:t>يجب أن تنقسم إلى مجموعتين للمفاوضات التجارية. يسعى كل فريق إلى تحقيق أهدافه الخاصة. اختر قائد الفريق واستخدم تقنيات تفاوض مختلفة</w:t>
            </w:r>
          </w:p>
          <w:p w14:paraId="113A9159" w14:textId="77777777" w:rsidR="00D1006B" w:rsidRPr="00A76D53" w:rsidRDefault="00D1006B" w:rsidP="00807DB2">
            <w:pPr>
              <w:jc w:val="right"/>
            </w:pPr>
          </w:p>
          <w:p w14:paraId="0EE6C4F9" w14:textId="77777777" w:rsidR="00D1006B" w:rsidRPr="00A76D53" w:rsidRDefault="00D1006B" w:rsidP="00807DB2">
            <w:pPr>
              <w:jc w:val="right"/>
            </w:pPr>
            <w:r w:rsidRPr="00A76D53">
              <w:rPr>
                <w:rtl/>
              </w:rPr>
              <w:t>في عملية التفاوض</w:t>
            </w:r>
            <w:r w:rsidRPr="00A76D53">
              <w:t>:</w:t>
            </w:r>
          </w:p>
          <w:p w14:paraId="461F3C6E" w14:textId="77777777" w:rsidR="00D1006B" w:rsidRPr="00A76D53" w:rsidRDefault="00D1006B" w:rsidP="00807DB2">
            <w:pPr>
              <w:jc w:val="right"/>
            </w:pPr>
          </w:p>
          <w:p w14:paraId="375E15BD" w14:textId="77777777" w:rsidR="00D1006B" w:rsidRPr="00A76D53" w:rsidRDefault="00D1006B" w:rsidP="00807DB2">
            <w:pPr>
              <w:jc w:val="right"/>
            </w:pPr>
            <w:r w:rsidRPr="00A76D53">
              <w:rPr>
                <w:rtl/>
              </w:rPr>
              <w:t>أخبرنا عن مطالبك</w:t>
            </w:r>
          </w:p>
          <w:p w14:paraId="2F74BBF8" w14:textId="77777777" w:rsidR="00D1006B" w:rsidRPr="00A76D53" w:rsidRDefault="00D1006B" w:rsidP="00807DB2">
            <w:pPr>
              <w:jc w:val="right"/>
            </w:pPr>
            <w:r w:rsidRPr="00A76D53">
              <w:rPr>
                <w:rtl/>
              </w:rPr>
              <w:t>خذ موقفك</w:t>
            </w:r>
          </w:p>
          <w:p w14:paraId="2C5BD770" w14:textId="77777777" w:rsidR="00D1006B" w:rsidRPr="00A76D53" w:rsidRDefault="00D1006B" w:rsidP="00807DB2">
            <w:pPr>
              <w:jc w:val="right"/>
            </w:pPr>
            <w:r w:rsidRPr="00A76D53">
              <w:rPr>
                <w:rtl/>
              </w:rPr>
              <w:t>اطرح أسئلة خاصة</w:t>
            </w:r>
          </w:p>
          <w:p w14:paraId="5A649BF5" w14:textId="77777777" w:rsidR="00D1006B" w:rsidRPr="00A76D53" w:rsidRDefault="00D1006B" w:rsidP="00807DB2">
            <w:pPr>
              <w:jc w:val="right"/>
            </w:pPr>
            <w:r w:rsidRPr="00A76D53">
              <w:rPr>
                <w:rtl/>
              </w:rPr>
              <w:lastRenderedPageBreak/>
              <w:t>عرض بديل</w:t>
            </w:r>
          </w:p>
          <w:p w14:paraId="60BFEFA7" w14:textId="77777777" w:rsidR="00D1006B" w:rsidRPr="00A76D53" w:rsidRDefault="00D1006B" w:rsidP="00807DB2">
            <w:pPr>
              <w:jc w:val="right"/>
            </w:pPr>
            <w:r w:rsidRPr="00A76D53">
              <w:rPr>
                <w:rtl/>
              </w:rPr>
              <w:t>الاقتراح المضاد</w:t>
            </w:r>
          </w:p>
          <w:p w14:paraId="3E59B7DA" w14:textId="77777777" w:rsidR="00D1006B" w:rsidRPr="00A76D53" w:rsidRDefault="00D1006B" w:rsidP="00807DB2">
            <w:pPr>
              <w:jc w:val="both"/>
            </w:pPr>
          </w:p>
          <w:p w14:paraId="12EF0C67" w14:textId="77777777" w:rsidR="00D1006B" w:rsidRPr="00A76D53" w:rsidRDefault="00D1006B" w:rsidP="00807DB2">
            <w:pPr>
              <w:pBdr>
                <w:top w:val="nil"/>
                <w:left w:val="nil"/>
                <w:bottom w:val="nil"/>
                <w:right w:val="nil"/>
                <w:between w:val="nil"/>
              </w:pBdr>
              <w:tabs>
                <w:tab w:val="left" w:pos="0"/>
              </w:tabs>
              <w:ind w:left="720"/>
              <w:jc w:val="both"/>
              <w:rPr>
                <w:color w:val="000000"/>
              </w:rPr>
            </w:pPr>
            <w:r w:rsidRPr="00A76D53">
              <w:rPr>
                <w:color w:val="000000"/>
                <w:sz w:val="24"/>
                <w:szCs w:val="24"/>
              </w:rPr>
              <w:t xml:space="preserve"> </w:t>
            </w:r>
          </w:p>
        </w:tc>
      </w:tr>
      <w:tr w:rsidR="00D1006B" w:rsidRPr="00A76D53" w14:paraId="09548395" w14:textId="77777777" w:rsidTr="00807DB2">
        <w:tc>
          <w:tcPr>
            <w:tcW w:w="2072" w:type="dxa"/>
            <w:vMerge/>
          </w:tcPr>
          <w:p w14:paraId="6D9B78E6" w14:textId="77777777" w:rsidR="00D1006B" w:rsidRPr="00A76D53" w:rsidRDefault="00D1006B" w:rsidP="00807DB2">
            <w:pPr>
              <w:pBdr>
                <w:top w:val="nil"/>
                <w:left w:val="nil"/>
                <w:bottom w:val="nil"/>
                <w:right w:val="nil"/>
                <w:between w:val="nil"/>
              </w:pBdr>
              <w:spacing w:line="276" w:lineRule="auto"/>
              <w:rPr>
                <w:color w:val="000000"/>
              </w:rPr>
            </w:pPr>
          </w:p>
        </w:tc>
        <w:tc>
          <w:tcPr>
            <w:tcW w:w="2200" w:type="dxa"/>
          </w:tcPr>
          <w:p w14:paraId="0079F563" w14:textId="77777777" w:rsidR="00D1006B" w:rsidRPr="00A76D53" w:rsidRDefault="00D1006B" w:rsidP="00807DB2">
            <w:pPr>
              <w:tabs>
                <w:tab w:val="left" w:pos="540"/>
              </w:tabs>
              <w:jc w:val="both"/>
            </w:pPr>
            <w:r w:rsidRPr="00A76D53">
              <w:t>4. Демонстрирует владения основами академической коммуникации и речевого этикета изучаемого иностранного языка.</w:t>
            </w:r>
          </w:p>
        </w:tc>
        <w:tc>
          <w:tcPr>
            <w:tcW w:w="2493" w:type="dxa"/>
          </w:tcPr>
          <w:p w14:paraId="61C784BF" w14:textId="77777777" w:rsidR="00D1006B" w:rsidRPr="00A76D53" w:rsidRDefault="00D1006B" w:rsidP="00807DB2">
            <w:pPr>
              <w:pBdr>
                <w:top w:val="nil"/>
                <w:left w:val="nil"/>
                <w:bottom w:val="nil"/>
                <w:right w:val="nil"/>
                <w:between w:val="nil"/>
              </w:pBdr>
              <w:tabs>
                <w:tab w:val="left" w:pos="743"/>
              </w:tabs>
              <w:jc w:val="both"/>
              <w:rPr>
                <w:b/>
                <w:i/>
                <w:color w:val="000000"/>
              </w:rPr>
            </w:pPr>
            <w:r w:rsidRPr="00A76D53">
              <w:rPr>
                <w:b/>
                <w:i/>
                <w:color w:val="000000"/>
                <w:sz w:val="24"/>
                <w:szCs w:val="24"/>
              </w:rPr>
              <w:t xml:space="preserve">4. знать: </w:t>
            </w:r>
          </w:p>
          <w:p w14:paraId="3E3C6C8E" w14:textId="77777777" w:rsidR="00D1006B" w:rsidRPr="00A76D53" w:rsidRDefault="00D1006B" w:rsidP="00807DB2">
            <w:r w:rsidRPr="00A76D53">
              <w:t>- правила речевого поведения в межличностном профессионально-деловом общении;</w:t>
            </w:r>
          </w:p>
          <w:p w14:paraId="2F1D485F" w14:textId="77777777" w:rsidR="00D1006B" w:rsidRPr="00A76D53" w:rsidRDefault="00D1006B" w:rsidP="00807DB2">
            <w:r w:rsidRPr="00A76D53">
              <w:t>- устные и письменные формы коммуникации и их особенности.</w:t>
            </w:r>
          </w:p>
          <w:p w14:paraId="116E349D" w14:textId="77777777" w:rsidR="00D1006B" w:rsidRPr="00A76D53" w:rsidRDefault="00D1006B" w:rsidP="00807DB2">
            <w:pPr>
              <w:pBdr>
                <w:top w:val="nil"/>
                <w:left w:val="nil"/>
                <w:bottom w:val="nil"/>
                <w:right w:val="nil"/>
                <w:between w:val="nil"/>
              </w:pBdr>
              <w:jc w:val="both"/>
              <w:rPr>
                <w:i/>
                <w:color w:val="000000"/>
              </w:rPr>
            </w:pPr>
            <w:r w:rsidRPr="00A76D53">
              <w:rPr>
                <w:b/>
                <w:i/>
                <w:color w:val="000000"/>
                <w:sz w:val="24"/>
                <w:szCs w:val="24"/>
              </w:rPr>
              <w:t>уметь:</w:t>
            </w:r>
            <w:r w:rsidRPr="00A76D53">
              <w:rPr>
                <w:i/>
                <w:color w:val="000000"/>
                <w:sz w:val="24"/>
                <w:szCs w:val="24"/>
              </w:rPr>
              <w:t xml:space="preserve"> </w:t>
            </w:r>
          </w:p>
          <w:p w14:paraId="4BE5252E" w14:textId="77777777" w:rsidR="00D1006B" w:rsidRPr="00A76D53" w:rsidRDefault="00D1006B" w:rsidP="00807DB2">
            <w:pPr>
              <w:pBdr>
                <w:top w:val="nil"/>
                <w:left w:val="nil"/>
                <w:bottom w:val="nil"/>
                <w:right w:val="nil"/>
                <w:between w:val="nil"/>
              </w:pBdr>
              <w:jc w:val="both"/>
              <w:rPr>
                <w:color w:val="000000"/>
              </w:rPr>
            </w:pPr>
            <w:r w:rsidRPr="00A76D53">
              <w:rPr>
                <w:color w:val="000000"/>
                <w:sz w:val="24"/>
                <w:szCs w:val="24"/>
              </w:rPr>
              <w:t>- анализировать и создавать устные и письменные тексты с опорой на сферы общения, решаемую коммуникативную задачу.</w:t>
            </w:r>
          </w:p>
          <w:p w14:paraId="30D02DC1" w14:textId="77777777" w:rsidR="00D1006B" w:rsidRPr="00A76D53" w:rsidRDefault="00D1006B" w:rsidP="00807DB2">
            <w:pPr>
              <w:tabs>
                <w:tab w:val="left" w:pos="540"/>
              </w:tabs>
              <w:ind w:firstLine="709"/>
              <w:jc w:val="both"/>
            </w:pPr>
          </w:p>
        </w:tc>
        <w:tc>
          <w:tcPr>
            <w:tcW w:w="3287" w:type="dxa"/>
          </w:tcPr>
          <w:p w14:paraId="3D780900" w14:textId="77777777" w:rsidR="00D1006B" w:rsidRPr="00A76D53" w:rsidRDefault="00D1006B" w:rsidP="00807DB2">
            <w:pPr>
              <w:jc w:val="both"/>
              <w:rPr>
                <w:b/>
                <w:i/>
              </w:rPr>
            </w:pPr>
            <w:r w:rsidRPr="00A76D53">
              <w:rPr>
                <w:b/>
                <w:i/>
              </w:rPr>
              <w:t>Знать:</w:t>
            </w:r>
          </w:p>
          <w:p w14:paraId="40FE0E35" w14:textId="77777777" w:rsidR="00D1006B" w:rsidRPr="00A76D53" w:rsidRDefault="00D1006B" w:rsidP="00807DB2">
            <w:pPr>
              <w:jc w:val="both"/>
              <w:rPr>
                <w:b/>
              </w:rPr>
            </w:pPr>
            <w:r w:rsidRPr="00A76D53">
              <w:t xml:space="preserve">Написание сообщения (доклада) об особенностях писем при заявке на грант различных университетов. </w:t>
            </w:r>
          </w:p>
          <w:p w14:paraId="6D73CC7C" w14:textId="77777777" w:rsidR="00D1006B" w:rsidRPr="00A76D53" w:rsidRDefault="00D1006B" w:rsidP="00807DB2">
            <w:pPr>
              <w:tabs>
                <w:tab w:val="left" w:pos="540"/>
              </w:tabs>
              <w:jc w:val="both"/>
              <w:rPr>
                <w:b/>
                <w:i/>
              </w:rPr>
            </w:pPr>
          </w:p>
          <w:p w14:paraId="0E78AAF5" w14:textId="77777777" w:rsidR="00D1006B" w:rsidRPr="00A76D53" w:rsidRDefault="00D1006B" w:rsidP="00807DB2">
            <w:pPr>
              <w:tabs>
                <w:tab w:val="left" w:pos="540"/>
              </w:tabs>
              <w:jc w:val="both"/>
              <w:rPr>
                <w:b/>
                <w:i/>
              </w:rPr>
            </w:pPr>
          </w:p>
          <w:p w14:paraId="464340DC" w14:textId="77777777" w:rsidR="00D1006B" w:rsidRPr="00A76D53" w:rsidRDefault="00D1006B" w:rsidP="00807DB2">
            <w:pPr>
              <w:tabs>
                <w:tab w:val="left" w:pos="540"/>
              </w:tabs>
              <w:jc w:val="both"/>
              <w:rPr>
                <w:b/>
                <w:i/>
              </w:rPr>
            </w:pPr>
          </w:p>
          <w:p w14:paraId="1D1C192E" w14:textId="77777777" w:rsidR="00D1006B" w:rsidRPr="00A76D53" w:rsidRDefault="00D1006B" w:rsidP="00807DB2">
            <w:pPr>
              <w:tabs>
                <w:tab w:val="left" w:pos="540"/>
              </w:tabs>
              <w:jc w:val="both"/>
              <w:rPr>
                <w:b/>
                <w:i/>
              </w:rPr>
            </w:pPr>
          </w:p>
          <w:p w14:paraId="59FECAB5" w14:textId="77777777" w:rsidR="00D1006B" w:rsidRPr="00A76D53" w:rsidRDefault="00D1006B" w:rsidP="00807DB2">
            <w:pPr>
              <w:tabs>
                <w:tab w:val="left" w:pos="540"/>
              </w:tabs>
              <w:jc w:val="both"/>
              <w:rPr>
                <w:b/>
                <w:i/>
              </w:rPr>
            </w:pPr>
          </w:p>
          <w:p w14:paraId="1EB36928" w14:textId="77777777" w:rsidR="00D1006B" w:rsidRPr="00A76D53" w:rsidRDefault="00D1006B" w:rsidP="00807DB2">
            <w:pPr>
              <w:tabs>
                <w:tab w:val="left" w:pos="540"/>
              </w:tabs>
              <w:jc w:val="both"/>
              <w:rPr>
                <w:b/>
                <w:i/>
              </w:rPr>
            </w:pPr>
            <w:r w:rsidRPr="00A76D53">
              <w:rPr>
                <w:b/>
                <w:i/>
              </w:rPr>
              <w:t>Уметь:</w:t>
            </w:r>
          </w:p>
          <w:p w14:paraId="63D5F07B" w14:textId="77777777" w:rsidR="00D1006B" w:rsidRPr="00A76D53" w:rsidRDefault="00D1006B" w:rsidP="00807DB2">
            <w:pPr>
              <w:jc w:val="both"/>
              <w:rPr>
                <w:b/>
                <w:color w:val="C00000"/>
              </w:rPr>
            </w:pPr>
            <w:r w:rsidRPr="00A76D53">
              <w:rPr>
                <w:b/>
              </w:rPr>
              <w:t>Написание формального или академического письма (заявления на грант)</w:t>
            </w:r>
            <w:r w:rsidRPr="00A76D53">
              <w:rPr>
                <w:b/>
                <w:color w:val="C00000"/>
              </w:rPr>
              <w:t xml:space="preserve"> </w:t>
            </w:r>
          </w:p>
          <w:p w14:paraId="21778D6E" w14:textId="77777777" w:rsidR="00D1006B" w:rsidRPr="00A76D53" w:rsidRDefault="00D1006B" w:rsidP="00807DB2">
            <w:pPr>
              <w:jc w:val="both"/>
              <w:rPr>
                <w:b/>
                <w:color w:val="C00000"/>
              </w:rPr>
            </w:pPr>
          </w:p>
          <w:p w14:paraId="02797A46" w14:textId="77777777" w:rsidR="00D1006B" w:rsidRPr="00A76D53" w:rsidRDefault="00D1006B" w:rsidP="00807DB2">
            <w:pPr>
              <w:tabs>
                <w:tab w:val="left" w:pos="0"/>
                <w:tab w:val="left" w:pos="540"/>
              </w:tabs>
              <w:ind w:left="720"/>
              <w:jc w:val="right"/>
            </w:pPr>
            <w:r w:rsidRPr="00A76D53">
              <w:rPr>
                <w:rtl/>
              </w:rPr>
              <w:t>اكتب خطابًا للحصول على منحة في جامعة أجنبية أو بشكل فردي</w:t>
            </w:r>
            <w:r w:rsidRPr="00A76D53">
              <w:t>.</w:t>
            </w:r>
          </w:p>
        </w:tc>
      </w:tr>
      <w:tr w:rsidR="00D1006B" w:rsidRPr="00A76D53" w14:paraId="0E39AEB6" w14:textId="77777777" w:rsidTr="00807DB2">
        <w:tc>
          <w:tcPr>
            <w:tcW w:w="2072" w:type="dxa"/>
            <w:vMerge/>
          </w:tcPr>
          <w:p w14:paraId="0A48AECC" w14:textId="77777777" w:rsidR="00D1006B" w:rsidRPr="00A76D53" w:rsidRDefault="00D1006B" w:rsidP="00807DB2">
            <w:pPr>
              <w:pBdr>
                <w:top w:val="nil"/>
                <w:left w:val="nil"/>
                <w:bottom w:val="nil"/>
                <w:right w:val="nil"/>
                <w:between w:val="nil"/>
              </w:pBdr>
              <w:spacing w:line="276" w:lineRule="auto"/>
            </w:pPr>
          </w:p>
        </w:tc>
        <w:tc>
          <w:tcPr>
            <w:tcW w:w="2200" w:type="dxa"/>
          </w:tcPr>
          <w:p w14:paraId="21666D0B" w14:textId="77777777" w:rsidR="00D1006B" w:rsidRPr="00A76D53" w:rsidRDefault="00D1006B" w:rsidP="00807DB2">
            <w:pPr>
              <w:tabs>
                <w:tab w:val="left" w:pos="540"/>
              </w:tabs>
            </w:pPr>
            <w:r w:rsidRPr="00A76D53">
              <w:t>5. Грамотно и эффективно пользуется иноязычными источниками информации.</w:t>
            </w:r>
          </w:p>
        </w:tc>
        <w:tc>
          <w:tcPr>
            <w:tcW w:w="2493" w:type="dxa"/>
          </w:tcPr>
          <w:p w14:paraId="7171F844" w14:textId="77777777" w:rsidR="00D1006B" w:rsidRPr="00A76D53" w:rsidRDefault="00D1006B" w:rsidP="00807DB2">
            <w:pPr>
              <w:pBdr>
                <w:top w:val="nil"/>
                <w:left w:val="nil"/>
                <w:bottom w:val="nil"/>
                <w:right w:val="nil"/>
                <w:between w:val="nil"/>
              </w:pBdr>
              <w:tabs>
                <w:tab w:val="left" w:pos="743"/>
              </w:tabs>
              <w:jc w:val="both"/>
              <w:rPr>
                <w:i/>
                <w:color w:val="000000"/>
              </w:rPr>
            </w:pPr>
            <w:r w:rsidRPr="00A76D53">
              <w:rPr>
                <w:b/>
                <w:i/>
                <w:color w:val="000000"/>
                <w:sz w:val="24"/>
                <w:szCs w:val="24"/>
              </w:rPr>
              <w:t>5. знать:</w:t>
            </w:r>
            <w:r w:rsidRPr="00A76D53">
              <w:rPr>
                <w:i/>
                <w:color w:val="000000"/>
                <w:sz w:val="24"/>
                <w:szCs w:val="24"/>
              </w:rPr>
              <w:t xml:space="preserve"> </w:t>
            </w:r>
          </w:p>
          <w:p w14:paraId="3C4E47A2" w14:textId="77777777" w:rsidR="00D1006B" w:rsidRPr="00A76D53" w:rsidRDefault="00D1006B" w:rsidP="00807DB2">
            <w:pPr>
              <w:pBdr>
                <w:top w:val="nil"/>
                <w:left w:val="nil"/>
                <w:bottom w:val="nil"/>
                <w:right w:val="nil"/>
                <w:between w:val="nil"/>
              </w:pBdr>
              <w:tabs>
                <w:tab w:val="left" w:pos="743"/>
              </w:tabs>
              <w:jc w:val="both"/>
              <w:rPr>
                <w:color w:val="000000"/>
              </w:rPr>
            </w:pPr>
            <w:r w:rsidRPr="00A76D53">
              <w:rPr>
                <w:color w:val="000000"/>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21EE04E" w14:textId="77777777" w:rsidR="00D1006B" w:rsidRPr="00A76D53" w:rsidRDefault="00D1006B" w:rsidP="00807DB2">
            <w:pPr>
              <w:pBdr>
                <w:top w:val="nil"/>
                <w:left w:val="nil"/>
                <w:bottom w:val="nil"/>
                <w:right w:val="nil"/>
                <w:between w:val="nil"/>
              </w:pBdr>
              <w:tabs>
                <w:tab w:val="left" w:pos="743"/>
              </w:tabs>
              <w:jc w:val="both"/>
              <w:rPr>
                <w:color w:val="000000"/>
              </w:rPr>
            </w:pPr>
            <w:r w:rsidRPr="00A76D53">
              <w:rPr>
                <w:b/>
                <w:i/>
                <w:color w:val="000000"/>
                <w:sz w:val="24"/>
                <w:szCs w:val="24"/>
              </w:rPr>
              <w:t>уметь</w:t>
            </w:r>
            <w:r w:rsidRPr="00A76D53">
              <w:rPr>
                <w:b/>
                <w:color w:val="000000"/>
                <w:sz w:val="24"/>
                <w:szCs w:val="24"/>
              </w:rPr>
              <w:t>:</w:t>
            </w:r>
            <w:r w:rsidRPr="00A76D53">
              <w:rPr>
                <w:color w:val="000000"/>
                <w:sz w:val="24"/>
                <w:szCs w:val="24"/>
              </w:rPr>
              <w:t xml:space="preserve"> </w:t>
            </w:r>
          </w:p>
          <w:p w14:paraId="158FCAA2" w14:textId="77777777" w:rsidR="00D1006B" w:rsidRPr="00A76D53" w:rsidRDefault="00D1006B" w:rsidP="00807DB2">
            <w:pPr>
              <w:pBdr>
                <w:top w:val="nil"/>
                <w:left w:val="nil"/>
                <w:bottom w:val="nil"/>
                <w:right w:val="nil"/>
                <w:between w:val="nil"/>
              </w:pBdr>
              <w:tabs>
                <w:tab w:val="left" w:pos="743"/>
              </w:tabs>
              <w:jc w:val="both"/>
              <w:rPr>
                <w:color w:val="000000"/>
              </w:rPr>
            </w:pPr>
            <w:r w:rsidRPr="00A76D53">
              <w:rPr>
                <w:color w:val="000000"/>
                <w:sz w:val="24"/>
                <w:szCs w:val="24"/>
              </w:rPr>
              <w:t>- извлекать информацию из различных источников.</w:t>
            </w:r>
          </w:p>
        </w:tc>
        <w:tc>
          <w:tcPr>
            <w:tcW w:w="3287" w:type="dxa"/>
          </w:tcPr>
          <w:p w14:paraId="485D6877" w14:textId="77777777" w:rsidR="00D1006B" w:rsidRPr="00A76D53" w:rsidRDefault="00D1006B" w:rsidP="00807DB2">
            <w:pPr>
              <w:jc w:val="both"/>
              <w:rPr>
                <w:b/>
                <w:i/>
              </w:rPr>
            </w:pPr>
            <w:r w:rsidRPr="00A76D53">
              <w:rPr>
                <w:b/>
                <w:i/>
              </w:rPr>
              <w:t>Знать:</w:t>
            </w:r>
          </w:p>
          <w:p w14:paraId="427D7F3D" w14:textId="77777777" w:rsidR="00D1006B" w:rsidRPr="00A76D53" w:rsidRDefault="00D1006B" w:rsidP="00807DB2">
            <w:pPr>
              <w:tabs>
                <w:tab w:val="left" w:pos="540"/>
              </w:tabs>
              <w:jc w:val="both"/>
              <w:rPr>
                <w:b/>
                <w:i/>
              </w:rPr>
            </w:pPr>
            <w:r w:rsidRPr="00A76D53">
              <w:t>Диалог-беседа об ошибках, совершаемых в бизнес-переписке</w:t>
            </w:r>
          </w:p>
          <w:p w14:paraId="6387111D" w14:textId="77777777" w:rsidR="00D1006B" w:rsidRPr="00A76D53" w:rsidRDefault="00D1006B" w:rsidP="00807DB2">
            <w:pPr>
              <w:tabs>
                <w:tab w:val="left" w:pos="540"/>
              </w:tabs>
              <w:jc w:val="both"/>
              <w:rPr>
                <w:b/>
                <w:i/>
              </w:rPr>
            </w:pPr>
          </w:p>
          <w:p w14:paraId="4FA86A17" w14:textId="77777777" w:rsidR="00D1006B" w:rsidRPr="00A76D53" w:rsidRDefault="00D1006B" w:rsidP="00807DB2">
            <w:pPr>
              <w:tabs>
                <w:tab w:val="left" w:pos="540"/>
              </w:tabs>
              <w:jc w:val="both"/>
              <w:rPr>
                <w:b/>
                <w:i/>
              </w:rPr>
            </w:pPr>
          </w:p>
          <w:p w14:paraId="0AFAC50F" w14:textId="77777777" w:rsidR="00D1006B" w:rsidRPr="00A76D53" w:rsidRDefault="00D1006B" w:rsidP="00807DB2">
            <w:pPr>
              <w:tabs>
                <w:tab w:val="left" w:pos="540"/>
              </w:tabs>
              <w:jc w:val="both"/>
              <w:rPr>
                <w:b/>
                <w:i/>
              </w:rPr>
            </w:pPr>
          </w:p>
          <w:p w14:paraId="5166759D" w14:textId="77777777" w:rsidR="00D1006B" w:rsidRPr="00A76D53" w:rsidRDefault="00D1006B" w:rsidP="00807DB2">
            <w:pPr>
              <w:tabs>
                <w:tab w:val="left" w:pos="540"/>
              </w:tabs>
              <w:jc w:val="both"/>
              <w:rPr>
                <w:b/>
                <w:i/>
              </w:rPr>
            </w:pPr>
          </w:p>
          <w:p w14:paraId="62BAE578" w14:textId="77777777" w:rsidR="00D1006B" w:rsidRPr="00A76D53" w:rsidRDefault="00D1006B" w:rsidP="00807DB2">
            <w:pPr>
              <w:tabs>
                <w:tab w:val="left" w:pos="540"/>
              </w:tabs>
              <w:jc w:val="both"/>
              <w:rPr>
                <w:b/>
                <w:i/>
              </w:rPr>
            </w:pPr>
          </w:p>
          <w:p w14:paraId="370219D7" w14:textId="77777777" w:rsidR="00D1006B" w:rsidRPr="00A76D53" w:rsidRDefault="00D1006B" w:rsidP="00807DB2">
            <w:pPr>
              <w:tabs>
                <w:tab w:val="left" w:pos="540"/>
              </w:tabs>
              <w:jc w:val="both"/>
              <w:rPr>
                <w:b/>
                <w:i/>
              </w:rPr>
            </w:pPr>
            <w:r w:rsidRPr="00A76D53">
              <w:rPr>
                <w:b/>
                <w:i/>
              </w:rPr>
              <w:t>Уметь:</w:t>
            </w:r>
          </w:p>
          <w:p w14:paraId="66A62080" w14:textId="77777777" w:rsidR="00D1006B" w:rsidRPr="00A76D53" w:rsidRDefault="00D1006B" w:rsidP="00807DB2">
            <w:pPr>
              <w:pBdr>
                <w:top w:val="nil"/>
                <w:left w:val="nil"/>
                <w:bottom w:val="nil"/>
                <w:right w:val="nil"/>
                <w:between w:val="nil"/>
              </w:pBdr>
              <w:spacing w:after="200"/>
              <w:jc w:val="both"/>
              <w:rPr>
                <w:color w:val="000000"/>
              </w:rPr>
            </w:pPr>
            <w:r w:rsidRPr="00A76D53">
              <w:rPr>
                <w:color w:val="000000"/>
                <w:sz w:val="24"/>
                <w:szCs w:val="24"/>
              </w:rPr>
              <w:t>Составление глоссария типовых фраз для начала письма, обращения, выражения проблемы, и т.д.</w:t>
            </w:r>
          </w:p>
        </w:tc>
      </w:tr>
      <w:tr w:rsidR="00D1006B" w:rsidRPr="00A76D53" w14:paraId="39537D55" w14:textId="77777777" w:rsidTr="00807DB2">
        <w:tc>
          <w:tcPr>
            <w:tcW w:w="2072" w:type="dxa"/>
            <w:vMerge/>
          </w:tcPr>
          <w:p w14:paraId="55F03849" w14:textId="77777777" w:rsidR="00D1006B" w:rsidRPr="00A76D53" w:rsidRDefault="00D1006B" w:rsidP="00807DB2">
            <w:pPr>
              <w:pBdr>
                <w:top w:val="nil"/>
                <w:left w:val="nil"/>
                <w:bottom w:val="nil"/>
                <w:right w:val="nil"/>
                <w:between w:val="nil"/>
              </w:pBdr>
              <w:spacing w:line="276" w:lineRule="auto"/>
              <w:rPr>
                <w:color w:val="000000"/>
              </w:rPr>
            </w:pPr>
          </w:p>
        </w:tc>
        <w:tc>
          <w:tcPr>
            <w:tcW w:w="2200" w:type="dxa"/>
          </w:tcPr>
          <w:p w14:paraId="7BAC1CE3" w14:textId="77777777" w:rsidR="00D1006B" w:rsidRPr="00A76D53" w:rsidRDefault="00D1006B" w:rsidP="00807DB2">
            <w:pPr>
              <w:tabs>
                <w:tab w:val="left" w:pos="540"/>
              </w:tabs>
            </w:pPr>
            <w:r w:rsidRPr="00A76D53">
              <w:t>6. Продуцирует на иностранном языке письменные речевые произведения в соответствии с коммуникативной задачей.</w:t>
            </w:r>
          </w:p>
        </w:tc>
        <w:tc>
          <w:tcPr>
            <w:tcW w:w="2493" w:type="dxa"/>
          </w:tcPr>
          <w:p w14:paraId="14DD1E8A" w14:textId="77777777" w:rsidR="00D1006B" w:rsidRPr="00A76D53" w:rsidRDefault="00D1006B" w:rsidP="00807DB2">
            <w:pPr>
              <w:pBdr>
                <w:top w:val="nil"/>
                <w:left w:val="nil"/>
                <w:bottom w:val="nil"/>
                <w:right w:val="nil"/>
                <w:between w:val="nil"/>
              </w:pBdr>
              <w:tabs>
                <w:tab w:val="left" w:pos="474"/>
              </w:tabs>
              <w:jc w:val="both"/>
              <w:rPr>
                <w:i/>
                <w:color w:val="000000"/>
              </w:rPr>
            </w:pPr>
            <w:r w:rsidRPr="00A76D53">
              <w:rPr>
                <w:i/>
                <w:color w:val="000000"/>
                <w:sz w:val="24"/>
                <w:szCs w:val="24"/>
              </w:rPr>
              <w:t xml:space="preserve">6. </w:t>
            </w:r>
            <w:r w:rsidRPr="00A76D53">
              <w:rPr>
                <w:b/>
                <w:i/>
                <w:color w:val="000000"/>
                <w:sz w:val="24"/>
                <w:szCs w:val="24"/>
              </w:rPr>
              <w:t>знать</w:t>
            </w:r>
            <w:r w:rsidRPr="00A76D53">
              <w:rPr>
                <w:i/>
                <w:color w:val="000000"/>
                <w:sz w:val="24"/>
                <w:szCs w:val="24"/>
              </w:rPr>
              <w:t xml:space="preserve">: </w:t>
            </w:r>
          </w:p>
          <w:p w14:paraId="01E9412B" w14:textId="77777777" w:rsidR="00D1006B" w:rsidRPr="00A76D53" w:rsidRDefault="00D1006B" w:rsidP="00807DB2">
            <w:pPr>
              <w:pBdr>
                <w:top w:val="nil"/>
                <w:left w:val="nil"/>
                <w:bottom w:val="nil"/>
                <w:right w:val="nil"/>
                <w:between w:val="nil"/>
              </w:pBdr>
              <w:tabs>
                <w:tab w:val="left" w:pos="474"/>
              </w:tabs>
              <w:jc w:val="both"/>
              <w:rPr>
                <w:color w:val="000000"/>
              </w:rPr>
            </w:pPr>
            <w:r w:rsidRPr="00A76D53">
              <w:rPr>
                <w:color w:val="000000"/>
                <w:sz w:val="24"/>
                <w:szCs w:val="24"/>
              </w:rPr>
              <w:t>-</w:t>
            </w:r>
            <w:r w:rsidRPr="00A76D53">
              <w:rPr>
                <w:i/>
                <w:color w:val="000000"/>
                <w:sz w:val="24"/>
                <w:szCs w:val="24"/>
              </w:rPr>
              <w:t xml:space="preserve"> </w:t>
            </w:r>
            <w:r w:rsidRPr="00A76D53">
              <w:rPr>
                <w:color w:val="000000"/>
                <w:sz w:val="24"/>
                <w:szCs w:val="24"/>
              </w:rPr>
              <w:t>теоретические основы организации и осуществления письменной коммуникации</w:t>
            </w:r>
          </w:p>
          <w:p w14:paraId="6C75C877" w14:textId="77777777" w:rsidR="00D1006B" w:rsidRPr="00A76D53" w:rsidRDefault="00D1006B" w:rsidP="00807DB2">
            <w:pPr>
              <w:pBdr>
                <w:top w:val="nil"/>
                <w:left w:val="nil"/>
                <w:bottom w:val="nil"/>
                <w:right w:val="nil"/>
                <w:between w:val="nil"/>
              </w:pBdr>
              <w:tabs>
                <w:tab w:val="left" w:pos="743"/>
              </w:tabs>
              <w:jc w:val="both"/>
              <w:rPr>
                <w:b/>
                <w:i/>
                <w:color w:val="000000"/>
              </w:rPr>
            </w:pPr>
          </w:p>
          <w:p w14:paraId="7D985FC3" w14:textId="77777777" w:rsidR="00D1006B" w:rsidRPr="00A76D53" w:rsidRDefault="00D1006B" w:rsidP="00807DB2">
            <w:pPr>
              <w:pBdr>
                <w:top w:val="nil"/>
                <w:left w:val="nil"/>
                <w:bottom w:val="nil"/>
                <w:right w:val="nil"/>
                <w:between w:val="nil"/>
              </w:pBdr>
              <w:tabs>
                <w:tab w:val="left" w:pos="743"/>
              </w:tabs>
              <w:jc w:val="both"/>
              <w:rPr>
                <w:b/>
                <w:i/>
                <w:color w:val="000000"/>
              </w:rPr>
            </w:pPr>
          </w:p>
          <w:p w14:paraId="599EA736" w14:textId="77777777" w:rsidR="00D1006B" w:rsidRPr="00A76D53" w:rsidRDefault="00D1006B" w:rsidP="00807DB2">
            <w:pPr>
              <w:pBdr>
                <w:top w:val="nil"/>
                <w:left w:val="nil"/>
                <w:bottom w:val="nil"/>
                <w:right w:val="nil"/>
                <w:between w:val="nil"/>
              </w:pBdr>
              <w:tabs>
                <w:tab w:val="left" w:pos="743"/>
              </w:tabs>
              <w:jc w:val="both"/>
              <w:rPr>
                <w:b/>
                <w:i/>
                <w:color w:val="000000"/>
              </w:rPr>
            </w:pPr>
          </w:p>
          <w:p w14:paraId="3681A7B2" w14:textId="77777777" w:rsidR="00D1006B" w:rsidRPr="00A76D53" w:rsidRDefault="00D1006B" w:rsidP="00807DB2">
            <w:pPr>
              <w:pBdr>
                <w:top w:val="nil"/>
                <w:left w:val="nil"/>
                <w:bottom w:val="nil"/>
                <w:right w:val="nil"/>
                <w:between w:val="nil"/>
              </w:pBdr>
              <w:tabs>
                <w:tab w:val="left" w:pos="743"/>
              </w:tabs>
              <w:jc w:val="both"/>
              <w:rPr>
                <w:b/>
                <w:i/>
                <w:color w:val="000000"/>
              </w:rPr>
            </w:pPr>
          </w:p>
          <w:p w14:paraId="270B32C7" w14:textId="77777777" w:rsidR="00D1006B" w:rsidRPr="00A76D53" w:rsidRDefault="00D1006B" w:rsidP="00807DB2">
            <w:pPr>
              <w:pBdr>
                <w:top w:val="nil"/>
                <w:left w:val="nil"/>
                <w:bottom w:val="nil"/>
                <w:right w:val="nil"/>
                <w:between w:val="nil"/>
              </w:pBdr>
              <w:tabs>
                <w:tab w:val="left" w:pos="743"/>
              </w:tabs>
              <w:jc w:val="both"/>
              <w:rPr>
                <w:i/>
                <w:color w:val="000000"/>
              </w:rPr>
            </w:pPr>
            <w:r w:rsidRPr="00A76D53">
              <w:rPr>
                <w:b/>
                <w:i/>
                <w:color w:val="000000"/>
                <w:sz w:val="24"/>
                <w:szCs w:val="24"/>
              </w:rPr>
              <w:t>уметь</w:t>
            </w:r>
            <w:r w:rsidRPr="00A76D53">
              <w:rPr>
                <w:i/>
                <w:color w:val="000000"/>
                <w:sz w:val="24"/>
                <w:szCs w:val="24"/>
              </w:rPr>
              <w:t xml:space="preserve">: </w:t>
            </w:r>
          </w:p>
          <w:p w14:paraId="73A7D155" w14:textId="77777777" w:rsidR="00D1006B" w:rsidRPr="00A76D53" w:rsidRDefault="00D1006B" w:rsidP="00807DB2">
            <w:pPr>
              <w:pBdr>
                <w:top w:val="nil"/>
                <w:left w:val="nil"/>
                <w:bottom w:val="nil"/>
                <w:right w:val="nil"/>
                <w:between w:val="nil"/>
              </w:pBdr>
              <w:tabs>
                <w:tab w:val="left" w:pos="743"/>
              </w:tabs>
              <w:jc w:val="both"/>
              <w:rPr>
                <w:color w:val="000000"/>
              </w:rPr>
            </w:pPr>
            <w:r w:rsidRPr="00A76D53">
              <w:rPr>
                <w:color w:val="000000"/>
                <w:sz w:val="24"/>
                <w:szCs w:val="24"/>
              </w:rPr>
              <w:t>-</w:t>
            </w:r>
            <w:r w:rsidRPr="00A76D53">
              <w:rPr>
                <w:i/>
                <w:color w:val="000000"/>
                <w:sz w:val="24"/>
                <w:szCs w:val="24"/>
              </w:rPr>
              <w:t xml:space="preserve"> </w:t>
            </w:r>
            <w:r w:rsidRPr="00A76D53">
              <w:rPr>
                <w:color w:val="000000"/>
                <w:sz w:val="24"/>
                <w:szCs w:val="24"/>
              </w:rPr>
              <w:t xml:space="preserve">производить письменные речевые </w:t>
            </w:r>
            <w:r w:rsidRPr="00A76D53">
              <w:rPr>
                <w:color w:val="000000"/>
                <w:sz w:val="24"/>
                <w:szCs w:val="24"/>
              </w:rPr>
              <w:lastRenderedPageBreak/>
              <w:t>высказывания для реализации коммуникативных  намерений.</w:t>
            </w:r>
          </w:p>
        </w:tc>
        <w:tc>
          <w:tcPr>
            <w:tcW w:w="3287" w:type="dxa"/>
          </w:tcPr>
          <w:p w14:paraId="0816B04E" w14:textId="77777777" w:rsidR="00D1006B" w:rsidRPr="00A76D53" w:rsidRDefault="00D1006B" w:rsidP="00807DB2">
            <w:pPr>
              <w:jc w:val="both"/>
              <w:rPr>
                <w:b/>
                <w:i/>
              </w:rPr>
            </w:pPr>
            <w:r w:rsidRPr="00A76D53">
              <w:rPr>
                <w:b/>
                <w:i/>
              </w:rPr>
              <w:lastRenderedPageBreak/>
              <w:t>Знать:</w:t>
            </w:r>
          </w:p>
          <w:p w14:paraId="69764EB7" w14:textId="77777777" w:rsidR="00D1006B" w:rsidRPr="00A76D53" w:rsidRDefault="00D1006B" w:rsidP="00807DB2">
            <w:pPr>
              <w:pBdr>
                <w:top w:val="nil"/>
                <w:left w:val="nil"/>
                <w:bottom w:val="nil"/>
                <w:right w:val="nil"/>
                <w:between w:val="nil"/>
              </w:pBdr>
              <w:tabs>
                <w:tab w:val="left" w:pos="247"/>
              </w:tabs>
              <w:ind w:left="107" w:right="242"/>
              <w:rPr>
                <w:color w:val="000000"/>
              </w:rPr>
            </w:pPr>
            <w:r w:rsidRPr="00A76D53">
              <w:rPr>
                <w:color w:val="000000"/>
                <w:sz w:val="24"/>
                <w:szCs w:val="24"/>
              </w:rPr>
              <w:t>Обсуждение структуры определенного письма;</w:t>
            </w:r>
          </w:p>
          <w:p w14:paraId="7AB6AD06" w14:textId="77777777" w:rsidR="00D1006B" w:rsidRPr="00A76D53" w:rsidRDefault="00D1006B" w:rsidP="00807DB2">
            <w:pPr>
              <w:pBdr>
                <w:top w:val="nil"/>
                <w:left w:val="nil"/>
                <w:bottom w:val="nil"/>
                <w:right w:val="nil"/>
                <w:between w:val="nil"/>
              </w:pBdr>
              <w:tabs>
                <w:tab w:val="left" w:pos="822"/>
                <w:tab w:val="left" w:pos="823"/>
                <w:tab w:val="left" w:pos="2700"/>
              </w:tabs>
              <w:ind w:left="107" w:right="95"/>
              <w:jc w:val="both"/>
              <w:rPr>
                <w:color w:val="000000"/>
              </w:rPr>
            </w:pPr>
            <w:r w:rsidRPr="00A76D53">
              <w:rPr>
                <w:color w:val="000000"/>
                <w:sz w:val="24"/>
                <w:szCs w:val="24"/>
              </w:rPr>
              <w:t>Выполнение практико- ориентированных заданий;</w:t>
            </w:r>
          </w:p>
          <w:p w14:paraId="4D18CA9F" w14:textId="77777777" w:rsidR="00D1006B" w:rsidRPr="00A76D53" w:rsidRDefault="00D1006B" w:rsidP="00807DB2">
            <w:pPr>
              <w:pBdr>
                <w:top w:val="nil"/>
                <w:left w:val="nil"/>
                <w:bottom w:val="nil"/>
                <w:right w:val="nil"/>
                <w:between w:val="nil"/>
              </w:pBdr>
              <w:ind w:left="110" w:right="100"/>
              <w:jc w:val="both"/>
              <w:rPr>
                <w:color w:val="000000"/>
              </w:rPr>
            </w:pPr>
            <w:r w:rsidRPr="00A76D53">
              <w:rPr>
                <w:color w:val="000000"/>
                <w:sz w:val="24"/>
                <w:szCs w:val="24"/>
              </w:rPr>
              <w:t>Обсуждение лексических замен при переводе деловых писем с английского на русский язык.</w:t>
            </w:r>
          </w:p>
          <w:p w14:paraId="4B2210F3" w14:textId="77777777" w:rsidR="00D1006B" w:rsidRPr="00A76D53" w:rsidRDefault="00D1006B" w:rsidP="00807DB2">
            <w:pPr>
              <w:jc w:val="both"/>
              <w:rPr>
                <w:b/>
                <w:i/>
              </w:rPr>
            </w:pPr>
            <w:r w:rsidRPr="00A76D53">
              <w:rPr>
                <w:b/>
                <w:i/>
              </w:rPr>
              <w:t>Уметь:</w:t>
            </w:r>
          </w:p>
          <w:p w14:paraId="74F11649" w14:textId="77777777" w:rsidR="00D1006B" w:rsidRPr="00A76D53" w:rsidRDefault="00D1006B" w:rsidP="00807DB2">
            <w:pPr>
              <w:jc w:val="both"/>
              <w:rPr>
                <w:b/>
              </w:rPr>
            </w:pPr>
            <w:r w:rsidRPr="00A76D53">
              <w:rPr>
                <w:b/>
              </w:rPr>
              <w:t>Написание письма определенного типа.</w:t>
            </w:r>
            <w:r w:rsidRPr="00A76D53">
              <w:rPr>
                <w:b/>
                <w:color w:val="C00000"/>
              </w:rPr>
              <w:t xml:space="preserve"> </w:t>
            </w:r>
          </w:p>
          <w:p w14:paraId="5FF0F0D1" w14:textId="77777777" w:rsidR="00D1006B" w:rsidRPr="00A76D53" w:rsidRDefault="00D1006B" w:rsidP="00807DB2">
            <w:pPr>
              <w:ind w:firstLine="567"/>
              <w:jc w:val="right"/>
            </w:pPr>
            <w:r w:rsidRPr="00A76D53">
              <w:rPr>
                <w:rtl/>
              </w:rPr>
              <w:lastRenderedPageBreak/>
              <w:t>اكتب رسالة شكوى حول عدم الرضا عن جودة السلع أو الخدمات</w:t>
            </w:r>
          </w:p>
        </w:tc>
      </w:tr>
      <w:tr w:rsidR="00E03492" w:rsidRPr="00A76D53" w14:paraId="7D3F4671" w14:textId="77777777" w:rsidTr="00807DB2">
        <w:tc>
          <w:tcPr>
            <w:tcW w:w="2072" w:type="dxa"/>
          </w:tcPr>
          <w:p w14:paraId="38E4ABE2" w14:textId="52B1B00A" w:rsidR="00E03492" w:rsidRPr="00061660" w:rsidRDefault="00E03492" w:rsidP="00E03492">
            <w:pPr>
              <w:tabs>
                <w:tab w:val="left" w:pos="540"/>
              </w:tabs>
              <w:contextualSpacing/>
              <w:jc w:val="both"/>
              <w:rPr>
                <w:b/>
                <w:sz w:val="24"/>
                <w:szCs w:val="24"/>
              </w:rPr>
            </w:pPr>
            <w:r w:rsidRPr="00061660">
              <w:rPr>
                <w:b/>
                <w:sz w:val="24"/>
                <w:szCs w:val="24"/>
              </w:rPr>
              <w:lastRenderedPageBreak/>
              <w:t>ПКП-5</w:t>
            </w:r>
          </w:p>
          <w:p w14:paraId="297C9CC9" w14:textId="7C1882F9" w:rsidR="00E03492" w:rsidRPr="00A76D53" w:rsidRDefault="00E03492" w:rsidP="00E03492">
            <w:pPr>
              <w:tabs>
                <w:tab w:val="left" w:pos="540"/>
              </w:tabs>
              <w:jc w:val="both"/>
            </w:pPr>
            <w:r w:rsidRPr="00061660">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200" w:type="dxa"/>
          </w:tcPr>
          <w:p w14:paraId="2C978145" w14:textId="139C8357" w:rsidR="00E03492" w:rsidRPr="00A76D53" w:rsidRDefault="00C86805" w:rsidP="00E03492">
            <w:r>
              <w:rPr>
                <w:rStyle w:val="FontStyle12"/>
                <w:rFonts w:eastAsia="Calibri"/>
              </w:rPr>
              <w:t xml:space="preserve">1. </w:t>
            </w:r>
            <w:r w:rsidR="00E03492" w:rsidRPr="00061660">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493" w:type="dxa"/>
          </w:tcPr>
          <w:p w14:paraId="4296E4D0" w14:textId="77777777" w:rsidR="00061660" w:rsidRDefault="00061660" w:rsidP="00061660">
            <w:pPr>
              <w:pStyle w:val="TableParagraph"/>
              <w:tabs>
                <w:tab w:val="left" w:pos="474"/>
              </w:tabs>
              <w:ind w:left="0"/>
              <w:jc w:val="both"/>
              <w:rPr>
                <w:i/>
                <w:sz w:val="24"/>
                <w:szCs w:val="24"/>
              </w:rPr>
            </w:pPr>
            <w:r>
              <w:rPr>
                <w:i/>
                <w:sz w:val="24"/>
                <w:szCs w:val="24"/>
              </w:rPr>
              <w:t xml:space="preserve">7. </w:t>
            </w:r>
            <w:r>
              <w:rPr>
                <w:b/>
                <w:bCs/>
                <w:i/>
                <w:sz w:val="24"/>
                <w:szCs w:val="24"/>
              </w:rPr>
              <w:t>знать</w:t>
            </w:r>
            <w:r>
              <w:rPr>
                <w:i/>
                <w:sz w:val="24"/>
                <w:szCs w:val="24"/>
              </w:rPr>
              <w:t xml:space="preserve">: </w:t>
            </w:r>
          </w:p>
          <w:p w14:paraId="31D4E7B7" w14:textId="77777777" w:rsidR="00061660" w:rsidRDefault="00061660" w:rsidP="0006166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устной и письменной</w:t>
            </w:r>
            <w:r>
              <w:rPr>
                <w:spacing w:val="-1"/>
                <w:sz w:val="24"/>
                <w:szCs w:val="24"/>
              </w:rPr>
              <w:t xml:space="preserve"> </w:t>
            </w:r>
            <w:r>
              <w:rPr>
                <w:sz w:val="24"/>
                <w:szCs w:val="24"/>
              </w:rPr>
              <w:t>коммуникации</w:t>
            </w:r>
          </w:p>
          <w:p w14:paraId="4FCA1D63" w14:textId="77777777" w:rsidR="00061660" w:rsidRDefault="00061660" w:rsidP="00061660">
            <w:pPr>
              <w:pStyle w:val="TableParagraph"/>
              <w:tabs>
                <w:tab w:val="left" w:pos="743"/>
              </w:tabs>
              <w:ind w:left="0"/>
              <w:jc w:val="both"/>
              <w:rPr>
                <w:b/>
                <w:bCs/>
                <w:i/>
                <w:sz w:val="24"/>
                <w:szCs w:val="24"/>
              </w:rPr>
            </w:pPr>
          </w:p>
          <w:p w14:paraId="17D64ADD" w14:textId="77777777" w:rsidR="00061660" w:rsidRDefault="00061660" w:rsidP="0006166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6886CE1B" w14:textId="1302C958" w:rsidR="00E03492" w:rsidRPr="00A76D53" w:rsidRDefault="00061660" w:rsidP="00061660">
            <w:pPr>
              <w:pBdr>
                <w:top w:val="nil"/>
                <w:left w:val="nil"/>
                <w:bottom w:val="nil"/>
                <w:right w:val="nil"/>
                <w:between w:val="nil"/>
              </w:pBdr>
              <w:tabs>
                <w:tab w:val="left" w:pos="474"/>
              </w:tabs>
              <w:ind w:left="110"/>
              <w:jc w:val="both"/>
              <w:rPr>
                <w:color w:val="000000"/>
              </w:rPr>
            </w:pPr>
            <w:r>
              <w:rPr>
                <w:sz w:val="24"/>
                <w:szCs w:val="24"/>
              </w:rPr>
              <w:t>-</w:t>
            </w:r>
            <w:r>
              <w:rPr>
                <w:i/>
                <w:sz w:val="24"/>
                <w:szCs w:val="24"/>
              </w:rPr>
              <w:t xml:space="preserve"> </w:t>
            </w:r>
            <w:r>
              <w:rPr>
                <w:sz w:val="24"/>
                <w:szCs w:val="24"/>
              </w:rPr>
              <w:t>вести переписку с партнерами на иностранном языке.</w:t>
            </w:r>
          </w:p>
        </w:tc>
        <w:tc>
          <w:tcPr>
            <w:tcW w:w="3287" w:type="dxa"/>
          </w:tcPr>
          <w:p w14:paraId="169DDFFE" w14:textId="77777777" w:rsidR="00E03492" w:rsidRPr="00A76D53" w:rsidRDefault="00E03492" w:rsidP="00E03492">
            <w:pPr>
              <w:jc w:val="both"/>
              <w:rPr>
                <w:b/>
              </w:rPr>
            </w:pPr>
            <w:r w:rsidRPr="00A76D53">
              <w:rPr>
                <w:b/>
                <w:i/>
              </w:rPr>
              <w:t xml:space="preserve"> Знать:</w:t>
            </w:r>
          </w:p>
          <w:p w14:paraId="41A6C241" w14:textId="77777777" w:rsidR="00E03492" w:rsidRPr="00A76D53" w:rsidRDefault="00E03492" w:rsidP="00E03492">
            <w:pPr>
              <w:jc w:val="both"/>
              <w:rPr>
                <w:b/>
              </w:rPr>
            </w:pPr>
            <w:r w:rsidRPr="00A76D53">
              <w:rPr>
                <w:b/>
              </w:rPr>
              <w:t>Исследование о приемах убедительного письма.</w:t>
            </w:r>
            <w:r w:rsidRPr="00A76D53">
              <w:rPr>
                <w:b/>
                <w:color w:val="C00000"/>
              </w:rPr>
              <w:t xml:space="preserve"> </w:t>
            </w:r>
          </w:p>
          <w:p w14:paraId="35770D2F" w14:textId="77777777" w:rsidR="00E03492" w:rsidRPr="00A76D53" w:rsidRDefault="00E03492" w:rsidP="00E03492">
            <w:pPr>
              <w:tabs>
                <w:tab w:val="left" w:pos="540"/>
              </w:tabs>
              <w:jc w:val="right"/>
            </w:pPr>
            <w:r w:rsidRPr="00A76D53">
              <w:rPr>
                <w:rtl/>
              </w:rPr>
              <w:t>ابحث عن مقطع فيديو حول مبادئ الرسالة المقنعة. تحدث عن الأخطاء وكيفية تجنبها في المراسلات التجارية. كتابة النصائح وتقديم أفكارك للجمهور</w:t>
            </w:r>
            <w:r w:rsidRPr="00A76D53">
              <w:t>.</w:t>
            </w:r>
          </w:p>
          <w:p w14:paraId="3341882F" w14:textId="77777777" w:rsidR="00E03492" w:rsidRPr="00A76D53" w:rsidRDefault="00E03492" w:rsidP="00E03492">
            <w:pPr>
              <w:tabs>
                <w:tab w:val="left" w:pos="540"/>
              </w:tabs>
              <w:jc w:val="right"/>
            </w:pPr>
          </w:p>
          <w:p w14:paraId="7412512E" w14:textId="77777777" w:rsidR="00E03492" w:rsidRPr="00A76D53" w:rsidRDefault="00E03492" w:rsidP="00E03492">
            <w:pPr>
              <w:tabs>
                <w:tab w:val="left" w:pos="540"/>
              </w:tabs>
              <w:jc w:val="both"/>
              <w:rPr>
                <w:b/>
                <w:i/>
              </w:rPr>
            </w:pPr>
            <w:r w:rsidRPr="00A76D53">
              <w:rPr>
                <w:b/>
                <w:i/>
              </w:rPr>
              <w:t>Уметь:</w:t>
            </w:r>
          </w:p>
          <w:p w14:paraId="7DC1574E" w14:textId="77777777" w:rsidR="00E03492" w:rsidRPr="00A76D53" w:rsidRDefault="00E03492" w:rsidP="00E03492">
            <w:pPr>
              <w:pBdr>
                <w:top w:val="nil"/>
                <w:left w:val="nil"/>
                <w:bottom w:val="nil"/>
                <w:right w:val="nil"/>
                <w:between w:val="nil"/>
              </w:pBdr>
              <w:ind w:left="80"/>
              <w:jc w:val="both"/>
              <w:rPr>
                <w:color w:val="000000"/>
              </w:rPr>
            </w:pPr>
            <w:r w:rsidRPr="00A76D53">
              <w:rPr>
                <w:color w:val="000000"/>
                <w:sz w:val="24"/>
                <w:szCs w:val="24"/>
              </w:rPr>
              <w:t>Участие в ролевой игре на заданную тему “</w:t>
            </w:r>
            <w:r w:rsidRPr="00A76D53">
              <w:rPr>
                <w:color w:val="000000"/>
              </w:rPr>
              <w:t xml:space="preserve"> </w:t>
            </w:r>
            <w:r w:rsidRPr="00A76D53">
              <w:rPr>
                <w:color w:val="000000"/>
                <w:sz w:val="24"/>
                <w:szCs w:val="24"/>
                <w:rtl/>
              </w:rPr>
              <w:t>مفاوضات تجارية</w:t>
            </w:r>
            <w:r w:rsidRPr="00A76D53">
              <w:rPr>
                <w:color w:val="000000"/>
                <w:sz w:val="24"/>
                <w:szCs w:val="24"/>
              </w:rPr>
              <w:t xml:space="preserve"> ” с предварительным обменом письмами. </w:t>
            </w:r>
          </w:p>
        </w:tc>
      </w:tr>
    </w:tbl>
    <w:p w14:paraId="7512E51E" w14:textId="77777777" w:rsidR="00D1006B" w:rsidRDefault="00D1006B">
      <w:pPr>
        <w:pStyle w:val="aff6"/>
        <w:spacing w:line="360" w:lineRule="auto"/>
        <w:ind w:firstLine="709"/>
        <w:jc w:val="center"/>
        <w:rPr>
          <w:rFonts w:ascii="Times New Roman" w:hAnsi="Times New Roman" w:cs="Times New Roman"/>
          <w:b/>
          <w:bCs/>
          <w:sz w:val="28"/>
          <w:szCs w:val="28"/>
        </w:rPr>
      </w:pPr>
    </w:p>
    <w:p w14:paraId="122DDBEF" w14:textId="3286B678" w:rsidR="00E74D60" w:rsidRDefault="007C0E40">
      <w:pPr>
        <w:pStyle w:val="aff6"/>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E74D60" w14:paraId="34E8CD58" w14:textId="77777777">
        <w:tc>
          <w:tcPr>
            <w:tcW w:w="1555" w:type="dxa"/>
            <w:tcBorders>
              <w:top w:val="single" w:sz="4" w:space="0" w:color="000000"/>
              <w:left w:val="single" w:sz="4" w:space="0" w:color="000000"/>
              <w:bottom w:val="single" w:sz="4" w:space="0" w:color="000000"/>
              <w:right w:val="single" w:sz="4" w:space="0" w:color="000000"/>
            </w:tcBorders>
          </w:tcPr>
          <w:p w14:paraId="045B0F2F"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346229C2" w14:textId="77777777" w:rsidR="00E74D60" w:rsidRDefault="00E74D60">
            <w:pPr>
              <w:pStyle w:val="aff6"/>
              <w:widowControl w:val="0"/>
              <w:jc w:val="center"/>
              <w:rPr>
                <w:rFonts w:ascii="Times New Roman" w:hAnsi="Times New Roman" w:cs="Times New Roman"/>
                <w:b/>
                <w:bCs/>
                <w:sz w:val="24"/>
                <w:szCs w:val="24"/>
              </w:rPr>
            </w:pPr>
          </w:p>
        </w:tc>
      </w:tr>
      <w:tr w:rsidR="00E74D60" w14:paraId="20479ABC"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621A88F3"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14:paraId="2F04C645" w14:textId="77777777" w:rsidR="00E74D60" w:rsidRDefault="00E74D60">
            <w:pPr>
              <w:pStyle w:val="aff6"/>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6536FF6F" w14:textId="77777777" w:rsidR="00E74D60" w:rsidRDefault="007C0E40">
            <w:pPr>
              <w:pStyle w:val="aff6"/>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w:t>
            </w:r>
            <w:r>
              <w:rPr>
                <w:rFonts w:ascii="Times New Roman" w:hAnsi="Times New Roman" w:cs="Times New Roman"/>
                <w:sz w:val="24"/>
                <w:szCs w:val="24"/>
              </w:rPr>
              <w:t>темы 1 - 7 данной рабочей программы.</w:t>
            </w:r>
          </w:p>
          <w:p w14:paraId="09F23246" w14:textId="77777777" w:rsidR="00E74D60" w:rsidRDefault="00E74D60">
            <w:pPr>
              <w:pStyle w:val="aff6"/>
              <w:widowControl w:val="0"/>
              <w:rPr>
                <w:rFonts w:ascii="Times New Roman" w:hAnsi="Times New Roman" w:cs="Times New Roman"/>
                <w:b/>
                <w:bCs/>
                <w:sz w:val="24"/>
                <w:szCs w:val="24"/>
              </w:rPr>
            </w:pPr>
          </w:p>
          <w:p w14:paraId="2B7F5EF4" w14:textId="77777777" w:rsidR="00E74D60" w:rsidRDefault="007C0E40">
            <w:pPr>
              <w:jc w:val="both"/>
              <w:rPr>
                <w:b/>
                <w:bCs/>
                <w:color w:val="000000"/>
                <w:sz w:val="24"/>
                <w:szCs w:val="24"/>
              </w:rPr>
            </w:pPr>
            <w:r>
              <w:rPr>
                <w:b/>
                <w:bCs/>
                <w:color w:val="000000"/>
                <w:sz w:val="24"/>
                <w:szCs w:val="24"/>
              </w:rPr>
              <w:t xml:space="preserve">Письменная часть – 60 баллов: </w:t>
            </w:r>
          </w:p>
          <w:p w14:paraId="506A80F8" w14:textId="77777777" w:rsidR="00E74D60" w:rsidRDefault="007C0E40" w:rsidP="007919A9">
            <w:pPr>
              <w:numPr>
                <w:ilvl w:val="0"/>
                <w:numId w:val="13"/>
              </w:numPr>
              <w:jc w:val="both"/>
              <w:rPr>
                <w:color w:val="000000"/>
                <w:sz w:val="24"/>
                <w:szCs w:val="24"/>
              </w:rPr>
            </w:pPr>
            <w:r>
              <w:rPr>
                <w:color w:val="000000"/>
                <w:sz w:val="24"/>
                <w:szCs w:val="24"/>
              </w:rPr>
              <w:t>Лексико-грамматический тест (40 заданий) (20 баллов);</w:t>
            </w:r>
          </w:p>
          <w:p w14:paraId="20E28B21" w14:textId="626A9BC1" w:rsidR="00E74D60" w:rsidRDefault="007C0E40" w:rsidP="007919A9">
            <w:pPr>
              <w:numPr>
                <w:ilvl w:val="0"/>
                <w:numId w:val="13"/>
              </w:numPr>
              <w:jc w:val="both"/>
              <w:rPr>
                <w:color w:val="000000"/>
                <w:sz w:val="24"/>
                <w:szCs w:val="24"/>
              </w:rPr>
            </w:pPr>
            <w:r>
              <w:rPr>
                <w:color w:val="000000"/>
                <w:sz w:val="24"/>
                <w:szCs w:val="24"/>
              </w:rPr>
              <w:t xml:space="preserve">Перевод делового письма с </w:t>
            </w:r>
            <w:r w:rsidR="00A66521">
              <w:rPr>
                <w:color w:val="000000"/>
                <w:sz w:val="24"/>
                <w:szCs w:val="24"/>
              </w:rPr>
              <w:t>изучаемого восточного</w:t>
            </w:r>
            <w:r>
              <w:rPr>
                <w:color w:val="000000"/>
                <w:sz w:val="24"/>
                <w:szCs w:val="24"/>
              </w:rPr>
              <w:t xml:space="preserve"> языка на русский/ с русского языка на </w:t>
            </w:r>
            <w:r w:rsidR="00A66521">
              <w:rPr>
                <w:color w:val="000000"/>
                <w:sz w:val="24"/>
                <w:szCs w:val="24"/>
              </w:rPr>
              <w:t>изучаемый восточный язык</w:t>
            </w:r>
            <w:r>
              <w:rPr>
                <w:color w:val="000000"/>
                <w:sz w:val="24"/>
                <w:szCs w:val="24"/>
              </w:rPr>
              <w:t xml:space="preserve"> (20 баллов);</w:t>
            </w:r>
          </w:p>
          <w:p w14:paraId="2E002D15" w14:textId="7913AA94" w:rsidR="00E74D60" w:rsidRDefault="007C0E40">
            <w:pPr>
              <w:jc w:val="both"/>
              <w:rPr>
                <w:color w:val="000000"/>
                <w:sz w:val="24"/>
                <w:szCs w:val="24"/>
              </w:rPr>
            </w:pPr>
            <w:r>
              <w:rPr>
                <w:color w:val="000000"/>
                <w:sz w:val="24"/>
                <w:szCs w:val="24"/>
              </w:rPr>
              <w:t xml:space="preserve">3. Написание письма на </w:t>
            </w:r>
            <w:r w:rsidR="00A66521">
              <w:rPr>
                <w:color w:val="000000"/>
                <w:sz w:val="24"/>
                <w:szCs w:val="24"/>
              </w:rPr>
              <w:t>изучаемом</w:t>
            </w:r>
            <w:r>
              <w:rPr>
                <w:color w:val="000000"/>
                <w:sz w:val="24"/>
                <w:szCs w:val="24"/>
              </w:rPr>
              <w:t xml:space="preserve"> языке по заданным атрибутам. (20 баллов).</w:t>
            </w:r>
          </w:p>
          <w:p w14:paraId="57CE4C07" w14:textId="77777777" w:rsidR="00E74D60" w:rsidRDefault="00E74D60">
            <w:pPr>
              <w:jc w:val="both"/>
              <w:rPr>
                <w:color w:val="000000"/>
                <w:sz w:val="24"/>
                <w:szCs w:val="24"/>
              </w:rPr>
            </w:pPr>
          </w:p>
        </w:tc>
      </w:tr>
    </w:tbl>
    <w:p w14:paraId="7607F13D" w14:textId="77777777" w:rsidR="00E74D60" w:rsidRDefault="007C0E40">
      <w:pPr>
        <w:pStyle w:val="aff6"/>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 xml:space="preserve">Образцы для подготовки к зачету </w:t>
      </w:r>
    </w:p>
    <w:tbl>
      <w:tblPr>
        <w:tblW w:w="9911" w:type="dxa"/>
        <w:tblInd w:w="-106" w:type="dxa"/>
        <w:tblLayout w:type="fixed"/>
        <w:tblLook w:val="04A0" w:firstRow="1" w:lastRow="0" w:firstColumn="1" w:lastColumn="0" w:noHBand="0" w:noVBand="1"/>
      </w:tblPr>
      <w:tblGrid>
        <w:gridCol w:w="9911"/>
      </w:tblGrid>
      <w:tr w:rsidR="00E74D60" w14:paraId="47DE0252" w14:textId="77777777">
        <w:tc>
          <w:tcPr>
            <w:tcW w:w="9911" w:type="dxa"/>
            <w:tcBorders>
              <w:top w:val="single" w:sz="4" w:space="0" w:color="000000"/>
              <w:left w:val="single" w:sz="4" w:space="0" w:color="000000"/>
              <w:bottom w:val="single" w:sz="4" w:space="0" w:color="000000"/>
              <w:right w:val="single" w:sz="4" w:space="0" w:color="000000"/>
            </w:tcBorders>
          </w:tcPr>
          <w:p w14:paraId="29BEB449" w14:textId="77777777" w:rsidR="00E74D60" w:rsidRDefault="007C0E40">
            <w:pPr>
              <w:jc w:val="center"/>
              <w:rPr>
                <w:b/>
                <w:bCs/>
              </w:rPr>
            </w:pPr>
            <w:r>
              <w:rPr>
                <w:b/>
                <w:bCs/>
              </w:rPr>
              <w:t xml:space="preserve">Федеральное государственное образовательное бюджетное учреждение высшего образования </w:t>
            </w:r>
          </w:p>
          <w:p w14:paraId="14172991" w14:textId="77777777" w:rsidR="00E74D60" w:rsidRDefault="007C0E40">
            <w:pPr>
              <w:jc w:val="center"/>
              <w:rPr>
                <w:b/>
                <w:bCs/>
              </w:rPr>
            </w:pPr>
            <w:r>
              <w:rPr>
                <w:b/>
                <w:bCs/>
              </w:rPr>
              <w:t>«Финансовый университет при Правительстве Российской Федерации» (Финуниверситет)</w:t>
            </w:r>
          </w:p>
          <w:p w14:paraId="57A2595F" w14:textId="77777777" w:rsidR="00E74D60" w:rsidRDefault="007C0E40">
            <w:pPr>
              <w:jc w:val="center"/>
              <w:rPr>
                <w:b/>
                <w:bCs/>
              </w:rPr>
            </w:pPr>
            <w:r>
              <w:rPr>
                <w:b/>
                <w:bCs/>
              </w:rPr>
              <w:t>-----------------------------------------------------------------------------------------------------------------------</w:t>
            </w:r>
          </w:p>
          <w:p w14:paraId="0A4B661C" w14:textId="6EB443C1" w:rsidR="00E74D60" w:rsidRDefault="00E03492">
            <w:pPr>
              <w:jc w:val="center"/>
              <w:rPr>
                <w:b/>
                <w:bCs/>
              </w:rPr>
            </w:pPr>
            <w:r w:rsidRPr="0074359C">
              <w:rPr>
                <w:b/>
                <w:bCs/>
              </w:rPr>
              <w:t>Кафедра</w:t>
            </w:r>
            <w:r>
              <w:rPr>
                <w:b/>
                <w:bCs/>
              </w:rPr>
              <w:t xml:space="preserve"> </w:t>
            </w:r>
            <w:r w:rsidR="007C0E40">
              <w:rPr>
                <w:b/>
                <w:bCs/>
              </w:rPr>
              <w:t>иностранных языков и межкультурной коммуникации</w:t>
            </w:r>
          </w:p>
          <w:p w14:paraId="0998F66C" w14:textId="77777777" w:rsidR="00E74D60" w:rsidRDefault="00E74D60">
            <w:pPr>
              <w:jc w:val="center"/>
              <w:rPr>
                <w:b/>
                <w:bCs/>
              </w:rPr>
            </w:pPr>
          </w:p>
          <w:p w14:paraId="4C325431" w14:textId="77777777" w:rsidR="00E74D60" w:rsidRDefault="007C0E40">
            <w:pPr>
              <w:spacing w:line="360" w:lineRule="auto"/>
              <w:jc w:val="center"/>
            </w:pPr>
            <w:r>
              <w:rPr>
                <w:b/>
                <w:bCs/>
              </w:rPr>
              <w:t>ЗАЧЕТНАЯ РАБОТА ПО ДИСЦИПЛИНЕ</w:t>
            </w:r>
          </w:p>
          <w:p w14:paraId="41D4B62A" w14:textId="7FE0E218" w:rsidR="00E74D60" w:rsidRDefault="007C0E40">
            <w:pPr>
              <w:jc w:val="center"/>
              <w:rPr>
                <w:b/>
                <w:bCs/>
                <w:sz w:val="24"/>
                <w:szCs w:val="24"/>
              </w:rPr>
            </w:pPr>
            <w:r>
              <w:rPr>
                <w:b/>
                <w:bCs/>
                <w:sz w:val="24"/>
                <w:szCs w:val="24"/>
              </w:rPr>
              <w:t>«</w:t>
            </w:r>
            <w:r w:rsidR="00EF6FA7">
              <w:rPr>
                <w:b/>
                <w:bCs/>
                <w:sz w:val="24"/>
                <w:szCs w:val="24"/>
              </w:rPr>
              <w:t>Восточный язык (д</w:t>
            </w:r>
            <w:r>
              <w:rPr>
                <w:b/>
                <w:bCs/>
                <w:sz w:val="24"/>
                <w:szCs w:val="24"/>
              </w:rPr>
              <w:t>еловая корреспонденция</w:t>
            </w:r>
            <w:r w:rsidR="00EF6FA7">
              <w:rPr>
                <w:b/>
                <w:bCs/>
                <w:sz w:val="24"/>
                <w:szCs w:val="24"/>
              </w:rPr>
              <w:t>)</w:t>
            </w:r>
            <w:r>
              <w:rPr>
                <w:b/>
                <w:bCs/>
                <w:sz w:val="24"/>
                <w:szCs w:val="24"/>
              </w:rPr>
              <w:t>»</w:t>
            </w:r>
          </w:p>
          <w:p w14:paraId="3BDDCE93" w14:textId="405D013D" w:rsidR="002D2E81" w:rsidRPr="002D2E81" w:rsidRDefault="002D2E81" w:rsidP="002D2E81">
            <w:pPr>
              <w:spacing w:line="240" w:lineRule="auto"/>
              <w:jc w:val="both"/>
              <w:rPr>
                <w:color w:val="000000"/>
              </w:rPr>
            </w:pPr>
            <w:r w:rsidRPr="002D2E81">
              <w:t xml:space="preserve">38.03.01«Экономика», </w:t>
            </w:r>
            <w:r w:rsidRPr="002D2E81">
              <w:rPr>
                <w:color w:val="000000"/>
              </w:rPr>
              <w:t>ОП «Экономика и бизнес стран Востока»</w:t>
            </w:r>
            <w:r w:rsidRPr="002D2E81">
              <w:t xml:space="preserve"> </w:t>
            </w:r>
            <w:r w:rsidRPr="002D2E81">
              <w:rPr>
                <w:color w:val="000000"/>
              </w:rPr>
              <w:t>профиль: «Экономика и бизнес стран Востока»</w:t>
            </w:r>
          </w:p>
          <w:p w14:paraId="4D3A23E0" w14:textId="0BB3ECB4" w:rsidR="00E74D60" w:rsidRDefault="0070520C">
            <w:pPr>
              <w:jc w:val="center"/>
              <w:rPr>
                <w:b/>
                <w:bCs/>
                <w:sz w:val="24"/>
                <w:szCs w:val="24"/>
              </w:rPr>
            </w:pPr>
            <w:r>
              <w:rPr>
                <w:b/>
                <w:bCs/>
                <w:sz w:val="24"/>
                <w:szCs w:val="24"/>
              </w:rPr>
              <w:t>4</w:t>
            </w:r>
            <w:r w:rsidR="007C0E40">
              <w:rPr>
                <w:b/>
                <w:bCs/>
                <w:sz w:val="24"/>
                <w:szCs w:val="24"/>
              </w:rPr>
              <w:t xml:space="preserve"> курс </w:t>
            </w:r>
            <w:r>
              <w:rPr>
                <w:b/>
                <w:bCs/>
                <w:sz w:val="24"/>
                <w:szCs w:val="24"/>
              </w:rPr>
              <w:t>7</w:t>
            </w:r>
            <w:r w:rsidR="007C0E40">
              <w:rPr>
                <w:b/>
                <w:bCs/>
                <w:sz w:val="24"/>
                <w:szCs w:val="24"/>
              </w:rPr>
              <w:t xml:space="preserve"> семестр</w:t>
            </w:r>
          </w:p>
          <w:p w14:paraId="4A7F1939" w14:textId="77777777" w:rsidR="00E74D60" w:rsidRDefault="00E74D60">
            <w:pPr>
              <w:jc w:val="center"/>
              <w:rPr>
                <w:b/>
                <w:bCs/>
                <w:sz w:val="24"/>
                <w:szCs w:val="24"/>
              </w:rPr>
            </w:pPr>
          </w:p>
          <w:p w14:paraId="08F7792D" w14:textId="77777777" w:rsidR="00E74D60" w:rsidRDefault="007C0E40">
            <w:pPr>
              <w:jc w:val="center"/>
            </w:pPr>
            <w:r>
              <w:t>20__ /20__ учебный год</w:t>
            </w:r>
          </w:p>
          <w:p w14:paraId="18F0622E" w14:textId="77777777" w:rsidR="00E74D60" w:rsidRDefault="007C0E40">
            <w:pPr>
              <w:jc w:val="center"/>
            </w:pPr>
            <w:r>
              <w:rPr>
                <w:lang w:val="en-US"/>
              </w:rPr>
              <w:t>I</w:t>
            </w:r>
            <w:r>
              <w:t xml:space="preserve"> вариант</w:t>
            </w:r>
          </w:p>
          <w:p w14:paraId="58F34657" w14:textId="77777777" w:rsidR="00E74D60" w:rsidRDefault="00E74D60">
            <w:pPr>
              <w:spacing w:line="360" w:lineRule="auto"/>
              <w:jc w:val="center"/>
            </w:pPr>
          </w:p>
          <w:p w14:paraId="07DE6A53" w14:textId="77777777" w:rsidR="00E74D60" w:rsidRDefault="007C0E40">
            <w:pPr>
              <w:spacing w:line="360" w:lineRule="auto"/>
            </w:pPr>
            <w:r>
              <w:t>Работу выполнил студент __________________________________ гр. ______.</w:t>
            </w:r>
          </w:p>
          <w:p w14:paraId="77DCEAE6" w14:textId="77777777" w:rsidR="00AA072D" w:rsidRDefault="007C0E40" w:rsidP="00AA072D">
            <w:pPr>
              <w:jc w:val="center"/>
              <w:rPr>
                <w:b/>
                <w:bCs/>
                <w:sz w:val="24"/>
                <w:szCs w:val="24"/>
              </w:rPr>
            </w:pPr>
            <w:r>
              <w:rPr>
                <w:b/>
                <w:bCs/>
              </w:rPr>
              <w:t xml:space="preserve">Система оценки знаний по учебной дисциплине </w:t>
            </w:r>
            <w:r w:rsidR="00AA072D">
              <w:rPr>
                <w:b/>
                <w:bCs/>
                <w:sz w:val="24"/>
                <w:szCs w:val="24"/>
              </w:rPr>
              <w:t xml:space="preserve">«Восточный язык (деловая </w:t>
            </w:r>
            <w:r w:rsidR="00AA072D">
              <w:rPr>
                <w:b/>
                <w:bCs/>
                <w:sz w:val="24"/>
                <w:szCs w:val="24"/>
              </w:rPr>
              <w:lastRenderedPageBreak/>
              <w:t>корреспонденция)»</w:t>
            </w:r>
          </w:p>
          <w:p w14:paraId="26E2FD15" w14:textId="712C7914" w:rsidR="00E74D60" w:rsidRDefault="007C0E40">
            <w:pPr>
              <w:jc w:val="right"/>
            </w:pPr>
            <w:r>
              <w:rPr>
                <w:noProof/>
                <w:lang w:eastAsia="ru-RU"/>
              </w:rPr>
              <mc:AlternateContent>
                <mc:Choice Requires="wps">
                  <w:drawing>
                    <wp:anchor distT="0" distB="0" distL="114300" distR="114300" simplePos="0" relativeHeight="1024" behindDoc="0" locked="0" layoutInCell="0" allowOverlap="1" wp14:anchorId="43FE4AE5" wp14:editId="0D8BFC2D">
                      <wp:simplePos x="0" y="0"/>
                      <wp:positionH relativeFrom="column">
                        <wp:posOffset>17145</wp:posOffset>
                      </wp:positionH>
                      <wp:positionV relativeFrom="paragraph">
                        <wp:posOffset>125730</wp:posOffset>
                      </wp:positionV>
                      <wp:extent cx="6151245" cy="214503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6150600" cy="2144520"/>
                              </a:xfrm>
                              <a:prstGeom prst="rect">
                                <a:avLst/>
                              </a:prstGeom>
                              <a:noFill/>
                              <a:ln w="0">
                                <a:noFill/>
                              </a:ln>
                            </wps:spPr>
                            <wps:style>
                              <a:lnRef idx="0">
                                <a:srgbClr val="FFFFFF"/>
                              </a:lnRef>
                              <a:fillRef idx="0">
                                <a:srgbClr val="FFFFFF"/>
                              </a:fillRef>
                              <a:effectRef idx="0">
                                <a:srgbClr val="FFFFFF"/>
                              </a:effectRef>
                              <a:fontRef idx="minor"/>
                            </wps:style>
                            <wps:txbx>
                              <w:txbxContent>
                                <w:p w14:paraId="51E53CC7" w14:textId="77777777" w:rsidR="00E74D60" w:rsidRDefault="00E74D60">
                                  <w:pPr>
                                    <w:pStyle w:val="aff8"/>
                                    <w:rPr>
                                      <w:color w:val="000000"/>
                                    </w:rPr>
                                  </w:pPr>
                                </w:p>
                              </w:txbxContent>
                            </wps:txbx>
                            <wps:bodyPr lIns="0" tIns="0" rIns="0" bIns="0">
                              <a:spAutoFit/>
                            </wps:bodyPr>
                          </wps:wsp>
                        </a:graphicData>
                      </a:graphic>
                    </wp:anchor>
                  </w:drawing>
                </mc:Choice>
                <mc:Fallback>
                  <w:pict>
                    <v:rect w14:anchorId="43FE4AE5" id="Врезка2" o:spid="_x0000_s1030" style="position:absolute;left:0;text-align:left;margin-left:1.35pt;margin-top:9.9pt;width:484.35pt;height:168.9pt;z-index:1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" o:allowincell="f" filled="f" stroked="f" strokeweight="0">
                      <v:textbox style="mso-fit-shape-to-text:t" inset="0,0,0,0">
                        <w:txbxContent>
                          <w:p w14:paraId="51E53CC7" w14:textId="77777777" w:rsidR="00E74D60" w:rsidRDefault="00E74D60">
                            <w:pPr>
                              <w:pStyle w:val="aff8"/>
                              <w:rPr>
                                <w:color w:val="000000"/>
                              </w:rPr>
                            </w:pPr>
                          </w:p>
                        </w:txbxContent>
                      </v:textbox>
                      <w10:wrap type="square"/>
                    </v:rect>
                  </w:pict>
                </mc:Fallback>
              </mc:AlternateContent>
            </w:r>
            <w:r>
              <w:t>Работу подготовила _______________________________Ф.И.О. преподавателя</w:t>
            </w:r>
          </w:p>
          <w:p w14:paraId="6D13E638" w14:textId="77777777" w:rsidR="00E74D60" w:rsidRDefault="007C0E40">
            <w:pPr>
              <w:pStyle w:val="aff6"/>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4D480F63" w14:textId="77777777" w:rsidR="009163B6" w:rsidRDefault="007C0E40" w:rsidP="009163B6">
            <w:pPr>
              <w:jc w:val="center"/>
              <w:rPr>
                <w:b/>
                <w:bCs/>
                <w:sz w:val="24"/>
                <w:szCs w:val="24"/>
              </w:rPr>
            </w:pPr>
            <w:r>
              <w:rPr>
                <w:b/>
                <w:bCs/>
                <w:sz w:val="24"/>
                <w:szCs w:val="24"/>
              </w:rPr>
              <w:t xml:space="preserve">Система оценки знаний по учебной дисциплине </w:t>
            </w:r>
            <w:r w:rsidR="009163B6">
              <w:rPr>
                <w:b/>
                <w:bCs/>
                <w:sz w:val="24"/>
                <w:szCs w:val="24"/>
              </w:rPr>
              <w:t>«Восточный язык (деловая корреспонденция)»</w:t>
            </w:r>
          </w:p>
          <w:p w14:paraId="2F73D926" w14:textId="608317DD" w:rsidR="00E74D60" w:rsidRDefault="00E74D60">
            <w:pPr>
              <w:spacing w:line="240" w:lineRule="auto"/>
              <w:jc w:val="center"/>
              <w:rPr>
                <w:b/>
                <w:bCs/>
                <w:sz w:val="24"/>
                <w:szCs w:val="24"/>
              </w:rPr>
            </w:pPr>
          </w:p>
          <w:tbl>
            <w:tblPr>
              <w:tblpPr w:leftFromText="180" w:rightFromText="180" w:vertAnchor="text" w:horzAnchor="page" w:tblpX="556" w:tblpY="198"/>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070"/>
            </w:tblGrid>
            <w:tr w:rsidR="00E74D60" w14:paraId="7A0C314E" w14:textId="77777777">
              <w:trPr>
                <w:trHeight w:val="330"/>
              </w:trPr>
              <w:tc>
                <w:tcPr>
                  <w:tcW w:w="1341" w:type="dxa"/>
                  <w:vMerge w:val="restart"/>
                  <w:vAlign w:val="center"/>
                </w:tcPr>
                <w:p w14:paraId="0A5E4260" w14:textId="77777777" w:rsidR="00E74D60" w:rsidRDefault="007C0E40">
                  <w:pPr>
                    <w:spacing w:line="240" w:lineRule="auto"/>
                    <w:jc w:val="center"/>
                    <w:rPr>
                      <w:rFonts w:eastAsiaTheme="minorEastAsia"/>
                      <w:b/>
                      <w:bCs/>
                      <w:sz w:val="20"/>
                      <w:szCs w:val="20"/>
                      <w:lang w:eastAsia="ru-RU"/>
                    </w:rPr>
                  </w:pPr>
                  <w:r>
                    <w:rPr>
                      <w:rFonts w:eastAsiaTheme="minorEastAsia"/>
                      <w:b/>
                      <w:bCs/>
                      <w:sz w:val="20"/>
                      <w:szCs w:val="20"/>
                      <w:lang w:eastAsia="ru-RU"/>
                    </w:rPr>
                    <w:t>Текущий контроль, СРС, домашние задания (сентябрь-декабрь 2022/2023)</w:t>
                  </w:r>
                </w:p>
                <w:p w14:paraId="5D251FDC" w14:textId="77777777" w:rsidR="00E74D60" w:rsidRDefault="00E74D60">
                  <w:pPr>
                    <w:spacing w:line="240" w:lineRule="auto"/>
                    <w:jc w:val="center"/>
                    <w:rPr>
                      <w:b/>
                      <w:bCs/>
                      <w:sz w:val="20"/>
                      <w:szCs w:val="20"/>
                    </w:rPr>
                  </w:pPr>
                </w:p>
              </w:tc>
              <w:tc>
                <w:tcPr>
                  <w:tcW w:w="4979" w:type="dxa"/>
                  <w:gridSpan w:val="3"/>
                  <w:vAlign w:val="center"/>
                </w:tcPr>
                <w:p w14:paraId="74442398" w14:textId="77777777" w:rsidR="00E74D60" w:rsidRDefault="007C0E40">
                  <w:pPr>
                    <w:spacing w:line="240" w:lineRule="auto"/>
                    <w:jc w:val="center"/>
                    <w:rPr>
                      <w:b/>
                      <w:bCs/>
                      <w:sz w:val="20"/>
                      <w:szCs w:val="20"/>
                    </w:rPr>
                  </w:pPr>
                  <w:r>
                    <w:rPr>
                      <w:b/>
                      <w:bCs/>
                      <w:sz w:val="20"/>
                      <w:szCs w:val="20"/>
                    </w:rPr>
                    <w:t xml:space="preserve">Зачет </w:t>
                  </w:r>
                </w:p>
              </w:tc>
              <w:tc>
                <w:tcPr>
                  <w:tcW w:w="1114" w:type="dxa"/>
                  <w:vMerge w:val="restart"/>
                  <w:vAlign w:val="center"/>
                </w:tcPr>
                <w:p w14:paraId="751674E7" w14:textId="77777777" w:rsidR="00E74D60" w:rsidRDefault="00E74D60">
                  <w:pPr>
                    <w:spacing w:line="240" w:lineRule="auto"/>
                    <w:jc w:val="center"/>
                    <w:rPr>
                      <w:b/>
                      <w:bCs/>
                      <w:sz w:val="20"/>
                      <w:szCs w:val="20"/>
                    </w:rPr>
                  </w:pPr>
                </w:p>
                <w:p w14:paraId="798FB754" w14:textId="77777777" w:rsidR="00E74D60" w:rsidRDefault="00E74D60">
                  <w:pPr>
                    <w:spacing w:line="240" w:lineRule="auto"/>
                    <w:jc w:val="center"/>
                    <w:rPr>
                      <w:b/>
                      <w:bCs/>
                      <w:sz w:val="20"/>
                      <w:szCs w:val="20"/>
                    </w:rPr>
                  </w:pPr>
                </w:p>
                <w:p w14:paraId="197903A2" w14:textId="77777777" w:rsidR="00E74D60" w:rsidRDefault="007C0E40">
                  <w:pPr>
                    <w:spacing w:line="240" w:lineRule="auto"/>
                    <w:jc w:val="center"/>
                    <w:rPr>
                      <w:b/>
                      <w:bCs/>
                      <w:sz w:val="20"/>
                      <w:szCs w:val="20"/>
                    </w:rPr>
                  </w:pPr>
                  <w:r>
                    <w:rPr>
                      <w:b/>
                      <w:bCs/>
                      <w:sz w:val="20"/>
                      <w:szCs w:val="20"/>
                    </w:rPr>
                    <w:t>Оценка за экзамен</w:t>
                  </w:r>
                </w:p>
                <w:p w14:paraId="528D29E7" w14:textId="77777777" w:rsidR="00E74D60" w:rsidRDefault="00E74D60">
                  <w:pPr>
                    <w:spacing w:line="240" w:lineRule="auto"/>
                    <w:jc w:val="center"/>
                    <w:rPr>
                      <w:b/>
                      <w:bCs/>
                      <w:sz w:val="20"/>
                      <w:szCs w:val="20"/>
                    </w:rPr>
                  </w:pPr>
                </w:p>
              </w:tc>
              <w:tc>
                <w:tcPr>
                  <w:tcW w:w="1070" w:type="dxa"/>
                  <w:vMerge w:val="restart"/>
                  <w:tcBorders>
                    <w:right w:val="single" w:sz="4" w:space="0" w:color="auto"/>
                  </w:tcBorders>
                  <w:vAlign w:val="center"/>
                </w:tcPr>
                <w:p w14:paraId="0C8D6AC6" w14:textId="77777777" w:rsidR="00E74D60" w:rsidRDefault="007C0E40">
                  <w:pPr>
                    <w:spacing w:line="240" w:lineRule="auto"/>
                    <w:jc w:val="center"/>
                    <w:rPr>
                      <w:b/>
                      <w:bCs/>
                      <w:sz w:val="20"/>
                      <w:szCs w:val="20"/>
                    </w:rPr>
                  </w:pPr>
                  <w:r>
                    <w:rPr>
                      <w:b/>
                      <w:bCs/>
                      <w:sz w:val="20"/>
                      <w:szCs w:val="20"/>
                    </w:rPr>
                    <w:t>Итоговая</w:t>
                  </w:r>
                </w:p>
                <w:p w14:paraId="2845D7F7" w14:textId="77777777" w:rsidR="00E74D60" w:rsidRDefault="007C0E40">
                  <w:pPr>
                    <w:spacing w:line="240" w:lineRule="auto"/>
                    <w:jc w:val="center"/>
                    <w:rPr>
                      <w:b/>
                      <w:bCs/>
                      <w:sz w:val="20"/>
                      <w:szCs w:val="20"/>
                    </w:rPr>
                  </w:pPr>
                  <w:r>
                    <w:rPr>
                      <w:b/>
                      <w:bCs/>
                      <w:sz w:val="20"/>
                      <w:szCs w:val="20"/>
                    </w:rPr>
                    <w:t>оценка</w:t>
                  </w:r>
                </w:p>
                <w:p w14:paraId="1A7AF4C0" w14:textId="77777777" w:rsidR="00E74D60" w:rsidRDefault="00E74D60">
                  <w:pPr>
                    <w:spacing w:line="240" w:lineRule="auto"/>
                    <w:jc w:val="center"/>
                    <w:rPr>
                      <w:b/>
                      <w:bCs/>
                      <w:sz w:val="20"/>
                      <w:szCs w:val="20"/>
                    </w:rPr>
                  </w:pPr>
                </w:p>
              </w:tc>
            </w:tr>
            <w:tr w:rsidR="00E74D60" w14:paraId="292206D9" w14:textId="77777777">
              <w:trPr>
                <w:trHeight w:val="521"/>
              </w:trPr>
              <w:tc>
                <w:tcPr>
                  <w:tcW w:w="1341" w:type="dxa"/>
                  <w:vMerge/>
                  <w:vAlign w:val="center"/>
                </w:tcPr>
                <w:p w14:paraId="40CC6915" w14:textId="77777777" w:rsidR="00E74D60" w:rsidRDefault="00E74D60">
                  <w:pPr>
                    <w:spacing w:line="240" w:lineRule="auto"/>
                    <w:jc w:val="center"/>
                    <w:rPr>
                      <w:b/>
                      <w:bCs/>
                      <w:sz w:val="20"/>
                      <w:szCs w:val="20"/>
                    </w:rPr>
                  </w:pPr>
                </w:p>
              </w:tc>
              <w:tc>
                <w:tcPr>
                  <w:tcW w:w="4979" w:type="dxa"/>
                  <w:gridSpan w:val="3"/>
                  <w:vAlign w:val="center"/>
                </w:tcPr>
                <w:p w14:paraId="7CE82C42" w14:textId="77777777" w:rsidR="00E74D60" w:rsidRDefault="007C0E40">
                  <w:pPr>
                    <w:spacing w:line="240" w:lineRule="auto"/>
                    <w:jc w:val="center"/>
                    <w:rPr>
                      <w:b/>
                      <w:bCs/>
                      <w:sz w:val="20"/>
                      <w:szCs w:val="20"/>
                    </w:rPr>
                  </w:pPr>
                  <w:r>
                    <w:rPr>
                      <w:b/>
                      <w:bCs/>
                      <w:sz w:val="20"/>
                      <w:szCs w:val="20"/>
                    </w:rPr>
                    <w:t>Письменная часть</w:t>
                  </w:r>
                </w:p>
              </w:tc>
              <w:tc>
                <w:tcPr>
                  <w:tcW w:w="1114" w:type="dxa"/>
                  <w:vMerge/>
                  <w:vAlign w:val="center"/>
                </w:tcPr>
                <w:p w14:paraId="71F6D3D0" w14:textId="77777777" w:rsidR="00E74D60" w:rsidRDefault="00E74D60">
                  <w:pPr>
                    <w:spacing w:line="240" w:lineRule="auto"/>
                    <w:jc w:val="center"/>
                    <w:rPr>
                      <w:b/>
                      <w:bCs/>
                      <w:sz w:val="20"/>
                      <w:szCs w:val="20"/>
                    </w:rPr>
                  </w:pPr>
                </w:p>
              </w:tc>
              <w:tc>
                <w:tcPr>
                  <w:tcW w:w="1070" w:type="dxa"/>
                  <w:vMerge/>
                  <w:tcBorders>
                    <w:right w:val="single" w:sz="4" w:space="0" w:color="auto"/>
                  </w:tcBorders>
                  <w:vAlign w:val="center"/>
                </w:tcPr>
                <w:p w14:paraId="2528CBE0" w14:textId="77777777" w:rsidR="00E74D60" w:rsidRDefault="00E74D60">
                  <w:pPr>
                    <w:spacing w:line="240" w:lineRule="auto"/>
                    <w:jc w:val="center"/>
                    <w:rPr>
                      <w:b/>
                      <w:bCs/>
                      <w:sz w:val="20"/>
                      <w:szCs w:val="20"/>
                    </w:rPr>
                  </w:pPr>
                </w:p>
              </w:tc>
            </w:tr>
            <w:tr w:rsidR="00E74D60" w14:paraId="0AFD0871" w14:textId="77777777">
              <w:trPr>
                <w:trHeight w:val="392"/>
              </w:trPr>
              <w:tc>
                <w:tcPr>
                  <w:tcW w:w="1341" w:type="dxa"/>
                  <w:vMerge/>
                  <w:vAlign w:val="center"/>
                </w:tcPr>
                <w:p w14:paraId="196D8EB2" w14:textId="77777777" w:rsidR="00E74D60" w:rsidRDefault="00E74D60">
                  <w:pPr>
                    <w:spacing w:line="240" w:lineRule="auto"/>
                    <w:jc w:val="center"/>
                    <w:rPr>
                      <w:b/>
                      <w:bCs/>
                      <w:sz w:val="20"/>
                      <w:szCs w:val="20"/>
                    </w:rPr>
                  </w:pPr>
                </w:p>
              </w:tc>
              <w:tc>
                <w:tcPr>
                  <w:tcW w:w="1660" w:type="dxa"/>
                  <w:vAlign w:val="center"/>
                </w:tcPr>
                <w:p w14:paraId="1B0810AB" w14:textId="77777777" w:rsidR="00E74D60" w:rsidRDefault="007C0E40">
                  <w:pPr>
                    <w:spacing w:line="240" w:lineRule="auto"/>
                    <w:jc w:val="center"/>
                    <w:rPr>
                      <w:b/>
                      <w:bCs/>
                      <w:sz w:val="20"/>
                      <w:szCs w:val="20"/>
                    </w:rPr>
                  </w:pPr>
                  <w:r>
                    <w:rPr>
                      <w:rFonts w:eastAsiaTheme="minorEastAsia"/>
                      <w:b/>
                      <w:bCs/>
                      <w:sz w:val="20"/>
                      <w:szCs w:val="20"/>
                      <w:lang w:eastAsia="ru-RU"/>
                    </w:rPr>
                    <w:t>Лексико-грамматический тест</w:t>
                  </w:r>
                </w:p>
              </w:tc>
              <w:tc>
                <w:tcPr>
                  <w:tcW w:w="1660" w:type="dxa"/>
                  <w:tcBorders>
                    <w:bottom w:val="single" w:sz="4" w:space="0" w:color="auto"/>
                  </w:tcBorders>
                  <w:vAlign w:val="center"/>
                </w:tcPr>
                <w:p w14:paraId="1F7426F9" w14:textId="05A60414" w:rsidR="00E74D60" w:rsidRDefault="007C0E40">
                  <w:pPr>
                    <w:spacing w:line="240" w:lineRule="auto"/>
                    <w:jc w:val="center"/>
                    <w:rPr>
                      <w:rFonts w:eastAsiaTheme="minorEastAsia"/>
                      <w:b/>
                      <w:bCs/>
                      <w:sz w:val="20"/>
                      <w:szCs w:val="20"/>
                      <w:lang w:eastAsia="ru-RU"/>
                    </w:rPr>
                  </w:pPr>
                  <w:r>
                    <w:rPr>
                      <w:b/>
                      <w:bCs/>
                      <w:sz w:val="20"/>
                      <w:szCs w:val="20"/>
                    </w:rPr>
                    <w:t xml:space="preserve">Перевод фрагментов делового письма с русского языка на </w:t>
                  </w:r>
                  <w:r w:rsidR="002000EF">
                    <w:rPr>
                      <w:b/>
                      <w:bCs/>
                      <w:sz w:val="20"/>
                      <w:szCs w:val="20"/>
                    </w:rPr>
                    <w:t>изучаемый язык</w:t>
                  </w:r>
                  <w:r>
                    <w:rPr>
                      <w:b/>
                      <w:bCs/>
                      <w:sz w:val="20"/>
                      <w:szCs w:val="20"/>
                    </w:rPr>
                    <w:t>.</w:t>
                  </w:r>
                </w:p>
              </w:tc>
              <w:tc>
                <w:tcPr>
                  <w:tcW w:w="1659" w:type="dxa"/>
                  <w:vAlign w:val="center"/>
                </w:tcPr>
                <w:p w14:paraId="4607D06F" w14:textId="77777777" w:rsidR="00E74D60" w:rsidRDefault="007C0E40">
                  <w:pPr>
                    <w:spacing w:line="240" w:lineRule="auto"/>
                    <w:jc w:val="center"/>
                    <w:rPr>
                      <w:b/>
                      <w:bCs/>
                      <w:sz w:val="20"/>
                      <w:szCs w:val="20"/>
                    </w:rPr>
                  </w:pPr>
                  <w:r>
                    <w:rPr>
                      <w:b/>
                      <w:bCs/>
                      <w:sz w:val="20"/>
                      <w:szCs w:val="20"/>
                    </w:rPr>
                    <w:t xml:space="preserve"> Написание делового письма</w:t>
                  </w:r>
                </w:p>
                <w:p w14:paraId="34D41215" w14:textId="77777777" w:rsidR="00E74D60" w:rsidRDefault="007C0E40">
                  <w:pPr>
                    <w:spacing w:line="240" w:lineRule="auto"/>
                    <w:jc w:val="center"/>
                    <w:rPr>
                      <w:b/>
                      <w:bCs/>
                      <w:sz w:val="20"/>
                      <w:szCs w:val="20"/>
                    </w:rPr>
                  </w:pPr>
                  <w:r>
                    <w:rPr>
                      <w:b/>
                      <w:bCs/>
                      <w:sz w:val="20"/>
                      <w:szCs w:val="20"/>
                    </w:rPr>
                    <w:t xml:space="preserve"> </w:t>
                  </w:r>
                </w:p>
              </w:tc>
              <w:tc>
                <w:tcPr>
                  <w:tcW w:w="1114" w:type="dxa"/>
                  <w:vMerge/>
                  <w:vAlign w:val="center"/>
                </w:tcPr>
                <w:p w14:paraId="46C68EB6" w14:textId="77777777" w:rsidR="00E74D60" w:rsidRDefault="00E74D60">
                  <w:pPr>
                    <w:spacing w:line="240" w:lineRule="auto"/>
                    <w:jc w:val="center"/>
                    <w:rPr>
                      <w:b/>
                      <w:bCs/>
                      <w:sz w:val="20"/>
                      <w:szCs w:val="20"/>
                    </w:rPr>
                  </w:pPr>
                </w:p>
              </w:tc>
              <w:tc>
                <w:tcPr>
                  <w:tcW w:w="1070" w:type="dxa"/>
                  <w:vMerge/>
                  <w:tcBorders>
                    <w:right w:val="single" w:sz="4" w:space="0" w:color="auto"/>
                  </w:tcBorders>
                  <w:vAlign w:val="center"/>
                </w:tcPr>
                <w:p w14:paraId="4A5DC936" w14:textId="77777777" w:rsidR="00E74D60" w:rsidRDefault="00E74D60">
                  <w:pPr>
                    <w:spacing w:line="240" w:lineRule="auto"/>
                    <w:jc w:val="center"/>
                    <w:rPr>
                      <w:b/>
                      <w:bCs/>
                      <w:sz w:val="20"/>
                      <w:szCs w:val="20"/>
                    </w:rPr>
                  </w:pPr>
                </w:p>
              </w:tc>
            </w:tr>
            <w:tr w:rsidR="00E74D60" w14:paraId="26F09D8D" w14:textId="77777777">
              <w:trPr>
                <w:trHeight w:val="401"/>
              </w:trPr>
              <w:tc>
                <w:tcPr>
                  <w:tcW w:w="1341" w:type="dxa"/>
                  <w:vAlign w:val="center"/>
                </w:tcPr>
                <w:p w14:paraId="28399924" w14:textId="77777777" w:rsidR="00E74D60" w:rsidRDefault="007C0E40">
                  <w:pPr>
                    <w:spacing w:line="240" w:lineRule="auto"/>
                    <w:jc w:val="center"/>
                    <w:rPr>
                      <w:b/>
                      <w:bCs/>
                      <w:sz w:val="20"/>
                      <w:szCs w:val="20"/>
                    </w:rPr>
                  </w:pPr>
                  <w:r>
                    <w:rPr>
                      <w:b/>
                      <w:bCs/>
                      <w:sz w:val="20"/>
                      <w:szCs w:val="20"/>
                    </w:rPr>
                    <w:t>40 баллов</w:t>
                  </w:r>
                </w:p>
              </w:tc>
              <w:tc>
                <w:tcPr>
                  <w:tcW w:w="1660" w:type="dxa"/>
                  <w:vAlign w:val="center"/>
                </w:tcPr>
                <w:p w14:paraId="44B4B57F" w14:textId="77777777" w:rsidR="00E74D60" w:rsidRDefault="007C0E40">
                  <w:pPr>
                    <w:spacing w:line="240" w:lineRule="auto"/>
                    <w:jc w:val="center"/>
                    <w:rPr>
                      <w:b/>
                      <w:bCs/>
                      <w:sz w:val="20"/>
                      <w:szCs w:val="20"/>
                    </w:rPr>
                  </w:pPr>
                  <w:r>
                    <w:rPr>
                      <w:b/>
                      <w:bCs/>
                      <w:sz w:val="20"/>
                      <w:szCs w:val="20"/>
                    </w:rPr>
                    <w:t>20  баллов</w:t>
                  </w:r>
                </w:p>
              </w:tc>
              <w:tc>
                <w:tcPr>
                  <w:tcW w:w="1660" w:type="dxa"/>
                  <w:vAlign w:val="center"/>
                </w:tcPr>
                <w:p w14:paraId="63A3A48C" w14:textId="77777777" w:rsidR="00E74D60" w:rsidRDefault="007C0E40">
                  <w:pPr>
                    <w:spacing w:line="240" w:lineRule="auto"/>
                    <w:jc w:val="center"/>
                    <w:rPr>
                      <w:b/>
                      <w:bCs/>
                      <w:sz w:val="20"/>
                      <w:szCs w:val="20"/>
                    </w:rPr>
                  </w:pPr>
                  <w:r>
                    <w:rPr>
                      <w:b/>
                      <w:bCs/>
                      <w:sz w:val="20"/>
                      <w:szCs w:val="20"/>
                    </w:rPr>
                    <w:t>20  баллов</w:t>
                  </w:r>
                </w:p>
              </w:tc>
              <w:tc>
                <w:tcPr>
                  <w:tcW w:w="1659" w:type="dxa"/>
                  <w:vAlign w:val="center"/>
                </w:tcPr>
                <w:p w14:paraId="17EC7FC7" w14:textId="77777777" w:rsidR="00E74D60" w:rsidRDefault="007C0E40">
                  <w:pPr>
                    <w:spacing w:line="240" w:lineRule="auto"/>
                    <w:jc w:val="center"/>
                    <w:rPr>
                      <w:b/>
                      <w:bCs/>
                      <w:sz w:val="20"/>
                      <w:szCs w:val="20"/>
                    </w:rPr>
                  </w:pPr>
                  <w:r>
                    <w:rPr>
                      <w:b/>
                      <w:bCs/>
                      <w:sz w:val="20"/>
                      <w:szCs w:val="20"/>
                    </w:rPr>
                    <w:t>2</w:t>
                  </w:r>
                  <w:r>
                    <w:rPr>
                      <w:b/>
                      <w:bCs/>
                      <w:sz w:val="20"/>
                      <w:szCs w:val="20"/>
                      <w:lang w:val="en-GB"/>
                    </w:rPr>
                    <w:t xml:space="preserve">0 </w:t>
                  </w:r>
                  <w:r>
                    <w:rPr>
                      <w:b/>
                      <w:bCs/>
                      <w:sz w:val="20"/>
                      <w:szCs w:val="20"/>
                    </w:rPr>
                    <w:t>баллов</w:t>
                  </w:r>
                </w:p>
              </w:tc>
              <w:tc>
                <w:tcPr>
                  <w:tcW w:w="1114" w:type="dxa"/>
                  <w:vAlign w:val="center"/>
                </w:tcPr>
                <w:p w14:paraId="66EEC4DD" w14:textId="77777777" w:rsidR="00E74D60" w:rsidRDefault="007C0E40">
                  <w:pPr>
                    <w:spacing w:line="240" w:lineRule="auto"/>
                    <w:jc w:val="center"/>
                    <w:rPr>
                      <w:b/>
                      <w:bCs/>
                      <w:sz w:val="20"/>
                      <w:szCs w:val="20"/>
                    </w:rPr>
                  </w:pPr>
                  <w:r>
                    <w:rPr>
                      <w:b/>
                      <w:bCs/>
                      <w:sz w:val="20"/>
                      <w:szCs w:val="20"/>
                    </w:rPr>
                    <w:t>60 баллов</w:t>
                  </w:r>
                </w:p>
              </w:tc>
              <w:tc>
                <w:tcPr>
                  <w:tcW w:w="1070" w:type="dxa"/>
                  <w:vAlign w:val="center"/>
                </w:tcPr>
                <w:p w14:paraId="71034EBD" w14:textId="77777777" w:rsidR="00E74D60" w:rsidRDefault="007C0E40">
                  <w:pPr>
                    <w:spacing w:line="240" w:lineRule="auto"/>
                    <w:jc w:val="center"/>
                    <w:rPr>
                      <w:b/>
                      <w:bCs/>
                      <w:sz w:val="20"/>
                      <w:szCs w:val="20"/>
                    </w:rPr>
                  </w:pPr>
                  <w:r>
                    <w:rPr>
                      <w:b/>
                      <w:bCs/>
                      <w:sz w:val="20"/>
                      <w:szCs w:val="20"/>
                    </w:rPr>
                    <w:t>100 баллов</w:t>
                  </w:r>
                </w:p>
              </w:tc>
            </w:tr>
            <w:tr w:rsidR="00E74D60" w14:paraId="6A4CE9E2" w14:textId="77777777">
              <w:trPr>
                <w:trHeight w:val="603"/>
              </w:trPr>
              <w:tc>
                <w:tcPr>
                  <w:tcW w:w="1341" w:type="dxa"/>
                  <w:vAlign w:val="center"/>
                </w:tcPr>
                <w:p w14:paraId="77D8EB7B" w14:textId="77777777" w:rsidR="00E74D60" w:rsidRDefault="00E74D60">
                  <w:pPr>
                    <w:spacing w:line="240" w:lineRule="auto"/>
                    <w:jc w:val="center"/>
                    <w:rPr>
                      <w:b/>
                      <w:bCs/>
                      <w:sz w:val="20"/>
                      <w:szCs w:val="20"/>
                    </w:rPr>
                  </w:pPr>
                </w:p>
              </w:tc>
              <w:tc>
                <w:tcPr>
                  <w:tcW w:w="1660" w:type="dxa"/>
                  <w:vAlign w:val="center"/>
                </w:tcPr>
                <w:p w14:paraId="57CED5E7" w14:textId="77777777" w:rsidR="00E74D60" w:rsidRDefault="00E74D60">
                  <w:pPr>
                    <w:spacing w:line="240" w:lineRule="auto"/>
                    <w:jc w:val="center"/>
                    <w:rPr>
                      <w:b/>
                      <w:bCs/>
                      <w:sz w:val="20"/>
                      <w:szCs w:val="20"/>
                    </w:rPr>
                  </w:pPr>
                </w:p>
              </w:tc>
              <w:tc>
                <w:tcPr>
                  <w:tcW w:w="1660" w:type="dxa"/>
                  <w:vAlign w:val="center"/>
                </w:tcPr>
                <w:p w14:paraId="34F0E173" w14:textId="77777777" w:rsidR="00E74D60" w:rsidRDefault="00E74D60">
                  <w:pPr>
                    <w:spacing w:line="240" w:lineRule="auto"/>
                    <w:jc w:val="center"/>
                    <w:rPr>
                      <w:b/>
                      <w:bCs/>
                      <w:sz w:val="20"/>
                      <w:szCs w:val="20"/>
                      <w:lang w:val="pt-PT"/>
                    </w:rPr>
                  </w:pPr>
                </w:p>
              </w:tc>
              <w:tc>
                <w:tcPr>
                  <w:tcW w:w="1659" w:type="dxa"/>
                  <w:vAlign w:val="center"/>
                </w:tcPr>
                <w:p w14:paraId="1805CD26" w14:textId="77777777" w:rsidR="00E74D60" w:rsidRDefault="00E74D60">
                  <w:pPr>
                    <w:spacing w:line="240" w:lineRule="auto"/>
                    <w:jc w:val="center"/>
                    <w:rPr>
                      <w:b/>
                      <w:bCs/>
                      <w:sz w:val="20"/>
                      <w:szCs w:val="20"/>
                    </w:rPr>
                  </w:pPr>
                </w:p>
              </w:tc>
              <w:tc>
                <w:tcPr>
                  <w:tcW w:w="1114" w:type="dxa"/>
                  <w:vAlign w:val="center"/>
                </w:tcPr>
                <w:p w14:paraId="319BF283" w14:textId="77777777" w:rsidR="00E74D60" w:rsidRDefault="00E74D60">
                  <w:pPr>
                    <w:spacing w:line="240" w:lineRule="auto"/>
                    <w:jc w:val="center"/>
                    <w:rPr>
                      <w:b/>
                      <w:bCs/>
                      <w:sz w:val="20"/>
                      <w:szCs w:val="20"/>
                    </w:rPr>
                  </w:pPr>
                </w:p>
              </w:tc>
              <w:tc>
                <w:tcPr>
                  <w:tcW w:w="1070" w:type="dxa"/>
                  <w:vAlign w:val="center"/>
                </w:tcPr>
                <w:p w14:paraId="46B35EE9" w14:textId="77777777" w:rsidR="00E74D60" w:rsidRDefault="00E74D60">
                  <w:pPr>
                    <w:spacing w:line="240" w:lineRule="auto"/>
                    <w:jc w:val="center"/>
                    <w:rPr>
                      <w:b/>
                      <w:bCs/>
                      <w:sz w:val="20"/>
                      <w:szCs w:val="20"/>
                    </w:rPr>
                  </w:pPr>
                </w:p>
              </w:tc>
            </w:tr>
          </w:tbl>
          <w:p w14:paraId="23B569C1" w14:textId="77777777" w:rsidR="00E74D60" w:rsidRDefault="00E74D60">
            <w:pPr>
              <w:spacing w:line="240" w:lineRule="auto"/>
              <w:rPr>
                <w:sz w:val="28"/>
                <w:szCs w:val="28"/>
              </w:rPr>
            </w:pPr>
          </w:p>
          <w:p w14:paraId="01A6E51D" w14:textId="77777777" w:rsidR="00E74D60" w:rsidRDefault="00E74D60">
            <w:pPr>
              <w:spacing w:line="360" w:lineRule="auto"/>
              <w:jc w:val="center"/>
              <w:rPr>
                <w:color w:val="000000"/>
                <w:szCs w:val="28"/>
                <w:lang w:eastAsia="ru-RU"/>
              </w:rPr>
            </w:pPr>
          </w:p>
          <w:p w14:paraId="7AB02E66" w14:textId="77777777" w:rsidR="00E74D60" w:rsidRDefault="00E74D60">
            <w:pPr>
              <w:pStyle w:val="aff6"/>
              <w:widowControl w:val="0"/>
              <w:spacing w:line="360" w:lineRule="auto"/>
              <w:jc w:val="center"/>
              <w:rPr>
                <w:rStyle w:val="af4"/>
                <w:rFonts w:ascii="Times New Roman" w:hAnsi="Times New Roman" w:cs="Times New Roman"/>
                <w:shd w:val="clear" w:color="auto" w:fill="FFFFFF"/>
              </w:rPr>
            </w:pPr>
          </w:p>
          <w:p w14:paraId="53F0E6FB" w14:textId="77777777" w:rsidR="00E74D60" w:rsidRDefault="00E74D60">
            <w:pPr>
              <w:pStyle w:val="aff6"/>
              <w:widowControl w:val="0"/>
              <w:spacing w:line="360" w:lineRule="auto"/>
              <w:jc w:val="center"/>
              <w:rPr>
                <w:rStyle w:val="af4"/>
                <w:rFonts w:ascii="Times New Roman" w:hAnsi="Times New Roman" w:cs="Times New Roman"/>
                <w:shd w:val="clear" w:color="auto" w:fill="FFFFFF"/>
              </w:rPr>
            </w:pPr>
          </w:p>
          <w:tbl>
            <w:tblPr>
              <w:tblW w:w="9338" w:type="dxa"/>
              <w:tblLayout w:type="fixed"/>
              <w:tblLook w:val="04A0" w:firstRow="1" w:lastRow="0" w:firstColumn="1" w:lastColumn="0" w:noHBand="0" w:noVBand="1"/>
            </w:tblPr>
            <w:tblGrid>
              <w:gridCol w:w="3823"/>
              <w:gridCol w:w="5515"/>
            </w:tblGrid>
            <w:tr w:rsidR="00E74D60" w14:paraId="3842B9F4" w14:textId="77777777">
              <w:tc>
                <w:tcPr>
                  <w:tcW w:w="3823" w:type="dxa"/>
                </w:tcPr>
                <w:p w14:paraId="5BDA0E2A" w14:textId="77777777" w:rsidR="00E74D60" w:rsidRDefault="007C0E40">
                  <w:pPr>
                    <w:jc w:val="both"/>
                    <w:rPr>
                      <w:lang w:eastAsia="ru-RU"/>
                    </w:rPr>
                  </w:pPr>
                  <w:r>
                    <w:rPr>
                      <w:lang w:eastAsia="ru-RU"/>
                    </w:rPr>
                    <w:t xml:space="preserve">Заместитель руководителя </w:t>
                  </w:r>
                </w:p>
                <w:p w14:paraId="575E3913" w14:textId="5EB2008D" w:rsidR="00E74D60" w:rsidRDefault="00E03492">
                  <w:pPr>
                    <w:jc w:val="both"/>
                    <w:rPr>
                      <w:lang w:eastAsia="ru-RU"/>
                    </w:rPr>
                  </w:pPr>
                  <w:r w:rsidRPr="00C86805">
                    <w:rPr>
                      <w:bCs/>
                    </w:rPr>
                    <w:t>Кафедры</w:t>
                  </w:r>
                  <w:r>
                    <w:rPr>
                      <w:b/>
                      <w:bCs/>
                    </w:rPr>
                    <w:t xml:space="preserve"> </w:t>
                  </w:r>
                  <w:r w:rsidR="007C0E40">
                    <w:rPr>
                      <w:lang w:eastAsia="ru-RU"/>
                    </w:rPr>
                    <w:t xml:space="preserve">иностранных языков и </w:t>
                  </w:r>
                </w:p>
                <w:p w14:paraId="54C0633F" w14:textId="77777777" w:rsidR="00E74D60" w:rsidRDefault="007C0E40">
                  <w:pPr>
                    <w:jc w:val="both"/>
                    <w:rPr>
                      <w:lang w:eastAsia="ru-RU"/>
                    </w:rPr>
                  </w:pPr>
                  <w:r>
                    <w:rPr>
                      <w:lang w:eastAsia="ru-RU"/>
                    </w:rPr>
                    <w:t xml:space="preserve">межкультурной коммуникации </w:t>
                  </w:r>
                </w:p>
                <w:p w14:paraId="73AC3D74" w14:textId="77777777" w:rsidR="00E74D60" w:rsidRDefault="007C0E40">
                  <w:pPr>
                    <w:jc w:val="both"/>
                    <w:rPr>
                      <w:lang w:eastAsia="ru-RU"/>
                    </w:rPr>
                  </w:pPr>
                  <w:r>
                    <w:rPr>
                      <w:lang w:eastAsia="ru-RU"/>
                    </w:rPr>
                    <w:t>по учебной и учебно-методической работе</w:t>
                  </w:r>
                </w:p>
                <w:p w14:paraId="31BE759D" w14:textId="77777777" w:rsidR="00E74D60" w:rsidRDefault="00E74D60">
                  <w:pPr>
                    <w:jc w:val="both"/>
                    <w:rPr>
                      <w:lang w:eastAsia="ru-RU"/>
                    </w:rPr>
                  </w:pPr>
                </w:p>
                <w:p w14:paraId="72B2E638" w14:textId="77777777" w:rsidR="00E74D60" w:rsidRDefault="007C0E40">
                  <w:pPr>
                    <w:jc w:val="both"/>
                    <w:rPr>
                      <w:lang w:eastAsia="ru-RU"/>
                    </w:rPr>
                  </w:pPr>
                  <w:r>
                    <w:rPr>
                      <w:lang w:eastAsia="ru-RU"/>
                    </w:rPr>
                    <w:t>«___» _________ 20__ г.</w:t>
                  </w:r>
                </w:p>
                <w:p w14:paraId="5436D88C" w14:textId="77777777" w:rsidR="00E74D60" w:rsidRDefault="00E74D60">
                  <w:pPr>
                    <w:rPr>
                      <w:lang w:eastAsia="ru-RU"/>
                    </w:rPr>
                  </w:pPr>
                </w:p>
              </w:tc>
              <w:tc>
                <w:tcPr>
                  <w:tcW w:w="5515" w:type="dxa"/>
                </w:tcPr>
                <w:p w14:paraId="571E4368" w14:textId="77777777" w:rsidR="00E74D60" w:rsidRDefault="00E74D60">
                  <w:pPr>
                    <w:rPr>
                      <w:lang w:eastAsia="ru-RU"/>
                    </w:rPr>
                  </w:pPr>
                </w:p>
                <w:p w14:paraId="3F0CD0BC" w14:textId="77777777" w:rsidR="00E74D60" w:rsidRDefault="00E74D60">
                  <w:pPr>
                    <w:jc w:val="right"/>
                    <w:rPr>
                      <w:lang w:eastAsia="ru-RU"/>
                    </w:rPr>
                  </w:pPr>
                </w:p>
                <w:p w14:paraId="69B0A1F9" w14:textId="77777777" w:rsidR="00E74D60" w:rsidRDefault="007C0E40">
                  <w:pPr>
                    <w:jc w:val="right"/>
                    <w:rPr>
                      <w:lang w:val="en-GB" w:eastAsia="ru-RU"/>
                    </w:rPr>
                  </w:pPr>
                  <w:r>
                    <w:rPr>
                      <w:lang w:eastAsia="ru-RU"/>
                    </w:rPr>
                    <w:t>___________ (Ф.И.О)</w:t>
                  </w:r>
                </w:p>
              </w:tc>
            </w:tr>
          </w:tbl>
          <w:p w14:paraId="72E4A014" w14:textId="77777777" w:rsidR="00E74D60" w:rsidRDefault="00E74D60">
            <w:pPr>
              <w:pStyle w:val="aff6"/>
              <w:widowControl w:val="0"/>
              <w:spacing w:line="360" w:lineRule="auto"/>
              <w:jc w:val="center"/>
              <w:rPr>
                <w:rStyle w:val="af4"/>
                <w:rFonts w:ascii="Times New Roman" w:hAnsi="Times New Roman" w:cs="Times New Roman"/>
                <w:sz w:val="28"/>
                <w:szCs w:val="28"/>
                <w:shd w:val="clear" w:color="auto" w:fill="FFFFFF"/>
              </w:rPr>
            </w:pPr>
          </w:p>
        </w:tc>
      </w:tr>
    </w:tbl>
    <w:p w14:paraId="2B0BE2BA" w14:textId="77777777" w:rsidR="00E74D60" w:rsidRDefault="00E74D60">
      <w:pPr>
        <w:spacing w:line="360" w:lineRule="auto"/>
        <w:jc w:val="center"/>
        <w:rPr>
          <w:b/>
          <w:bCs/>
        </w:rPr>
      </w:pPr>
    </w:p>
    <w:p w14:paraId="0205B25F" w14:textId="77777777" w:rsidR="00E74D60" w:rsidRDefault="00E74D60">
      <w:pPr>
        <w:rPr>
          <w:lang w:val="en-US" w:eastAsia="zh-CN"/>
        </w:rPr>
      </w:pPr>
    </w:p>
    <w:p w14:paraId="5DB4430E" w14:textId="77777777" w:rsidR="00753E36" w:rsidRPr="00753E36" w:rsidRDefault="00753E36" w:rsidP="00753E36">
      <w:pPr>
        <w:pStyle w:val="1"/>
        <w:spacing w:before="77"/>
        <w:ind w:left="2181"/>
      </w:pPr>
      <w:r w:rsidRPr="00753E36">
        <w:t>Образцы</w:t>
      </w:r>
      <w:r w:rsidRPr="00753E36">
        <w:rPr>
          <w:spacing w:val="-4"/>
        </w:rPr>
        <w:t xml:space="preserve"> </w:t>
      </w:r>
      <w:r w:rsidRPr="00753E36">
        <w:t>заданий</w:t>
      </w:r>
      <w:r w:rsidRPr="00753E36">
        <w:rPr>
          <w:spacing w:val="-3"/>
        </w:rPr>
        <w:t xml:space="preserve"> </w:t>
      </w:r>
      <w:r w:rsidRPr="00753E36">
        <w:t>для</w:t>
      </w:r>
      <w:r w:rsidRPr="00753E36">
        <w:rPr>
          <w:spacing w:val="-4"/>
        </w:rPr>
        <w:t xml:space="preserve"> </w:t>
      </w:r>
      <w:r w:rsidRPr="00753E36">
        <w:t>письменного</w:t>
      </w:r>
      <w:r w:rsidRPr="00753E36">
        <w:rPr>
          <w:spacing w:val="-1"/>
        </w:rPr>
        <w:t xml:space="preserve"> </w:t>
      </w:r>
      <w:r w:rsidRPr="00753E36">
        <w:t>зачета</w:t>
      </w:r>
    </w:p>
    <w:p w14:paraId="677D69EB" w14:textId="77777777" w:rsidR="00753E36" w:rsidRPr="00753E36" w:rsidRDefault="00753E36" w:rsidP="00753E36">
      <w:pPr>
        <w:jc w:val="center"/>
        <w:rPr>
          <w:b/>
          <w:bCs/>
          <w:sz w:val="28"/>
          <w:szCs w:val="28"/>
        </w:rPr>
      </w:pPr>
      <w:r w:rsidRPr="00753E36">
        <w:rPr>
          <w:b/>
          <w:bCs/>
          <w:sz w:val="28"/>
          <w:szCs w:val="28"/>
        </w:rPr>
        <w:t>Турецкий язык</w:t>
      </w:r>
    </w:p>
    <w:p w14:paraId="5155438C" w14:textId="77777777" w:rsidR="00753E36" w:rsidRPr="00753E36" w:rsidRDefault="00753E36" w:rsidP="007919A9">
      <w:pPr>
        <w:pStyle w:val="aff5"/>
        <w:numPr>
          <w:ilvl w:val="0"/>
          <w:numId w:val="14"/>
        </w:numPr>
        <w:tabs>
          <w:tab w:val="left" w:pos="762"/>
          <w:tab w:val="left" w:pos="763"/>
        </w:tabs>
        <w:spacing w:before="159" w:line="242" w:lineRule="auto"/>
        <w:ind w:right="561" w:firstLine="0"/>
        <w:jc w:val="left"/>
        <w:rPr>
          <w:b/>
          <w:sz w:val="24"/>
          <w:szCs w:val="24"/>
          <w:lang w:val="en-US"/>
        </w:rPr>
      </w:pPr>
      <w:r w:rsidRPr="00753E36">
        <w:rPr>
          <w:b/>
          <w:sz w:val="24"/>
          <w:szCs w:val="24"/>
        </w:rPr>
        <w:t xml:space="preserve">Лексико-грамматический тест </w:t>
      </w:r>
    </w:p>
    <w:p w14:paraId="4F0D3045" w14:textId="77777777" w:rsidR="00753E36" w:rsidRPr="00753E36" w:rsidRDefault="00753E36" w:rsidP="00753E36">
      <w:pPr>
        <w:rPr>
          <w:b/>
          <w:bCs/>
          <w:i/>
          <w:iCs/>
          <w:sz w:val="24"/>
          <w:szCs w:val="24"/>
          <w:u w:val="single"/>
          <w:lang w:val="tr-TR"/>
        </w:rPr>
      </w:pPr>
      <w:r w:rsidRPr="00753E36">
        <w:rPr>
          <w:b/>
          <w:bCs/>
          <w:i/>
          <w:iCs/>
          <w:sz w:val="24"/>
          <w:szCs w:val="24"/>
          <w:u w:val="single"/>
          <w:lang w:val="tr-TR"/>
        </w:rPr>
        <w:t>Doğru cevap seçelim</w:t>
      </w:r>
    </w:p>
    <w:p w14:paraId="48019BCF"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tr-TR"/>
        </w:rPr>
        <w:t>09</w:t>
      </w:r>
      <w:r w:rsidRPr="00753E36">
        <w:rPr>
          <w:sz w:val="28"/>
          <w:szCs w:val="28"/>
        </w:rPr>
        <w:t>:45:</w:t>
      </w:r>
    </w:p>
    <w:p w14:paraId="00C33EC0" w14:textId="77777777" w:rsidR="00753E36" w:rsidRPr="00753E36" w:rsidRDefault="00753E36" w:rsidP="007919A9">
      <w:pPr>
        <w:pStyle w:val="aff5"/>
        <w:widowControl/>
        <w:numPr>
          <w:ilvl w:val="0"/>
          <w:numId w:val="32"/>
        </w:numPr>
        <w:suppressAutoHyphens w:val="0"/>
        <w:spacing w:after="160"/>
        <w:contextualSpacing/>
        <w:rPr>
          <w:sz w:val="28"/>
          <w:szCs w:val="28"/>
          <w:lang w:val="tr-TR"/>
        </w:rPr>
      </w:pPr>
      <w:r w:rsidRPr="00753E36">
        <w:rPr>
          <w:sz w:val="28"/>
          <w:szCs w:val="28"/>
          <w:lang w:val="tr-TR"/>
        </w:rPr>
        <w:t>Ona çeyrek var</w:t>
      </w:r>
    </w:p>
    <w:p w14:paraId="5D4B0A77" w14:textId="77777777" w:rsidR="00753E36" w:rsidRPr="00753E36" w:rsidRDefault="00753E36" w:rsidP="007919A9">
      <w:pPr>
        <w:pStyle w:val="aff5"/>
        <w:widowControl/>
        <w:numPr>
          <w:ilvl w:val="0"/>
          <w:numId w:val="32"/>
        </w:numPr>
        <w:suppressAutoHyphens w:val="0"/>
        <w:spacing w:after="160"/>
        <w:contextualSpacing/>
        <w:rPr>
          <w:sz w:val="28"/>
          <w:szCs w:val="28"/>
          <w:lang w:val="tr-TR"/>
        </w:rPr>
      </w:pPr>
      <w:r w:rsidRPr="00753E36">
        <w:rPr>
          <w:sz w:val="28"/>
          <w:szCs w:val="28"/>
          <w:lang w:val="tr-TR"/>
        </w:rPr>
        <w:t>Onu çeyrek geçiyor</w:t>
      </w:r>
    </w:p>
    <w:p w14:paraId="22DD5259"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tr-TR"/>
        </w:rPr>
        <w:t>06</w:t>
      </w:r>
      <w:r w:rsidRPr="00753E36">
        <w:rPr>
          <w:sz w:val="28"/>
          <w:szCs w:val="28"/>
        </w:rPr>
        <w:t>:55:</w:t>
      </w:r>
    </w:p>
    <w:p w14:paraId="1FACDA7B" w14:textId="77777777" w:rsidR="00753E36" w:rsidRPr="00753E36" w:rsidRDefault="00753E36" w:rsidP="00753E36">
      <w:pPr>
        <w:pStyle w:val="aff5"/>
        <w:rPr>
          <w:sz w:val="28"/>
          <w:szCs w:val="28"/>
          <w:lang w:val="tr-TR"/>
        </w:rPr>
      </w:pPr>
      <w:r w:rsidRPr="00753E36">
        <w:rPr>
          <w:sz w:val="28"/>
          <w:szCs w:val="28"/>
          <w:lang w:val="tr-TR"/>
        </w:rPr>
        <w:t>a) Yediye beş var</w:t>
      </w:r>
    </w:p>
    <w:p w14:paraId="4546525C" w14:textId="77777777" w:rsidR="00753E36" w:rsidRPr="00753E36" w:rsidRDefault="00753E36" w:rsidP="00753E36">
      <w:pPr>
        <w:pStyle w:val="aff5"/>
        <w:rPr>
          <w:sz w:val="28"/>
          <w:szCs w:val="28"/>
          <w:lang w:val="tr-TR"/>
        </w:rPr>
      </w:pPr>
      <w:r w:rsidRPr="00753E36">
        <w:rPr>
          <w:sz w:val="28"/>
          <w:szCs w:val="28"/>
          <w:lang w:val="tr-TR"/>
        </w:rPr>
        <w:t>b) Yediyi beş var</w:t>
      </w:r>
    </w:p>
    <w:p w14:paraId="35D27DAC"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tr-TR"/>
        </w:rPr>
        <w:t>Onu çeyrek geçe evden çıkıyorum</w:t>
      </w:r>
    </w:p>
    <w:p w14:paraId="672BF8B0" w14:textId="77777777" w:rsidR="00753E36" w:rsidRPr="00753E36" w:rsidRDefault="00753E36" w:rsidP="007919A9">
      <w:pPr>
        <w:pStyle w:val="aff5"/>
        <w:widowControl/>
        <w:numPr>
          <w:ilvl w:val="0"/>
          <w:numId w:val="33"/>
        </w:numPr>
        <w:suppressAutoHyphens w:val="0"/>
        <w:spacing w:after="160"/>
        <w:contextualSpacing/>
        <w:rPr>
          <w:sz w:val="28"/>
          <w:szCs w:val="28"/>
          <w:lang w:val="tr-TR"/>
        </w:rPr>
      </w:pPr>
      <w:r w:rsidRPr="00753E36">
        <w:rPr>
          <w:sz w:val="28"/>
          <w:szCs w:val="28"/>
        </w:rPr>
        <w:t>Я выхожу из дома в 10:15</w:t>
      </w:r>
    </w:p>
    <w:p w14:paraId="1CF06389" w14:textId="77777777" w:rsidR="00753E36" w:rsidRPr="00753E36" w:rsidRDefault="00753E36" w:rsidP="007919A9">
      <w:pPr>
        <w:pStyle w:val="aff5"/>
        <w:widowControl/>
        <w:numPr>
          <w:ilvl w:val="0"/>
          <w:numId w:val="33"/>
        </w:numPr>
        <w:suppressAutoHyphens w:val="0"/>
        <w:spacing w:after="160"/>
        <w:contextualSpacing/>
        <w:rPr>
          <w:sz w:val="28"/>
          <w:szCs w:val="28"/>
          <w:lang w:val="tr-TR"/>
        </w:rPr>
      </w:pPr>
      <w:r w:rsidRPr="00753E36">
        <w:rPr>
          <w:sz w:val="28"/>
          <w:szCs w:val="28"/>
        </w:rPr>
        <w:t>Я выхожу из дома в 10:45</w:t>
      </w:r>
    </w:p>
    <w:p w14:paraId="4D275250"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tr-TR"/>
        </w:rPr>
        <w:t>Üçe yirmi kala dizi başlıyor</w:t>
      </w:r>
    </w:p>
    <w:p w14:paraId="788DB534" w14:textId="77777777" w:rsidR="00753E36" w:rsidRPr="00753E36" w:rsidRDefault="00753E36" w:rsidP="007919A9">
      <w:pPr>
        <w:pStyle w:val="aff5"/>
        <w:widowControl/>
        <w:numPr>
          <w:ilvl w:val="0"/>
          <w:numId w:val="34"/>
        </w:numPr>
        <w:suppressAutoHyphens w:val="0"/>
        <w:spacing w:after="160"/>
        <w:contextualSpacing/>
        <w:rPr>
          <w:sz w:val="28"/>
          <w:szCs w:val="28"/>
          <w:lang w:val="tr-TR"/>
        </w:rPr>
      </w:pPr>
      <w:r w:rsidRPr="00753E36">
        <w:rPr>
          <w:sz w:val="28"/>
          <w:szCs w:val="28"/>
        </w:rPr>
        <w:t>В 14:40 начинается сериал</w:t>
      </w:r>
    </w:p>
    <w:p w14:paraId="6F6D8C8A" w14:textId="77777777" w:rsidR="00753E36" w:rsidRPr="00753E36" w:rsidRDefault="00753E36" w:rsidP="007919A9">
      <w:pPr>
        <w:pStyle w:val="aff5"/>
        <w:widowControl/>
        <w:numPr>
          <w:ilvl w:val="0"/>
          <w:numId w:val="34"/>
        </w:numPr>
        <w:suppressAutoHyphens w:val="0"/>
        <w:spacing w:after="160"/>
        <w:contextualSpacing/>
        <w:rPr>
          <w:sz w:val="28"/>
          <w:szCs w:val="28"/>
          <w:lang w:val="tr-TR"/>
        </w:rPr>
      </w:pPr>
      <w:r w:rsidRPr="00753E36">
        <w:rPr>
          <w:sz w:val="28"/>
          <w:szCs w:val="28"/>
        </w:rPr>
        <w:lastRenderedPageBreak/>
        <w:t>В 15:00 начинается сериал</w:t>
      </w:r>
    </w:p>
    <w:p w14:paraId="58B585B0"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tr-TR"/>
        </w:rPr>
        <w:t>Doğum günü partisi akşam ondan sabaha kadar sürecek</w:t>
      </w:r>
    </w:p>
    <w:p w14:paraId="46D69F02" w14:textId="77777777" w:rsidR="00753E36" w:rsidRPr="00753E36" w:rsidRDefault="00753E36" w:rsidP="007919A9">
      <w:pPr>
        <w:pStyle w:val="aff5"/>
        <w:widowControl/>
        <w:numPr>
          <w:ilvl w:val="0"/>
          <w:numId w:val="35"/>
        </w:numPr>
        <w:suppressAutoHyphens w:val="0"/>
        <w:spacing w:after="160"/>
        <w:contextualSpacing/>
        <w:rPr>
          <w:sz w:val="28"/>
          <w:szCs w:val="28"/>
          <w:lang w:val="tr-TR"/>
        </w:rPr>
      </w:pPr>
      <w:r w:rsidRPr="00753E36">
        <w:rPr>
          <w:sz w:val="28"/>
          <w:szCs w:val="28"/>
        </w:rPr>
        <w:t>Вечеринка в честь дня рождения будет длится с 10 часов вечера и до утра</w:t>
      </w:r>
    </w:p>
    <w:p w14:paraId="329EE30C" w14:textId="77777777" w:rsidR="00753E36" w:rsidRPr="00753E36" w:rsidRDefault="00753E36" w:rsidP="007919A9">
      <w:pPr>
        <w:pStyle w:val="aff5"/>
        <w:widowControl/>
        <w:numPr>
          <w:ilvl w:val="0"/>
          <w:numId w:val="35"/>
        </w:numPr>
        <w:suppressAutoHyphens w:val="0"/>
        <w:spacing w:after="160"/>
        <w:contextualSpacing/>
        <w:rPr>
          <w:sz w:val="28"/>
          <w:szCs w:val="28"/>
          <w:lang w:val="tr-TR"/>
        </w:rPr>
      </w:pPr>
      <w:r w:rsidRPr="00753E36">
        <w:rPr>
          <w:sz w:val="28"/>
          <w:szCs w:val="28"/>
        </w:rPr>
        <w:t>Вечеринка в честь дня рождения будет длится 10 часов</w:t>
      </w:r>
    </w:p>
    <w:p w14:paraId="14791C9A"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en-US"/>
        </w:rPr>
        <w:t xml:space="preserve">Ali dersten sonra </w:t>
      </w:r>
      <w:r w:rsidRPr="00753E36">
        <w:rPr>
          <w:sz w:val="28"/>
          <w:szCs w:val="28"/>
        </w:rPr>
        <w:t>_______</w:t>
      </w:r>
      <w:r w:rsidRPr="00753E36">
        <w:rPr>
          <w:sz w:val="28"/>
          <w:szCs w:val="28"/>
          <w:lang w:val="en-US"/>
        </w:rPr>
        <w:t xml:space="preserve"> gidiyor. </w:t>
      </w:r>
    </w:p>
    <w:p w14:paraId="054B003D" w14:textId="77777777" w:rsidR="00753E36" w:rsidRPr="00753E36" w:rsidRDefault="00753E36" w:rsidP="00753E36">
      <w:pPr>
        <w:pStyle w:val="aff5"/>
        <w:rPr>
          <w:sz w:val="28"/>
          <w:szCs w:val="28"/>
          <w:lang w:val="en-US"/>
        </w:rPr>
      </w:pPr>
      <w:r w:rsidRPr="00753E36">
        <w:rPr>
          <w:sz w:val="28"/>
          <w:szCs w:val="28"/>
          <w:lang w:val="en-US"/>
        </w:rPr>
        <w:t xml:space="preserve">a) parka </w:t>
      </w:r>
    </w:p>
    <w:p w14:paraId="2954D1CB" w14:textId="77777777" w:rsidR="00753E36" w:rsidRPr="00753E36" w:rsidRDefault="00753E36" w:rsidP="00753E36">
      <w:pPr>
        <w:pStyle w:val="aff5"/>
        <w:rPr>
          <w:sz w:val="28"/>
          <w:szCs w:val="28"/>
          <w:lang w:val="en-US"/>
        </w:rPr>
      </w:pPr>
      <w:r w:rsidRPr="00753E36">
        <w:rPr>
          <w:sz w:val="28"/>
          <w:szCs w:val="28"/>
          <w:lang w:val="en-US"/>
        </w:rPr>
        <w:t xml:space="preserve">b) parkaya </w:t>
      </w:r>
    </w:p>
    <w:p w14:paraId="360123FA" w14:textId="77777777" w:rsidR="00753E36" w:rsidRPr="00753E36" w:rsidRDefault="00753E36" w:rsidP="00753E36">
      <w:pPr>
        <w:pStyle w:val="aff5"/>
        <w:rPr>
          <w:sz w:val="28"/>
          <w:szCs w:val="28"/>
          <w:lang w:val="en-US"/>
        </w:rPr>
      </w:pPr>
      <w:r w:rsidRPr="00753E36">
        <w:rPr>
          <w:sz w:val="28"/>
          <w:szCs w:val="28"/>
          <w:lang w:val="en-US"/>
        </w:rPr>
        <w:t>c) parktan</w:t>
      </w:r>
    </w:p>
    <w:p w14:paraId="64CDEF61"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Benim arkadaşım </w:t>
      </w:r>
      <w:r w:rsidRPr="00753E36">
        <w:rPr>
          <w:sz w:val="28"/>
          <w:szCs w:val="28"/>
        </w:rPr>
        <w:t>_______</w:t>
      </w:r>
      <w:r w:rsidRPr="00753E36">
        <w:rPr>
          <w:sz w:val="28"/>
          <w:szCs w:val="28"/>
          <w:lang w:val="en-US"/>
        </w:rPr>
        <w:t xml:space="preserve"> konuşuyor. </w:t>
      </w:r>
    </w:p>
    <w:p w14:paraId="4B6559F8" w14:textId="77777777" w:rsidR="00753E36" w:rsidRPr="00753E36" w:rsidRDefault="00753E36" w:rsidP="00753E36">
      <w:pPr>
        <w:pStyle w:val="aff5"/>
        <w:rPr>
          <w:sz w:val="28"/>
          <w:szCs w:val="28"/>
          <w:lang w:val="tr-TR"/>
        </w:rPr>
      </w:pPr>
      <w:r w:rsidRPr="00753E36">
        <w:rPr>
          <w:sz w:val="28"/>
          <w:szCs w:val="28"/>
          <w:lang w:val="en-US"/>
        </w:rPr>
        <w:t xml:space="preserve">a) </w:t>
      </w:r>
      <w:r w:rsidRPr="00753E36">
        <w:rPr>
          <w:sz w:val="28"/>
          <w:szCs w:val="28"/>
          <w:lang w:val="tr-TR"/>
        </w:rPr>
        <w:t xml:space="preserve">Rus </w:t>
      </w:r>
    </w:p>
    <w:p w14:paraId="0A3950FE" w14:textId="77777777" w:rsidR="00753E36" w:rsidRPr="00753E36" w:rsidRDefault="00753E36" w:rsidP="00753E36">
      <w:pPr>
        <w:pStyle w:val="aff5"/>
        <w:rPr>
          <w:sz w:val="28"/>
          <w:szCs w:val="28"/>
          <w:lang w:val="en-US"/>
        </w:rPr>
      </w:pPr>
      <w:r w:rsidRPr="00753E36">
        <w:rPr>
          <w:sz w:val="28"/>
          <w:szCs w:val="28"/>
          <w:lang w:val="en-US"/>
        </w:rPr>
        <w:t xml:space="preserve">b) Rusyalı </w:t>
      </w:r>
    </w:p>
    <w:p w14:paraId="53E4E834" w14:textId="77777777" w:rsidR="00753E36" w:rsidRPr="00753E36" w:rsidRDefault="00753E36" w:rsidP="00753E36">
      <w:pPr>
        <w:pStyle w:val="aff5"/>
        <w:rPr>
          <w:sz w:val="28"/>
          <w:szCs w:val="28"/>
          <w:lang w:val="en-US"/>
        </w:rPr>
      </w:pPr>
      <w:r w:rsidRPr="00753E36">
        <w:rPr>
          <w:sz w:val="28"/>
          <w:szCs w:val="28"/>
          <w:lang w:val="en-US"/>
        </w:rPr>
        <w:t>c) Rusça</w:t>
      </w:r>
    </w:p>
    <w:p w14:paraId="0FACFB1F" w14:textId="77777777" w:rsidR="00753E36" w:rsidRPr="00753E36" w:rsidRDefault="00753E36" w:rsidP="007919A9">
      <w:pPr>
        <w:pStyle w:val="aff5"/>
        <w:widowControl/>
        <w:numPr>
          <w:ilvl w:val="0"/>
          <w:numId w:val="31"/>
        </w:numPr>
        <w:suppressAutoHyphens w:val="0"/>
        <w:spacing w:after="160"/>
        <w:contextualSpacing/>
        <w:rPr>
          <w:sz w:val="28"/>
          <w:szCs w:val="28"/>
          <w:lang w:val="tr-TR"/>
        </w:rPr>
      </w:pPr>
      <w:r w:rsidRPr="00753E36">
        <w:rPr>
          <w:sz w:val="28"/>
          <w:szCs w:val="28"/>
          <w:lang w:val="tr-TR"/>
        </w:rPr>
        <w:t>__________ Kremlin sarayı var.</w:t>
      </w:r>
    </w:p>
    <w:p w14:paraId="7A2A7AC6" w14:textId="77777777" w:rsidR="00753E36" w:rsidRPr="00753E36" w:rsidRDefault="00753E36" w:rsidP="00753E36">
      <w:pPr>
        <w:pStyle w:val="aff5"/>
        <w:rPr>
          <w:sz w:val="28"/>
          <w:szCs w:val="28"/>
          <w:lang w:val="tr-TR"/>
        </w:rPr>
      </w:pPr>
      <w:r w:rsidRPr="00753E36">
        <w:rPr>
          <w:sz w:val="28"/>
          <w:szCs w:val="28"/>
          <w:lang w:val="tr-TR"/>
        </w:rPr>
        <w:t>a) Şehirimize</w:t>
      </w:r>
    </w:p>
    <w:p w14:paraId="4AB4E5B4" w14:textId="77777777" w:rsidR="00753E36" w:rsidRPr="00753E36" w:rsidRDefault="00753E36" w:rsidP="00753E36">
      <w:pPr>
        <w:pStyle w:val="aff5"/>
        <w:rPr>
          <w:sz w:val="28"/>
          <w:szCs w:val="28"/>
          <w:lang w:val="tr-TR"/>
        </w:rPr>
      </w:pPr>
      <w:r w:rsidRPr="00753E36">
        <w:rPr>
          <w:sz w:val="28"/>
          <w:szCs w:val="28"/>
          <w:lang w:val="tr-TR"/>
        </w:rPr>
        <w:t>b) Şehrimizde</w:t>
      </w:r>
    </w:p>
    <w:p w14:paraId="18DD1A43" w14:textId="77777777" w:rsidR="00753E36" w:rsidRPr="00753E36" w:rsidRDefault="00753E36" w:rsidP="00753E36">
      <w:pPr>
        <w:pStyle w:val="aff5"/>
        <w:rPr>
          <w:sz w:val="28"/>
          <w:szCs w:val="28"/>
          <w:lang w:val="tr-TR"/>
        </w:rPr>
      </w:pPr>
      <w:r w:rsidRPr="00753E36">
        <w:rPr>
          <w:sz w:val="28"/>
          <w:szCs w:val="28"/>
          <w:lang w:val="tr-TR"/>
        </w:rPr>
        <w:t>c) Şehirimiz</w:t>
      </w:r>
    </w:p>
    <w:p w14:paraId="75453715"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Dün akşam ________ gittik.</w:t>
      </w:r>
    </w:p>
    <w:p w14:paraId="7B5F0A0D" w14:textId="77777777" w:rsidR="00753E36" w:rsidRPr="00753E36" w:rsidRDefault="00753E36" w:rsidP="007919A9">
      <w:pPr>
        <w:pStyle w:val="aff5"/>
        <w:widowControl/>
        <w:numPr>
          <w:ilvl w:val="0"/>
          <w:numId w:val="36"/>
        </w:numPr>
        <w:suppressAutoHyphens w:val="0"/>
        <w:spacing w:after="160"/>
        <w:contextualSpacing/>
        <w:rPr>
          <w:sz w:val="28"/>
          <w:szCs w:val="28"/>
          <w:lang w:val="en-US"/>
        </w:rPr>
      </w:pPr>
      <w:r w:rsidRPr="00753E36">
        <w:rPr>
          <w:sz w:val="28"/>
          <w:szCs w:val="28"/>
          <w:lang w:val="en-US"/>
        </w:rPr>
        <w:t>sinema</w:t>
      </w:r>
    </w:p>
    <w:p w14:paraId="08118472" w14:textId="77777777" w:rsidR="00753E36" w:rsidRPr="00753E36" w:rsidRDefault="00753E36" w:rsidP="007919A9">
      <w:pPr>
        <w:pStyle w:val="aff5"/>
        <w:widowControl/>
        <w:numPr>
          <w:ilvl w:val="0"/>
          <w:numId w:val="36"/>
        </w:numPr>
        <w:suppressAutoHyphens w:val="0"/>
        <w:spacing w:after="160"/>
        <w:contextualSpacing/>
        <w:rPr>
          <w:sz w:val="28"/>
          <w:szCs w:val="28"/>
          <w:lang w:val="en-US"/>
        </w:rPr>
      </w:pPr>
      <w:r w:rsidRPr="00753E36">
        <w:rPr>
          <w:sz w:val="28"/>
          <w:szCs w:val="28"/>
          <w:lang w:val="en-US"/>
        </w:rPr>
        <w:t>sinemaya</w:t>
      </w:r>
    </w:p>
    <w:p w14:paraId="2312B64C" w14:textId="77777777" w:rsidR="00753E36" w:rsidRPr="00753E36" w:rsidRDefault="00753E36" w:rsidP="007919A9">
      <w:pPr>
        <w:pStyle w:val="aff5"/>
        <w:widowControl/>
        <w:numPr>
          <w:ilvl w:val="0"/>
          <w:numId w:val="36"/>
        </w:numPr>
        <w:suppressAutoHyphens w:val="0"/>
        <w:spacing w:after="160"/>
        <w:contextualSpacing/>
        <w:rPr>
          <w:sz w:val="28"/>
          <w:szCs w:val="28"/>
          <w:lang w:val="en-US"/>
        </w:rPr>
      </w:pPr>
      <w:r w:rsidRPr="00753E36">
        <w:rPr>
          <w:sz w:val="28"/>
          <w:szCs w:val="28"/>
          <w:lang w:val="en-US"/>
        </w:rPr>
        <w:t>sinemadan</w:t>
      </w:r>
    </w:p>
    <w:p w14:paraId="1FE853E2"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tr-TR"/>
        </w:rPr>
        <w:t>__________ iyi bak.</w:t>
      </w:r>
    </w:p>
    <w:p w14:paraId="2EE6C983" w14:textId="77777777" w:rsidR="00753E36" w:rsidRPr="00753E36" w:rsidRDefault="00753E36" w:rsidP="007919A9">
      <w:pPr>
        <w:pStyle w:val="aff5"/>
        <w:widowControl/>
        <w:numPr>
          <w:ilvl w:val="0"/>
          <w:numId w:val="37"/>
        </w:numPr>
        <w:suppressAutoHyphens w:val="0"/>
        <w:spacing w:after="160"/>
        <w:contextualSpacing/>
        <w:rPr>
          <w:sz w:val="28"/>
          <w:szCs w:val="28"/>
          <w:lang w:val="en-US"/>
        </w:rPr>
      </w:pPr>
      <w:r w:rsidRPr="00753E36">
        <w:rPr>
          <w:sz w:val="28"/>
          <w:szCs w:val="28"/>
          <w:lang w:val="en-US"/>
        </w:rPr>
        <w:t>Kendine</w:t>
      </w:r>
    </w:p>
    <w:p w14:paraId="66CD7A35" w14:textId="77777777" w:rsidR="00753E36" w:rsidRPr="00753E36" w:rsidRDefault="00753E36" w:rsidP="007919A9">
      <w:pPr>
        <w:pStyle w:val="aff5"/>
        <w:widowControl/>
        <w:numPr>
          <w:ilvl w:val="0"/>
          <w:numId w:val="37"/>
        </w:numPr>
        <w:suppressAutoHyphens w:val="0"/>
        <w:spacing w:after="160"/>
        <w:contextualSpacing/>
        <w:rPr>
          <w:sz w:val="28"/>
          <w:szCs w:val="28"/>
          <w:lang w:val="en-US"/>
        </w:rPr>
      </w:pPr>
      <w:r w:rsidRPr="00753E36">
        <w:rPr>
          <w:sz w:val="28"/>
          <w:szCs w:val="28"/>
          <w:lang w:val="en-US"/>
        </w:rPr>
        <w:t>Kendini</w:t>
      </w:r>
    </w:p>
    <w:p w14:paraId="73D6385D" w14:textId="77777777" w:rsidR="00753E36" w:rsidRPr="00753E36" w:rsidRDefault="00753E36" w:rsidP="007919A9">
      <w:pPr>
        <w:pStyle w:val="aff5"/>
        <w:widowControl/>
        <w:numPr>
          <w:ilvl w:val="0"/>
          <w:numId w:val="37"/>
        </w:numPr>
        <w:suppressAutoHyphens w:val="0"/>
        <w:spacing w:after="160"/>
        <w:contextualSpacing/>
        <w:rPr>
          <w:sz w:val="28"/>
          <w:szCs w:val="28"/>
          <w:lang w:val="en-US"/>
        </w:rPr>
      </w:pPr>
      <w:r w:rsidRPr="00753E36">
        <w:rPr>
          <w:sz w:val="28"/>
          <w:szCs w:val="28"/>
          <w:lang w:val="en-US"/>
        </w:rPr>
        <w:t>Kendi</w:t>
      </w:r>
    </w:p>
    <w:p w14:paraId="7C3D4450"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Çocuğa annesi _______</w:t>
      </w:r>
    </w:p>
    <w:p w14:paraId="5572AD11" w14:textId="77777777" w:rsidR="00753E36" w:rsidRPr="00753E36" w:rsidRDefault="00753E36" w:rsidP="007919A9">
      <w:pPr>
        <w:pStyle w:val="aff5"/>
        <w:widowControl/>
        <w:numPr>
          <w:ilvl w:val="0"/>
          <w:numId w:val="38"/>
        </w:numPr>
        <w:suppressAutoHyphens w:val="0"/>
        <w:spacing w:after="160"/>
        <w:contextualSpacing/>
        <w:rPr>
          <w:sz w:val="28"/>
          <w:szCs w:val="28"/>
          <w:lang w:val="en-US"/>
        </w:rPr>
      </w:pPr>
      <w:r w:rsidRPr="00753E36">
        <w:rPr>
          <w:sz w:val="28"/>
          <w:szCs w:val="28"/>
          <w:lang w:val="en-US"/>
        </w:rPr>
        <w:t xml:space="preserve">yemek yedirdi </w:t>
      </w:r>
    </w:p>
    <w:p w14:paraId="2B6656B2" w14:textId="77777777" w:rsidR="00753E36" w:rsidRPr="00753E36" w:rsidRDefault="00753E36" w:rsidP="007919A9">
      <w:pPr>
        <w:pStyle w:val="aff5"/>
        <w:widowControl/>
        <w:numPr>
          <w:ilvl w:val="0"/>
          <w:numId w:val="38"/>
        </w:numPr>
        <w:suppressAutoHyphens w:val="0"/>
        <w:spacing w:after="160"/>
        <w:contextualSpacing/>
        <w:rPr>
          <w:sz w:val="28"/>
          <w:szCs w:val="28"/>
          <w:lang w:val="en-US"/>
        </w:rPr>
      </w:pPr>
      <w:r w:rsidRPr="00753E36">
        <w:rPr>
          <w:sz w:val="28"/>
          <w:szCs w:val="28"/>
          <w:lang w:val="en-US"/>
        </w:rPr>
        <w:t xml:space="preserve">yemek yedi </w:t>
      </w:r>
    </w:p>
    <w:p w14:paraId="1018A543"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 Bugünkü gazete ____ ? </w:t>
      </w:r>
    </w:p>
    <w:p w14:paraId="1C88B077" w14:textId="77777777" w:rsidR="00753E36" w:rsidRPr="00753E36" w:rsidRDefault="00753E36" w:rsidP="007919A9">
      <w:pPr>
        <w:pStyle w:val="aff5"/>
        <w:widowControl/>
        <w:numPr>
          <w:ilvl w:val="0"/>
          <w:numId w:val="39"/>
        </w:numPr>
        <w:suppressAutoHyphens w:val="0"/>
        <w:spacing w:after="160"/>
        <w:contextualSpacing/>
        <w:rPr>
          <w:sz w:val="28"/>
          <w:szCs w:val="28"/>
          <w:lang w:val="en-US"/>
        </w:rPr>
      </w:pPr>
      <w:r w:rsidRPr="00753E36">
        <w:rPr>
          <w:sz w:val="28"/>
          <w:szCs w:val="28"/>
          <w:lang w:val="en-US"/>
        </w:rPr>
        <w:t xml:space="preserve">aldınız mı? </w:t>
      </w:r>
    </w:p>
    <w:p w14:paraId="42E696C1" w14:textId="77777777" w:rsidR="00753E36" w:rsidRPr="00753E36" w:rsidRDefault="00753E36" w:rsidP="007919A9">
      <w:pPr>
        <w:pStyle w:val="aff5"/>
        <w:widowControl/>
        <w:numPr>
          <w:ilvl w:val="0"/>
          <w:numId w:val="39"/>
        </w:numPr>
        <w:suppressAutoHyphens w:val="0"/>
        <w:spacing w:after="160"/>
        <w:contextualSpacing/>
        <w:rPr>
          <w:sz w:val="28"/>
          <w:szCs w:val="28"/>
          <w:lang w:val="en-US"/>
        </w:rPr>
      </w:pPr>
      <w:r w:rsidRPr="00753E36">
        <w:rPr>
          <w:sz w:val="28"/>
          <w:szCs w:val="28"/>
          <w:lang w:val="en-US"/>
        </w:rPr>
        <w:t xml:space="preserve">alındı mı? </w:t>
      </w:r>
    </w:p>
    <w:p w14:paraId="23323591"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Sürücü polis tarafından ______</w:t>
      </w:r>
    </w:p>
    <w:p w14:paraId="583DD224" w14:textId="77777777" w:rsidR="00753E36" w:rsidRPr="00753E36" w:rsidRDefault="00753E36" w:rsidP="007919A9">
      <w:pPr>
        <w:pStyle w:val="aff5"/>
        <w:widowControl/>
        <w:numPr>
          <w:ilvl w:val="0"/>
          <w:numId w:val="40"/>
        </w:numPr>
        <w:suppressAutoHyphens w:val="0"/>
        <w:spacing w:after="160"/>
        <w:contextualSpacing/>
        <w:rPr>
          <w:sz w:val="28"/>
          <w:szCs w:val="28"/>
          <w:lang w:val="en-US"/>
        </w:rPr>
      </w:pPr>
      <w:r w:rsidRPr="00753E36">
        <w:rPr>
          <w:sz w:val="28"/>
          <w:szCs w:val="28"/>
          <w:lang w:val="en-US"/>
        </w:rPr>
        <w:t xml:space="preserve">durduruldu </w:t>
      </w:r>
    </w:p>
    <w:p w14:paraId="56B3A072" w14:textId="77777777" w:rsidR="00753E36" w:rsidRPr="00753E36" w:rsidRDefault="00753E36" w:rsidP="007919A9">
      <w:pPr>
        <w:pStyle w:val="aff5"/>
        <w:widowControl/>
        <w:numPr>
          <w:ilvl w:val="0"/>
          <w:numId w:val="40"/>
        </w:numPr>
        <w:suppressAutoHyphens w:val="0"/>
        <w:spacing w:after="160"/>
        <w:contextualSpacing/>
        <w:rPr>
          <w:sz w:val="28"/>
          <w:szCs w:val="28"/>
          <w:lang w:val="en-US"/>
        </w:rPr>
      </w:pPr>
      <w:r w:rsidRPr="00753E36">
        <w:rPr>
          <w:sz w:val="28"/>
          <w:szCs w:val="28"/>
          <w:lang w:val="en-US"/>
        </w:rPr>
        <w:t xml:space="preserve"> durdurdu </w:t>
      </w:r>
    </w:p>
    <w:p w14:paraId="441F086F"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Çalışanların problemleri yöneticilerce _____ </w:t>
      </w:r>
    </w:p>
    <w:p w14:paraId="75936E0D" w14:textId="77777777" w:rsidR="00753E36" w:rsidRPr="00753E36" w:rsidRDefault="00753E36" w:rsidP="007919A9">
      <w:pPr>
        <w:pStyle w:val="aff5"/>
        <w:widowControl/>
        <w:numPr>
          <w:ilvl w:val="0"/>
          <w:numId w:val="41"/>
        </w:numPr>
        <w:suppressAutoHyphens w:val="0"/>
        <w:spacing w:after="160"/>
        <w:contextualSpacing/>
        <w:rPr>
          <w:sz w:val="28"/>
          <w:szCs w:val="28"/>
          <w:lang w:val="en-US"/>
        </w:rPr>
      </w:pPr>
      <w:r w:rsidRPr="00753E36">
        <w:rPr>
          <w:sz w:val="28"/>
          <w:szCs w:val="28"/>
          <w:lang w:val="en-US"/>
        </w:rPr>
        <w:t xml:space="preserve">çözüldü </w:t>
      </w:r>
    </w:p>
    <w:p w14:paraId="33F1DFDC" w14:textId="77777777" w:rsidR="00753E36" w:rsidRPr="00753E36" w:rsidRDefault="00753E36" w:rsidP="007919A9">
      <w:pPr>
        <w:pStyle w:val="aff5"/>
        <w:widowControl/>
        <w:numPr>
          <w:ilvl w:val="0"/>
          <w:numId w:val="41"/>
        </w:numPr>
        <w:suppressAutoHyphens w:val="0"/>
        <w:spacing w:after="160"/>
        <w:contextualSpacing/>
        <w:rPr>
          <w:sz w:val="28"/>
          <w:szCs w:val="28"/>
          <w:lang w:val="en-US"/>
        </w:rPr>
      </w:pPr>
      <w:r w:rsidRPr="00753E36">
        <w:rPr>
          <w:sz w:val="28"/>
          <w:szCs w:val="28"/>
          <w:lang w:val="en-US"/>
        </w:rPr>
        <w:t xml:space="preserve">çözdü </w:t>
      </w:r>
    </w:p>
    <w:p w14:paraId="6125CD91"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Evdeki bütün eşyalar________ </w:t>
      </w:r>
    </w:p>
    <w:p w14:paraId="024C1AEE" w14:textId="77777777" w:rsidR="00753E36" w:rsidRPr="00753E36" w:rsidRDefault="00753E36" w:rsidP="007919A9">
      <w:pPr>
        <w:pStyle w:val="aff5"/>
        <w:widowControl/>
        <w:numPr>
          <w:ilvl w:val="0"/>
          <w:numId w:val="42"/>
        </w:numPr>
        <w:suppressAutoHyphens w:val="0"/>
        <w:spacing w:after="160"/>
        <w:contextualSpacing/>
        <w:rPr>
          <w:sz w:val="28"/>
          <w:szCs w:val="28"/>
          <w:lang w:val="en-US"/>
        </w:rPr>
      </w:pPr>
      <w:r w:rsidRPr="00753E36">
        <w:rPr>
          <w:sz w:val="28"/>
          <w:szCs w:val="28"/>
          <w:lang w:val="en-US"/>
        </w:rPr>
        <w:t xml:space="preserve">çalınmış </w:t>
      </w:r>
    </w:p>
    <w:p w14:paraId="3CB1DB7A" w14:textId="77777777" w:rsidR="00753E36" w:rsidRPr="00753E36" w:rsidRDefault="00753E36" w:rsidP="007919A9">
      <w:pPr>
        <w:pStyle w:val="aff5"/>
        <w:widowControl/>
        <w:numPr>
          <w:ilvl w:val="0"/>
          <w:numId w:val="42"/>
        </w:numPr>
        <w:suppressAutoHyphens w:val="0"/>
        <w:spacing w:after="160"/>
        <w:contextualSpacing/>
        <w:rPr>
          <w:sz w:val="28"/>
          <w:szCs w:val="28"/>
          <w:lang w:val="en-US"/>
        </w:rPr>
      </w:pPr>
      <w:r w:rsidRPr="00753E36">
        <w:rPr>
          <w:sz w:val="28"/>
          <w:szCs w:val="28"/>
          <w:lang w:val="en-US"/>
        </w:rPr>
        <w:t xml:space="preserve">çalmışlar </w:t>
      </w:r>
    </w:p>
    <w:p w14:paraId="0E3DA7F3"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Bu konuda uzlaşma sağlamak için tarafların gör __ gerekiyor. </w:t>
      </w:r>
    </w:p>
    <w:p w14:paraId="6E60CA79" w14:textId="77777777" w:rsidR="00753E36" w:rsidRPr="00753E36" w:rsidRDefault="00753E36" w:rsidP="007919A9">
      <w:pPr>
        <w:pStyle w:val="aff5"/>
        <w:widowControl/>
        <w:numPr>
          <w:ilvl w:val="0"/>
          <w:numId w:val="43"/>
        </w:numPr>
        <w:suppressAutoHyphens w:val="0"/>
        <w:spacing w:after="160"/>
        <w:contextualSpacing/>
        <w:rPr>
          <w:sz w:val="28"/>
          <w:szCs w:val="28"/>
          <w:lang w:val="en-US"/>
        </w:rPr>
      </w:pPr>
      <w:r w:rsidRPr="00753E36">
        <w:rPr>
          <w:sz w:val="28"/>
          <w:szCs w:val="28"/>
          <w:lang w:val="en-US"/>
        </w:rPr>
        <w:lastRenderedPageBreak/>
        <w:t xml:space="preserve">görüştürülmesi </w:t>
      </w:r>
    </w:p>
    <w:p w14:paraId="124482D0" w14:textId="77777777" w:rsidR="00753E36" w:rsidRPr="00753E36" w:rsidRDefault="00753E36" w:rsidP="007919A9">
      <w:pPr>
        <w:pStyle w:val="aff5"/>
        <w:widowControl/>
        <w:numPr>
          <w:ilvl w:val="0"/>
          <w:numId w:val="43"/>
        </w:numPr>
        <w:suppressAutoHyphens w:val="0"/>
        <w:spacing w:after="160"/>
        <w:contextualSpacing/>
        <w:rPr>
          <w:sz w:val="28"/>
          <w:szCs w:val="28"/>
          <w:lang w:val="en-US"/>
        </w:rPr>
      </w:pPr>
      <w:r w:rsidRPr="00753E36">
        <w:rPr>
          <w:sz w:val="28"/>
          <w:szCs w:val="28"/>
          <w:lang w:val="en-US"/>
        </w:rPr>
        <w:t xml:space="preserve">görüşülmesi </w:t>
      </w:r>
    </w:p>
    <w:p w14:paraId="695B2CF8"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 Bütün konuklar ev sahibi tarafından birbirleriyle __ </w:t>
      </w:r>
    </w:p>
    <w:p w14:paraId="69D903E7" w14:textId="77777777" w:rsidR="00753E36" w:rsidRPr="00753E36" w:rsidRDefault="00753E36" w:rsidP="007919A9">
      <w:pPr>
        <w:pStyle w:val="aff5"/>
        <w:widowControl/>
        <w:numPr>
          <w:ilvl w:val="0"/>
          <w:numId w:val="44"/>
        </w:numPr>
        <w:suppressAutoHyphens w:val="0"/>
        <w:spacing w:after="160"/>
        <w:contextualSpacing/>
        <w:rPr>
          <w:sz w:val="28"/>
          <w:szCs w:val="28"/>
          <w:lang w:val="en-US"/>
        </w:rPr>
      </w:pPr>
      <w:r w:rsidRPr="00753E36">
        <w:rPr>
          <w:sz w:val="28"/>
          <w:szCs w:val="28"/>
          <w:lang w:val="en-US"/>
        </w:rPr>
        <w:t xml:space="preserve">tanıştırdı </w:t>
      </w:r>
    </w:p>
    <w:p w14:paraId="45779EA4" w14:textId="77777777" w:rsidR="00753E36" w:rsidRPr="00753E36" w:rsidRDefault="00753E36" w:rsidP="007919A9">
      <w:pPr>
        <w:pStyle w:val="aff5"/>
        <w:widowControl/>
        <w:numPr>
          <w:ilvl w:val="0"/>
          <w:numId w:val="44"/>
        </w:numPr>
        <w:suppressAutoHyphens w:val="0"/>
        <w:spacing w:after="160"/>
        <w:contextualSpacing/>
        <w:rPr>
          <w:sz w:val="28"/>
          <w:szCs w:val="28"/>
          <w:lang w:val="en-US"/>
        </w:rPr>
      </w:pPr>
      <w:r w:rsidRPr="00753E36">
        <w:rPr>
          <w:sz w:val="28"/>
          <w:szCs w:val="28"/>
          <w:lang w:val="en-US"/>
        </w:rPr>
        <w:t xml:space="preserve">tanıştırıldı </w:t>
      </w:r>
    </w:p>
    <w:p w14:paraId="190DDEBC"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Bütün para bankaya __ . </w:t>
      </w:r>
    </w:p>
    <w:p w14:paraId="44268E04" w14:textId="77777777" w:rsidR="00753E36" w:rsidRPr="00753E36" w:rsidRDefault="00753E36" w:rsidP="007919A9">
      <w:pPr>
        <w:pStyle w:val="aff5"/>
        <w:widowControl/>
        <w:numPr>
          <w:ilvl w:val="0"/>
          <w:numId w:val="45"/>
        </w:numPr>
        <w:suppressAutoHyphens w:val="0"/>
        <w:spacing w:after="160"/>
        <w:contextualSpacing/>
        <w:rPr>
          <w:sz w:val="28"/>
          <w:szCs w:val="28"/>
          <w:lang w:val="en-US"/>
        </w:rPr>
      </w:pPr>
      <w:r w:rsidRPr="00753E36">
        <w:rPr>
          <w:sz w:val="28"/>
          <w:szCs w:val="28"/>
          <w:lang w:val="en-US"/>
        </w:rPr>
        <w:t xml:space="preserve">yatırıldı </w:t>
      </w:r>
    </w:p>
    <w:p w14:paraId="16230061" w14:textId="77777777" w:rsidR="00753E36" w:rsidRPr="00753E36" w:rsidRDefault="00753E36" w:rsidP="007919A9">
      <w:pPr>
        <w:pStyle w:val="aff5"/>
        <w:widowControl/>
        <w:numPr>
          <w:ilvl w:val="0"/>
          <w:numId w:val="45"/>
        </w:numPr>
        <w:suppressAutoHyphens w:val="0"/>
        <w:spacing w:after="160"/>
        <w:contextualSpacing/>
        <w:rPr>
          <w:sz w:val="28"/>
          <w:szCs w:val="28"/>
          <w:lang w:val="en-US"/>
        </w:rPr>
      </w:pPr>
      <w:r w:rsidRPr="00753E36">
        <w:rPr>
          <w:sz w:val="28"/>
          <w:szCs w:val="28"/>
          <w:lang w:val="en-US"/>
        </w:rPr>
        <w:t xml:space="preserve">yatırdım </w:t>
      </w:r>
    </w:p>
    <w:p w14:paraId="57D2434E"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İzleyiciler kapının önünde saatlerce ___ . </w:t>
      </w:r>
    </w:p>
    <w:p w14:paraId="386CFEC6" w14:textId="77777777" w:rsidR="00753E36" w:rsidRPr="00753E36" w:rsidRDefault="00753E36" w:rsidP="007919A9">
      <w:pPr>
        <w:pStyle w:val="aff5"/>
        <w:widowControl/>
        <w:numPr>
          <w:ilvl w:val="0"/>
          <w:numId w:val="46"/>
        </w:numPr>
        <w:suppressAutoHyphens w:val="0"/>
        <w:spacing w:after="160"/>
        <w:contextualSpacing/>
        <w:rPr>
          <w:sz w:val="28"/>
          <w:szCs w:val="28"/>
          <w:lang w:val="en-US"/>
        </w:rPr>
      </w:pPr>
      <w:r w:rsidRPr="00753E36">
        <w:rPr>
          <w:sz w:val="28"/>
          <w:szCs w:val="28"/>
          <w:lang w:val="en-US"/>
        </w:rPr>
        <w:t xml:space="preserve">bekletildi </w:t>
      </w:r>
    </w:p>
    <w:p w14:paraId="4876B9F0" w14:textId="77777777" w:rsidR="00753E36" w:rsidRPr="00753E36" w:rsidRDefault="00753E36" w:rsidP="007919A9">
      <w:pPr>
        <w:pStyle w:val="aff5"/>
        <w:widowControl/>
        <w:numPr>
          <w:ilvl w:val="0"/>
          <w:numId w:val="46"/>
        </w:numPr>
        <w:suppressAutoHyphens w:val="0"/>
        <w:spacing w:after="160"/>
        <w:contextualSpacing/>
        <w:rPr>
          <w:sz w:val="28"/>
          <w:szCs w:val="28"/>
          <w:lang w:val="en-US"/>
        </w:rPr>
      </w:pPr>
      <w:r w:rsidRPr="00753E36">
        <w:rPr>
          <w:sz w:val="28"/>
          <w:szCs w:val="28"/>
          <w:lang w:val="en-US"/>
        </w:rPr>
        <w:t>bekletti</w:t>
      </w:r>
    </w:p>
    <w:p w14:paraId="0DC7F505" w14:textId="77777777" w:rsidR="00753E36" w:rsidRPr="00753E36" w:rsidRDefault="00753E36" w:rsidP="007919A9">
      <w:pPr>
        <w:pStyle w:val="aff5"/>
        <w:widowControl/>
        <w:numPr>
          <w:ilvl w:val="0"/>
          <w:numId w:val="31"/>
        </w:numPr>
        <w:suppressAutoHyphens w:val="0"/>
        <w:spacing w:after="160"/>
        <w:contextualSpacing/>
        <w:rPr>
          <w:sz w:val="28"/>
          <w:szCs w:val="28"/>
          <w:lang w:val="en-US"/>
        </w:rPr>
      </w:pPr>
      <w:r w:rsidRPr="00753E36">
        <w:rPr>
          <w:sz w:val="28"/>
          <w:szCs w:val="28"/>
          <w:lang w:val="en-US"/>
        </w:rPr>
        <w:t xml:space="preserve">İşçilere% 30 zam yapılması ___ . </w:t>
      </w:r>
    </w:p>
    <w:p w14:paraId="4B0F8992" w14:textId="77777777" w:rsidR="00753E36" w:rsidRPr="00753E36" w:rsidRDefault="00753E36" w:rsidP="007919A9">
      <w:pPr>
        <w:pStyle w:val="aff5"/>
        <w:widowControl/>
        <w:numPr>
          <w:ilvl w:val="0"/>
          <w:numId w:val="47"/>
        </w:numPr>
        <w:suppressAutoHyphens w:val="0"/>
        <w:spacing w:after="160"/>
        <w:contextualSpacing/>
        <w:rPr>
          <w:sz w:val="28"/>
          <w:szCs w:val="28"/>
          <w:lang w:val="en-US"/>
        </w:rPr>
      </w:pPr>
      <w:r w:rsidRPr="00753E36">
        <w:rPr>
          <w:sz w:val="28"/>
          <w:szCs w:val="28"/>
          <w:lang w:val="en-US"/>
        </w:rPr>
        <w:t xml:space="preserve">kararlaştırıldı </w:t>
      </w:r>
    </w:p>
    <w:p w14:paraId="2E1D8E31" w14:textId="77777777" w:rsidR="00753E36" w:rsidRPr="00753E36" w:rsidRDefault="00753E36" w:rsidP="007919A9">
      <w:pPr>
        <w:pStyle w:val="aff5"/>
        <w:widowControl/>
        <w:numPr>
          <w:ilvl w:val="0"/>
          <w:numId w:val="47"/>
        </w:numPr>
        <w:suppressAutoHyphens w:val="0"/>
        <w:spacing w:after="160"/>
        <w:contextualSpacing/>
        <w:rPr>
          <w:sz w:val="28"/>
          <w:szCs w:val="28"/>
          <w:lang w:val="en-US"/>
        </w:rPr>
      </w:pPr>
      <w:r w:rsidRPr="00753E36">
        <w:rPr>
          <w:sz w:val="28"/>
          <w:szCs w:val="28"/>
          <w:lang w:val="en-US"/>
        </w:rPr>
        <w:t>kararlaştırdı</w:t>
      </w:r>
    </w:p>
    <w:p w14:paraId="3EE4B3B6" w14:textId="77777777" w:rsidR="00753E36" w:rsidRPr="00753E36" w:rsidRDefault="00753E36" w:rsidP="00753E36">
      <w:pPr>
        <w:widowControl/>
        <w:suppressAutoHyphens w:val="0"/>
        <w:spacing w:after="160"/>
        <w:ind w:left="720"/>
        <w:contextualSpacing/>
        <w:rPr>
          <w:sz w:val="24"/>
          <w:szCs w:val="24"/>
          <w:lang w:val="en-US"/>
        </w:rPr>
      </w:pPr>
    </w:p>
    <w:p w14:paraId="66CF12A6" w14:textId="77777777" w:rsidR="00753E36" w:rsidRPr="00753E36" w:rsidRDefault="00753E36" w:rsidP="007919A9">
      <w:pPr>
        <w:pStyle w:val="a5"/>
        <w:numPr>
          <w:ilvl w:val="0"/>
          <w:numId w:val="13"/>
        </w:numPr>
        <w:rPr>
          <w:b/>
          <w:sz w:val="28"/>
          <w:szCs w:val="28"/>
        </w:rPr>
      </w:pPr>
      <w:r w:rsidRPr="00753E36">
        <w:rPr>
          <w:b/>
          <w:bCs/>
          <w:sz w:val="28"/>
          <w:szCs w:val="28"/>
        </w:rPr>
        <w:t>Переведите два фрагмента делового письма</w:t>
      </w:r>
      <w:r w:rsidRPr="00753E36">
        <w:rPr>
          <w:b/>
          <w:sz w:val="28"/>
          <w:szCs w:val="28"/>
        </w:rPr>
        <w:t xml:space="preserve"> на турецкий язык и на русский язык:</w:t>
      </w:r>
    </w:p>
    <w:p w14:paraId="310B59B9" w14:textId="77777777" w:rsidR="00753E36" w:rsidRPr="00753E36" w:rsidRDefault="00753E36" w:rsidP="00753E36">
      <w:pPr>
        <w:pStyle w:val="aff5"/>
        <w:tabs>
          <w:tab w:val="left" w:pos="612"/>
        </w:tabs>
        <w:spacing w:line="240" w:lineRule="auto"/>
        <w:ind w:left="611"/>
        <w:jc w:val="center"/>
        <w:rPr>
          <w:sz w:val="24"/>
          <w:szCs w:val="24"/>
        </w:rPr>
      </w:pPr>
      <w:r w:rsidRPr="00753E36">
        <w:rPr>
          <w:sz w:val="24"/>
          <w:szCs w:val="24"/>
        </w:rPr>
        <w:t>Уважаемый Мурат Сечкин!</w:t>
      </w:r>
    </w:p>
    <w:p w14:paraId="1B7DEBDF" w14:textId="77777777" w:rsidR="00753E36" w:rsidRPr="00753E36" w:rsidRDefault="00753E36" w:rsidP="00753E36">
      <w:pPr>
        <w:pStyle w:val="aff5"/>
        <w:tabs>
          <w:tab w:val="left" w:pos="612"/>
        </w:tabs>
        <w:spacing w:line="240" w:lineRule="auto"/>
        <w:ind w:left="612" w:firstLine="612"/>
        <w:jc w:val="both"/>
        <w:rPr>
          <w:sz w:val="24"/>
          <w:szCs w:val="24"/>
        </w:rPr>
      </w:pPr>
      <w:r w:rsidRPr="00753E36">
        <w:rPr>
          <w:sz w:val="24"/>
          <w:szCs w:val="24"/>
        </w:rPr>
        <w:t>В соответствии с условиями подписанного нами контракта после получения Вашего письма от 04.09 2013 г. о начале изготовления заказанного нами оборудования мы произвели оплату в сумме 10 580 долларов США 06.09.2013 г. Просим Вас подтвердить получение оплаты и сообщить, когда товар будет готов к отправке.</w:t>
      </w:r>
    </w:p>
    <w:p w14:paraId="48CE7F6F" w14:textId="77777777" w:rsidR="00753E36" w:rsidRPr="00753E36" w:rsidRDefault="00753E36" w:rsidP="00753E36">
      <w:pPr>
        <w:pStyle w:val="aff5"/>
        <w:tabs>
          <w:tab w:val="left" w:pos="612"/>
        </w:tabs>
        <w:spacing w:line="240" w:lineRule="auto"/>
        <w:ind w:left="611"/>
        <w:jc w:val="right"/>
        <w:rPr>
          <w:b/>
          <w:sz w:val="28"/>
          <w:szCs w:val="28"/>
        </w:rPr>
      </w:pPr>
      <w:r w:rsidRPr="00753E36">
        <w:rPr>
          <w:sz w:val="24"/>
          <w:szCs w:val="24"/>
        </w:rPr>
        <w:t xml:space="preserve"> С уважением, Анна Сергеева</w:t>
      </w:r>
    </w:p>
    <w:p w14:paraId="34FBB2B8" w14:textId="77777777" w:rsidR="00753E36" w:rsidRPr="00753E36" w:rsidRDefault="00753E36" w:rsidP="00753E36">
      <w:pPr>
        <w:pStyle w:val="a5"/>
        <w:spacing w:before="1"/>
        <w:rPr>
          <w:b/>
          <w:sz w:val="28"/>
          <w:szCs w:val="28"/>
        </w:rPr>
      </w:pPr>
      <w:r w:rsidRPr="00753E36">
        <w:rPr>
          <w:b/>
          <w:sz w:val="28"/>
          <w:szCs w:val="28"/>
        </w:rPr>
        <w:t xml:space="preserve">      </w:t>
      </w:r>
    </w:p>
    <w:p w14:paraId="37041E2D" w14:textId="77777777" w:rsidR="00753E36" w:rsidRPr="00753E36" w:rsidRDefault="00753E36" w:rsidP="00753E36">
      <w:pPr>
        <w:pStyle w:val="a5"/>
        <w:spacing w:before="1"/>
      </w:pPr>
      <w:r w:rsidRPr="00753E36">
        <w:rPr>
          <w:sz w:val="28"/>
          <w:szCs w:val="28"/>
        </w:rPr>
        <w:t xml:space="preserve">               </w:t>
      </w:r>
      <w:r w:rsidRPr="00753E36">
        <w:t xml:space="preserve">Sayın Arınç, </w:t>
      </w:r>
    </w:p>
    <w:p w14:paraId="34067C51" w14:textId="77777777" w:rsidR="00753E36" w:rsidRPr="00753E36" w:rsidRDefault="00753E36" w:rsidP="00753E36">
      <w:pPr>
        <w:pStyle w:val="a5"/>
        <w:spacing w:before="1"/>
        <w:ind w:left="1247"/>
        <w:jc w:val="both"/>
        <w:rPr>
          <w:lang w:val="tr-TR"/>
        </w:rPr>
      </w:pPr>
      <w:r w:rsidRPr="00753E36">
        <w:t xml:space="preserve">Sipariş ettiğimiz KN 433 kodlu 10 adet Beko marka buzdolabını taahhüt etmiş olduğunuz            </w:t>
      </w:r>
      <w:r w:rsidRPr="00753E36">
        <w:rPr>
          <w:lang w:val="tr-TR"/>
        </w:rPr>
        <w:t xml:space="preserve"> </w:t>
      </w:r>
    </w:p>
    <w:p w14:paraId="77DBEC57" w14:textId="77777777" w:rsidR="00753E36" w:rsidRPr="00753E36" w:rsidRDefault="00753E36" w:rsidP="00753E36">
      <w:pPr>
        <w:pStyle w:val="a5"/>
        <w:spacing w:before="1"/>
        <w:ind w:firstLine="709"/>
        <w:jc w:val="both"/>
        <w:rPr>
          <w:lang w:val="tr-TR"/>
        </w:rPr>
      </w:pPr>
      <w:r w:rsidRPr="00753E36">
        <w:rPr>
          <w:lang w:val="tr-TR"/>
        </w:rPr>
        <w:t xml:space="preserve">25.10.2013 tarihinden önce aldık. Siparişlerimizin temin ve teslimatında göstermiş olduğunuz                    </w:t>
      </w:r>
    </w:p>
    <w:p w14:paraId="4B06B94B" w14:textId="77777777" w:rsidR="00753E36" w:rsidRPr="00753E36" w:rsidRDefault="00753E36" w:rsidP="00753E36">
      <w:pPr>
        <w:pStyle w:val="a5"/>
        <w:spacing w:before="1"/>
        <w:jc w:val="both"/>
        <w:rPr>
          <w:lang w:val="tr-TR"/>
        </w:rPr>
      </w:pPr>
      <w:r w:rsidRPr="00753E36">
        <w:rPr>
          <w:lang w:val="tr-TR"/>
        </w:rPr>
        <w:t xml:space="preserve">             ilgiye teşekkür eder, iyi çalışmalar dileriz. </w:t>
      </w:r>
    </w:p>
    <w:p w14:paraId="5BFF5D78" w14:textId="77777777" w:rsidR="00753E36" w:rsidRPr="00753E36" w:rsidRDefault="00753E36" w:rsidP="00753E36">
      <w:pPr>
        <w:pStyle w:val="a5"/>
        <w:spacing w:before="1"/>
        <w:jc w:val="right"/>
        <w:rPr>
          <w:lang w:val="tr-TR"/>
        </w:rPr>
      </w:pPr>
      <w:r w:rsidRPr="00753E36">
        <w:rPr>
          <w:lang w:val="tr-TR"/>
        </w:rPr>
        <w:t xml:space="preserve">Saygılarımızla, </w:t>
      </w:r>
    </w:p>
    <w:p w14:paraId="6EB19BA8" w14:textId="77777777" w:rsidR="00753E36" w:rsidRPr="00753E36" w:rsidRDefault="00753E36" w:rsidP="00753E36">
      <w:pPr>
        <w:pStyle w:val="a5"/>
        <w:spacing w:before="1"/>
        <w:jc w:val="right"/>
        <w:rPr>
          <w:lang w:val="tr-TR"/>
        </w:rPr>
      </w:pPr>
      <w:r w:rsidRPr="00753E36">
        <w:rPr>
          <w:lang w:val="tr-TR"/>
        </w:rPr>
        <w:t>Eskişehir Beko Bayi</w:t>
      </w:r>
    </w:p>
    <w:p w14:paraId="2EAD7EC8" w14:textId="77777777" w:rsidR="00753E36" w:rsidRPr="00753E36" w:rsidRDefault="00753E36" w:rsidP="00753E36">
      <w:pPr>
        <w:pStyle w:val="a5"/>
        <w:spacing w:before="1"/>
        <w:jc w:val="right"/>
        <w:rPr>
          <w:lang w:val="tr-TR"/>
        </w:rPr>
      </w:pPr>
      <w:r w:rsidRPr="00753E36">
        <w:rPr>
          <w:lang w:val="tr-TR"/>
        </w:rPr>
        <w:t>Harun Tuncel</w:t>
      </w:r>
    </w:p>
    <w:p w14:paraId="50E59725" w14:textId="77777777" w:rsidR="00753E36" w:rsidRPr="00753E36" w:rsidRDefault="00753E36" w:rsidP="00753E36">
      <w:pPr>
        <w:pStyle w:val="a5"/>
        <w:spacing w:before="1"/>
        <w:jc w:val="right"/>
        <w:rPr>
          <w:lang w:val="tr-TR"/>
        </w:rPr>
      </w:pPr>
    </w:p>
    <w:p w14:paraId="12E45424" w14:textId="77777777" w:rsidR="00753E36" w:rsidRPr="00753E36" w:rsidRDefault="00753E36" w:rsidP="007919A9">
      <w:pPr>
        <w:pStyle w:val="a5"/>
        <w:numPr>
          <w:ilvl w:val="0"/>
          <w:numId w:val="13"/>
        </w:numPr>
        <w:spacing w:before="1"/>
        <w:rPr>
          <w:b/>
          <w:bCs/>
          <w:lang w:val="tr-TR"/>
        </w:rPr>
      </w:pPr>
      <w:r w:rsidRPr="00753E36">
        <w:rPr>
          <w:b/>
          <w:bCs/>
          <w:sz w:val="28"/>
          <w:szCs w:val="28"/>
          <w:lang w:val="tr-TR"/>
        </w:rPr>
        <w:t>Напишите деловое письмо в стиле письмо – запрос на турецком языке</w:t>
      </w:r>
    </w:p>
    <w:p w14:paraId="4712060A" w14:textId="77777777" w:rsidR="00E74D60" w:rsidRPr="00753E36" w:rsidRDefault="00E74D60">
      <w:pPr>
        <w:rPr>
          <w:lang w:val="tr-TR" w:eastAsia="zh-CN"/>
        </w:rPr>
      </w:pPr>
    </w:p>
    <w:p w14:paraId="0E59B181" w14:textId="77777777" w:rsidR="00806EC0" w:rsidRPr="00806EC0" w:rsidRDefault="00806EC0" w:rsidP="00806EC0">
      <w:pPr>
        <w:jc w:val="center"/>
        <w:rPr>
          <w:b/>
          <w:sz w:val="28"/>
          <w:szCs w:val="28"/>
          <w:lang w:val="en-US"/>
        </w:rPr>
      </w:pPr>
      <w:r w:rsidRPr="00806EC0">
        <w:rPr>
          <w:b/>
          <w:sz w:val="28"/>
          <w:szCs w:val="28"/>
        </w:rPr>
        <w:t>Арабский</w:t>
      </w:r>
      <w:r w:rsidRPr="00806EC0">
        <w:rPr>
          <w:b/>
          <w:sz w:val="28"/>
          <w:szCs w:val="28"/>
          <w:lang w:val="en-US"/>
        </w:rPr>
        <w:t xml:space="preserve"> </w:t>
      </w:r>
      <w:r w:rsidRPr="00806EC0">
        <w:rPr>
          <w:b/>
          <w:sz w:val="28"/>
          <w:szCs w:val="28"/>
        </w:rPr>
        <w:t>язык</w:t>
      </w:r>
    </w:p>
    <w:p w14:paraId="21FB53D8" w14:textId="77777777" w:rsidR="00806EC0" w:rsidRPr="00806EC0" w:rsidRDefault="00806EC0" w:rsidP="007919A9">
      <w:pPr>
        <w:numPr>
          <w:ilvl w:val="0"/>
          <w:numId w:val="52"/>
        </w:numPr>
        <w:pBdr>
          <w:top w:val="nil"/>
          <w:left w:val="nil"/>
          <w:bottom w:val="nil"/>
          <w:right w:val="nil"/>
          <w:between w:val="nil"/>
        </w:pBdr>
        <w:tabs>
          <w:tab w:val="left" w:pos="762"/>
          <w:tab w:val="left" w:pos="763"/>
        </w:tabs>
        <w:suppressAutoHyphens w:val="0"/>
        <w:spacing w:before="159" w:line="242" w:lineRule="auto"/>
        <w:ind w:right="561" w:firstLine="0"/>
        <w:rPr>
          <w:b/>
        </w:rPr>
      </w:pPr>
      <w:r w:rsidRPr="00806EC0">
        <w:rPr>
          <w:b/>
          <w:sz w:val="24"/>
          <w:szCs w:val="24"/>
        </w:rPr>
        <w:t xml:space="preserve">Лексико-грамматический тест </w:t>
      </w:r>
    </w:p>
    <w:p w14:paraId="41CC3EDD" w14:textId="77777777" w:rsidR="00806EC0" w:rsidRPr="00806EC0" w:rsidRDefault="00806EC0" w:rsidP="00806EC0">
      <w:pPr>
        <w:pBdr>
          <w:top w:val="nil"/>
          <w:left w:val="nil"/>
          <w:bottom w:val="nil"/>
          <w:right w:val="nil"/>
          <w:between w:val="nil"/>
        </w:pBdr>
        <w:spacing w:before="7"/>
        <w:rPr>
          <w:b/>
        </w:rPr>
      </w:pPr>
    </w:p>
    <w:p w14:paraId="5394835E" w14:textId="77777777" w:rsidR="00806EC0" w:rsidRPr="00806EC0" w:rsidRDefault="00806EC0" w:rsidP="00806EC0">
      <w:pPr>
        <w:bidi/>
      </w:pPr>
      <w:r w:rsidRPr="00806EC0">
        <w:rPr>
          <w:rtl/>
        </w:rPr>
        <w:t>ضع الضمير المناسب</w:t>
      </w:r>
    </w:p>
    <w:p w14:paraId="03809A3F" w14:textId="77777777" w:rsidR="00806EC0" w:rsidRPr="00806EC0" w:rsidRDefault="00806EC0" w:rsidP="00806EC0">
      <w:pPr>
        <w:bidi/>
      </w:pPr>
      <w:r w:rsidRPr="00806EC0">
        <w:rPr>
          <w:rtl/>
        </w:rPr>
        <w:t xml:space="preserve">   أخي يعمل محاسبا .هو يعمل محاسباً</w:t>
      </w:r>
    </w:p>
    <w:p w14:paraId="77AA2858" w14:textId="77777777" w:rsidR="00806EC0" w:rsidRPr="00806EC0" w:rsidRDefault="00806EC0" w:rsidP="00806EC0">
      <w:pPr>
        <w:bidi/>
      </w:pPr>
      <w:r w:rsidRPr="00806EC0">
        <w:t xml:space="preserve"> </w:t>
      </w:r>
    </w:p>
    <w:p w14:paraId="55DAA06B" w14:textId="77777777" w:rsidR="00806EC0" w:rsidRPr="00806EC0" w:rsidRDefault="00806EC0" w:rsidP="00806EC0">
      <w:pPr>
        <w:bidi/>
      </w:pPr>
      <w:r w:rsidRPr="00806EC0">
        <w:rPr>
          <w:rtl/>
        </w:rPr>
        <w:t xml:space="preserve">١. عمي يسكن في إسطنبول _ . </w:t>
      </w:r>
    </w:p>
    <w:p w14:paraId="3F490ACE" w14:textId="77777777" w:rsidR="00806EC0" w:rsidRPr="00806EC0" w:rsidRDefault="00806EC0" w:rsidP="00806EC0">
      <w:pPr>
        <w:bidi/>
      </w:pPr>
      <w:r w:rsidRPr="00806EC0">
        <w:rPr>
          <w:rtl/>
        </w:rPr>
        <w:t xml:space="preserve">⁠٢. خالتي ترتب البنت . </w:t>
      </w:r>
    </w:p>
    <w:p w14:paraId="703043D2" w14:textId="77777777" w:rsidR="00806EC0" w:rsidRPr="00806EC0" w:rsidRDefault="00806EC0" w:rsidP="00806EC0">
      <w:pPr>
        <w:bidi/>
      </w:pPr>
      <w:r w:rsidRPr="00806EC0">
        <w:rPr>
          <w:rtl/>
        </w:rPr>
        <w:t xml:space="preserve">⁠٣. أعمامي يستقبلون الضيوف . </w:t>
      </w:r>
    </w:p>
    <w:p w14:paraId="06A6B7F8" w14:textId="77777777" w:rsidR="00806EC0" w:rsidRPr="00806EC0" w:rsidRDefault="00806EC0" w:rsidP="00806EC0">
      <w:pPr>
        <w:bidi/>
      </w:pPr>
      <w:r w:rsidRPr="00806EC0">
        <w:rPr>
          <w:rtl/>
        </w:rPr>
        <w:t xml:space="preserve">٤. خالتي وأختي تدرسان في الجامعة </w:t>
      </w:r>
    </w:p>
    <w:p w14:paraId="44EC4F21" w14:textId="77777777" w:rsidR="00806EC0" w:rsidRPr="00806EC0" w:rsidRDefault="00806EC0" w:rsidP="00806EC0">
      <w:pPr>
        <w:bidi/>
      </w:pPr>
      <w:r w:rsidRPr="00806EC0">
        <w:rPr>
          <w:rtl/>
        </w:rPr>
        <w:lastRenderedPageBreak/>
        <w:t xml:space="preserve">٥. مراد وعصام يكتبان الواجب </w:t>
      </w:r>
    </w:p>
    <w:p w14:paraId="38A47B02" w14:textId="77777777" w:rsidR="00806EC0" w:rsidRPr="00806EC0" w:rsidRDefault="00806EC0" w:rsidP="00806EC0">
      <w:pPr>
        <w:bidi/>
      </w:pPr>
      <w:r w:rsidRPr="00806EC0">
        <w:rPr>
          <w:rtl/>
        </w:rPr>
        <w:t xml:space="preserve">⁠٦. ليلى وزينب وسلمى يعلقون الزينة </w:t>
      </w:r>
    </w:p>
    <w:p w14:paraId="190FC349" w14:textId="77777777" w:rsidR="00806EC0" w:rsidRPr="00806EC0" w:rsidRDefault="00806EC0" w:rsidP="00806EC0">
      <w:pPr>
        <w:bidi/>
      </w:pPr>
      <w:r w:rsidRPr="00806EC0">
        <w:rPr>
          <w:rtl/>
        </w:rPr>
        <w:t xml:space="preserve">٧. الطالب يفهمون الدرس </w:t>
      </w:r>
    </w:p>
    <w:p w14:paraId="0CC38CE8" w14:textId="77777777" w:rsidR="00806EC0" w:rsidRPr="00806EC0" w:rsidRDefault="00806EC0" w:rsidP="00806EC0">
      <w:pPr>
        <w:bidi/>
      </w:pPr>
      <w:r w:rsidRPr="00806EC0">
        <w:rPr>
          <w:rtl/>
        </w:rPr>
        <w:t>⁠٨. أخواتي يجلسن في الصالون</w:t>
      </w:r>
    </w:p>
    <w:p w14:paraId="45015B66" w14:textId="77777777" w:rsidR="00806EC0" w:rsidRPr="00806EC0" w:rsidRDefault="00806EC0" w:rsidP="00806EC0">
      <w:pPr>
        <w:bidi/>
      </w:pPr>
    </w:p>
    <w:p w14:paraId="601C3DF5" w14:textId="77777777" w:rsidR="00806EC0" w:rsidRPr="00806EC0" w:rsidRDefault="00806EC0" w:rsidP="00806EC0">
      <w:pPr>
        <w:bidi/>
      </w:pPr>
      <w:r w:rsidRPr="00806EC0">
        <w:rPr>
          <w:rtl/>
        </w:rPr>
        <w:t xml:space="preserve">استخدم فعل الأمر كما في المثال التالي </w:t>
      </w:r>
    </w:p>
    <w:p w14:paraId="3681BB0B" w14:textId="77777777" w:rsidR="00806EC0" w:rsidRPr="00806EC0" w:rsidRDefault="00806EC0" w:rsidP="00806EC0">
      <w:pPr>
        <w:bidi/>
      </w:pPr>
      <w:r w:rsidRPr="00806EC0">
        <w:rPr>
          <w:rtl/>
        </w:rPr>
        <w:t>يحمل الشاي.      (أنتَ) احمل الشاي</w:t>
      </w:r>
    </w:p>
    <w:p w14:paraId="29F16313" w14:textId="77777777" w:rsidR="00806EC0" w:rsidRPr="00806EC0" w:rsidRDefault="00806EC0" w:rsidP="00806EC0">
      <w:pPr>
        <w:bidi/>
      </w:pPr>
    </w:p>
    <w:p w14:paraId="2C728DB8" w14:textId="77777777" w:rsidR="00806EC0" w:rsidRPr="00806EC0" w:rsidRDefault="00806EC0" w:rsidP="00806EC0">
      <w:pPr>
        <w:bidi/>
      </w:pPr>
      <w:r w:rsidRPr="00806EC0">
        <w:rPr>
          <w:rtl/>
        </w:rPr>
        <w:t xml:space="preserve">١- يكتب الدرس. (أنتم) </w:t>
      </w:r>
    </w:p>
    <w:p w14:paraId="41B3A010" w14:textId="77777777" w:rsidR="00806EC0" w:rsidRPr="00806EC0" w:rsidRDefault="00806EC0" w:rsidP="00806EC0">
      <w:pPr>
        <w:bidi/>
      </w:pPr>
      <w:r w:rsidRPr="00806EC0">
        <w:rPr>
          <w:rtl/>
        </w:rPr>
        <w:t xml:space="preserve">٢- يجلس في المنزل. (أنتما) </w:t>
      </w:r>
    </w:p>
    <w:p w14:paraId="231065F3" w14:textId="77777777" w:rsidR="00806EC0" w:rsidRPr="00806EC0" w:rsidRDefault="00806EC0" w:rsidP="00806EC0">
      <w:pPr>
        <w:bidi/>
      </w:pPr>
      <w:r w:rsidRPr="00806EC0">
        <w:rPr>
          <w:rtl/>
        </w:rPr>
        <w:t>٣- يفتح الشباك. (أنتِ)</w:t>
      </w:r>
    </w:p>
    <w:p w14:paraId="4723D07A" w14:textId="77777777" w:rsidR="00806EC0" w:rsidRPr="00806EC0" w:rsidRDefault="00806EC0" w:rsidP="00806EC0">
      <w:pPr>
        <w:bidi/>
      </w:pPr>
      <w:r w:rsidRPr="00806EC0">
        <w:rPr>
          <w:rtl/>
        </w:rPr>
        <w:t>٤- ينظر إلى المعلم. (أنتن)</w:t>
      </w:r>
    </w:p>
    <w:p w14:paraId="4401B0D0" w14:textId="77777777" w:rsidR="00806EC0" w:rsidRPr="00806EC0" w:rsidRDefault="00806EC0" w:rsidP="00806EC0">
      <w:pPr>
        <w:bidi/>
      </w:pPr>
      <w:r w:rsidRPr="00806EC0">
        <w:rPr>
          <w:rtl/>
        </w:rPr>
        <w:t>٥- يمسح السبورة. (أنتَ)</w:t>
      </w:r>
    </w:p>
    <w:p w14:paraId="0FE8E2E6" w14:textId="77777777" w:rsidR="00806EC0" w:rsidRPr="00806EC0" w:rsidRDefault="00806EC0" w:rsidP="00806EC0">
      <w:pPr>
        <w:bidi/>
      </w:pPr>
      <w:r w:rsidRPr="00806EC0">
        <w:rPr>
          <w:rtl/>
        </w:rPr>
        <w:t>٦- يقرأ الجريدة. (أنتما)</w:t>
      </w:r>
    </w:p>
    <w:p w14:paraId="74554208" w14:textId="77777777" w:rsidR="00806EC0" w:rsidRPr="00806EC0" w:rsidRDefault="00806EC0" w:rsidP="00806EC0">
      <w:pPr>
        <w:bidi/>
      </w:pPr>
      <w:r w:rsidRPr="00806EC0">
        <w:rPr>
          <w:rtl/>
        </w:rPr>
        <w:t>٧- يطبخ الطعام. (أنتن)</w:t>
      </w:r>
    </w:p>
    <w:p w14:paraId="05D31AC1" w14:textId="77777777" w:rsidR="00806EC0" w:rsidRPr="00806EC0" w:rsidRDefault="00806EC0" w:rsidP="00806EC0">
      <w:pPr>
        <w:bidi/>
      </w:pPr>
    </w:p>
    <w:p w14:paraId="0EB61CAF" w14:textId="77777777" w:rsidR="00806EC0" w:rsidRPr="00806EC0" w:rsidRDefault="00806EC0" w:rsidP="00806EC0">
      <w:pPr>
        <w:bidi/>
      </w:pPr>
      <w:r w:rsidRPr="00806EC0">
        <w:rPr>
          <w:rtl/>
        </w:rPr>
        <w:t xml:space="preserve">انهَ عن الأفعال التالي كما في المثال </w:t>
      </w:r>
    </w:p>
    <w:p w14:paraId="7B770C62" w14:textId="77777777" w:rsidR="00806EC0" w:rsidRPr="00806EC0" w:rsidRDefault="00806EC0" w:rsidP="00806EC0">
      <w:pPr>
        <w:bidi/>
      </w:pPr>
      <w:r w:rsidRPr="00806EC0">
        <w:rPr>
          <w:rtl/>
        </w:rPr>
        <w:t xml:space="preserve">يعمل في الشركة.  (أنتَ) لا تعمل في الشركة. </w:t>
      </w:r>
    </w:p>
    <w:p w14:paraId="21230F41" w14:textId="77777777" w:rsidR="00806EC0" w:rsidRPr="00806EC0" w:rsidRDefault="00806EC0" w:rsidP="00806EC0">
      <w:pPr>
        <w:bidi/>
      </w:pPr>
    </w:p>
    <w:p w14:paraId="590CE9A2" w14:textId="77777777" w:rsidR="00806EC0" w:rsidRPr="00806EC0" w:rsidRDefault="00806EC0" w:rsidP="00806EC0">
      <w:pPr>
        <w:bidi/>
      </w:pPr>
      <w:r w:rsidRPr="00806EC0">
        <w:rPr>
          <w:rtl/>
        </w:rPr>
        <w:t xml:space="preserve">١- يفتح الباب (أنتِ) </w:t>
      </w:r>
    </w:p>
    <w:p w14:paraId="5F6BCE75" w14:textId="77777777" w:rsidR="00806EC0" w:rsidRPr="00806EC0" w:rsidRDefault="00806EC0" w:rsidP="00806EC0">
      <w:pPr>
        <w:bidi/>
      </w:pPr>
      <w:r w:rsidRPr="00806EC0">
        <w:rPr>
          <w:rtl/>
        </w:rPr>
        <w:t>٢- يكتب العنوان. (أنتن)</w:t>
      </w:r>
    </w:p>
    <w:p w14:paraId="45DC39D7" w14:textId="77777777" w:rsidR="00806EC0" w:rsidRPr="00806EC0" w:rsidRDefault="00806EC0" w:rsidP="00806EC0">
      <w:pPr>
        <w:bidi/>
      </w:pPr>
      <w:r w:rsidRPr="00806EC0">
        <w:rPr>
          <w:rtl/>
        </w:rPr>
        <w:t>٣- يلعب في البيت. (أنتم)</w:t>
      </w:r>
    </w:p>
    <w:p w14:paraId="2CA3D70E" w14:textId="77777777" w:rsidR="00806EC0" w:rsidRPr="00806EC0" w:rsidRDefault="00806EC0" w:rsidP="00806EC0">
      <w:pPr>
        <w:bidi/>
      </w:pPr>
      <w:r w:rsidRPr="00806EC0">
        <w:rPr>
          <w:rtl/>
        </w:rPr>
        <w:t>٤- يجلس أمام الحاسوب كثيرًا. (أنتما)</w:t>
      </w:r>
    </w:p>
    <w:p w14:paraId="247E07C8" w14:textId="77777777" w:rsidR="00806EC0" w:rsidRPr="00806EC0" w:rsidRDefault="00806EC0" w:rsidP="00806EC0">
      <w:pPr>
        <w:bidi/>
      </w:pPr>
      <w:r w:rsidRPr="00806EC0">
        <w:rPr>
          <w:rtl/>
        </w:rPr>
        <w:t>٥- يلعب في الحديقة. (أنتَ)</w:t>
      </w:r>
    </w:p>
    <w:p w14:paraId="11FD5961" w14:textId="77777777" w:rsidR="00806EC0" w:rsidRPr="00806EC0" w:rsidRDefault="00806EC0" w:rsidP="00806EC0">
      <w:pPr>
        <w:bidi/>
      </w:pPr>
    </w:p>
    <w:p w14:paraId="3F5A89EC" w14:textId="77777777" w:rsidR="00806EC0" w:rsidRPr="00806EC0" w:rsidRDefault="00806EC0" w:rsidP="00806EC0">
      <w:pPr>
        <w:bidi/>
      </w:pPr>
    </w:p>
    <w:p w14:paraId="0F69F89B" w14:textId="77777777" w:rsidR="00806EC0" w:rsidRPr="00806EC0" w:rsidRDefault="00806EC0" w:rsidP="00806EC0">
      <w:pPr>
        <w:bidi/>
      </w:pPr>
    </w:p>
    <w:p w14:paraId="6F730BED" w14:textId="77777777" w:rsidR="00806EC0" w:rsidRPr="00806EC0" w:rsidRDefault="00806EC0" w:rsidP="00806EC0">
      <w:pPr>
        <w:bidi/>
      </w:pPr>
      <w:r w:rsidRPr="00806EC0">
        <w:rPr>
          <w:rtl/>
        </w:rPr>
        <w:t>‏اكتب في ال معدود بشكل صحيح كما في المثال</w:t>
      </w:r>
    </w:p>
    <w:p w14:paraId="2B9D7717" w14:textId="77777777" w:rsidR="00806EC0" w:rsidRPr="00806EC0" w:rsidRDefault="00806EC0" w:rsidP="00806EC0">
      <w:pPr>
        <w:bidi/>
      </w:pPr>
      <w:r w:rsidRPr="00806EC0">
        <w:rPr>
          <w:rtl/>
        </w:rPr>
        <w:t>‏في الحقيبة ستة كتب (كتاب)</w:t>
      </w:r>
    </w:p>
    <w:p w14:paraId="52EE67B9" w14:textId="77777777" w:rsidR="00806EC0" w:rsidRPr="00806EC0" w:rsidRDefault="00806EC0" w:rsidP="00806EC0">
      <w:pPr>
        <w:bidi/>
      </w:pPr>
    </w:p>
    <w:p w14:paraId="1F0E1128" w14:textId="77777777" w:rsidR="00806EC0" w:rsidRPr="00806EC0" w:rsidRDefault="00806EC0" w:rsidP="00806EC0">
      <w:pPr>
        <w:bidi/>
      </w:pPr>
      <w:r w:rsidRPr="00806EC0">
        <w:rPr>
          <w:rtl/>
        </w:rPr>
        <w:t>١- ‏في الحقيبة أربعة     (قلم)</w:t>
      </w:r>
    </w:p>
    <w:p w14:paraId="79B4E30D" w14:textId="77777777" w:rsidR="00806EC0" w:rsidRPr="00806EC0" w:rsidRDefault="00806EC0" w:rsidP="00806EC0">
      <w:pPr>
        <w:bidi/>
      </w:pPr>
      <w:r w:rsidRPr="00806EC0">
        <w:rPr>
          <w:rtl/>
        </w:rPr>
        <w:t>٢- في الحقيبة ثلاثة.      (هاتف)</w:t>
      </w:r>
    </w:p>
    <w:p w14:paraId="2B775A6B" w14:textId="77777777" w:rsidR="00806EC0" w:rsidRPr="00806EC0" w:rsidRDefault="00806EC0" w:rsidP="00806EC0">
      <w:pPr>
        <w:bidi/>
      </w:pPr>
      <w:r w:rsidRPr="00806EC0">
        <w:rPr>
          <w:rtl/>
        </w:rPr>
        <w:t>٣- في الأسبوع سبعة.     (يوم)</w:t>
      </w:r>
    </w:p>
    <w:p w14:paraId="1CD4758B" w14:textId="77777777" w:rsidR="00806EC0" w:rsidRPr="00806EC0" w:rsidRDefault="00806EC0" w:rsidP="00806EC0">
      <w:pPr>
        <w:bidi/>
      </w:pPr>
      <w:r w:rsidRPr="00806EC0">
        <w:rPr>
          <w:rtl/>
        </w:rPr>
        <w:t>٤- في أسرتي خمسة.      (ولد)، ٥- وثلاث     (بنت)</w:t>
      </w:r>
    </w:p>
    <w:p w14:paraId="1DAE1197" w14:textId="77777777" w:rsidR="00806EC0" w:rsidRPr="00806EC0" w:rsidRDefault="00806EC0" w:rsidP="00806EC0">
      <w:pPr>
        <w:bidi/>
      </w:pPr>
      <w:r w:rsidRPr="00806EC0">
        <w:rPr>
          <w:rtl/>
        </w:rPr>
        <w:t xml:space="preserve">٦- على المكتب عشر.    ( جريدة) </w:t>
      </w:r>
    </w:p>
    <w:p w14:paraId="39E59B42" w14:textId="77777777" w:rsidR="00806EC0" w:rsidRPr="00806EC0" w:rsidRDefault="00806EC0" w:rsidP="00806EC0">
      <w:pPr>
        <w:bidi/>
      </w:pPr>
      <w:r w:rsidRPr="00806EC0">
        <w:rPr>
          <w:rtl/>
        </w:rPr>
        <w:t>٧- في المحفظة تسع.      (ليرة)</w:t>
      </w:r>
    </w:p>
    <w:p w14:paraId="3881FECE" w14:textId="77777777" w:rsidR="00806EC0" w:rsidRPr="00806EC0" w:rsidRDefault="00806EC0" w:rsidP="00806EC0">
      <w:pPr>
        <w:bidi/>
      </w:pPr>
    </w:p>
    <w:p w14:paraId="6E18F7C7" w14:textId="77777777" w:rsidR="00806EC0" w:rsidRPr="00806EC0" w:rsidRDefault="00806EC0" w:rsidP="00806EC0">
      <w:pPr>
        <w:bidi/>
      </w:pPr>
    </w:p>
    <w:p w14:paraId="4EE6906B" w14:textId="77777777" w:rsidR="00806EC0" w:rsidRPr="00806EC0" w:rsidRDefault="00806EC0" w:rsidP="00806EC0">
      <w:pPr>
        <w:bidi/>
      </w:pPr>
      <w:r w:rsidRPr="00806EC0">
        <w:rPr>
          <w:rtl/>
        </w:rPr>
        <w:t>صحح الفعل كما في المثال</w:t>
      </w:r>
    </w:p>
    <w:p w14:paraId="7E3F2DE9" w14:textId="77777777" w:rsidR="00806EC0" w:rsidRPr="00806EC0" w:rsidRDefault="00806EC0" w:rsidP="00806EC0">
      <w:pPr>
        <w:bidi/>
      </w:pPr>
      <w:r w:rsidRPr="00806EC0">
        <w:rPr>
          <w:rtl/>
        </w:rPr>
        <w:t xml:space="preserve">المعلم </w:t>
      </w:r>
      <w:r w:rsidRPr="00806EC0">
        <w:rPr>
          <w:u w:val="single"/>
          <w:rtl/>
        </w:rPr>
        <w:t>تسكن</w:t>
      </w:r>
      <w:r w:rsidRPr="00806EC0">
        <w:rPr>
          <w:rtl/>
        </w:rPr>
        <w:t xml:space="preserve"> في هذا الشارع.  (يسكن)</w:t>
      </w:r>
    </w:p>
    <w:p w14:paraId="58D14A11" w14:textId="77777777" w:rsidR="00806EC0" w:rsidRPr="00806EC0" w:rsidRDefault="00806EC0" w:rsidP="00806EC0">
      <w:pPr>
        <w:bidi/>
      </w:pPr>
    </w:p>
    <w:p w14:paraId="701342EB" w14:textId="77777777" w:rsidR="00806EC0" w:rsidRPr="00806EC0" w:rsidRDefault="00806EC0" w:rsidP="00806EC0">
      <w:pPr>
        <w:bidi/>
      </w:pPr>
      <w:r w:rsidRPr="00806EC0">
        <w:rPr>
          <w:rtl/>
        </w:rPr>
        <w:t xml:space="preserve">١- أختي </w:t>
      </w:r>
      <w:r w:rsidRPr="00806EC0">
        <w:rPr>
          <w:u w:val="single"/>
          <w:rtl/>
        </w:rPr>
        <w:t>أقرأ</w:t>
      </w:r>
      <w:r w:rsidRPr="00806EC0">
        <w:rPr>
          <w:rtl/>
        </w:rPr>
        <w:t xml:space="preserve"> الكتاب. </w:t>
      </w:r>
    </w:p>
    <w:p w14:paraId="2DFB1BEC" w14:textId="77777777" w:rsidR="00806EC0" w:rsidRPr="00806EC0" w:rsidRDefault="00806EC0" w:rsidP="00806EC0">
      <w:pPr>
        <w:bidi/>
      </w:pPr>
      <w:r w:rsidRPr="00806EC0">
        <w:rPr>
          <w:rtl/>
        </w:rPr>
        <w:t xml:space="preserve">٢- أصدقائي </w:t>
      </w:r>
      <w:r w:rsidRPr="00806EC0">
        <w:rPr>
          <w:u w:val="single"/>
          <w:rtl/>
        </w:rPr>
        <w:t>تصليّن</w:t>
      </w:r>
      <w:r w:rsidRPr="00806EC0">
        <w:rPr>
          <w:rtl/>
        </w:rPr>
        <w:t xml:space="preserve"> في المسجد.</w:t>
      </w:r>
    </w:p>
    <w:p w14:paraId="156AEB9A" w14:textId="77777777" w:rsidR="00806EC0" w:rsidRPr="00806EC0" w:rsidRDefault="00806EC0" w:rsidP="00806EC0">
      <w:pPr>
        <w:bidi/>
      </w:pPr>
      <w:r w:rsidRPr="00806EC0">
        <w:rPr>
          <w:rtl/>
        </w:rPr>
        <w:t xml:space="preserve">٣- لماذا </w:t>
      </w:r>
      <w:r w:rsidRPr="00806EC0">
        <w:rPr>
          <w:u w:val="single"/>
          <w:rtl/>
        </w:rPr>
        <w:t>يحمل</w:t>
      </w:r>
      <w:r w:rsidRPr="00806EC0">
        <w:rPr>
          <w:rtl/>
        </w:rPr>
        <w:t xml:space="preserve"> الخريطة يا علي؟</w:t>
      </w:r>
    </w:p>
    <w:p w14:paraId="41DD35A2" w14:textId="77777777" w:rsidR="00806EC0" w:rsidRPr="00806EC0" w:rsidRDefault="00806EC0" w:rsidP="00806EC0">
      <w:pPr>
        <w:bidi/>
      </w:pPr>
      <w:r w:rsidRPr="00806EC0">
        <w:rPr>
          <w:rtl/>
        </w:rPr>
        <w:t xml:space="preserve">٤- هل </w:t>
      </w:r>
      <w:r w:rsidRPr="00806EC0">
        <w:rPr>
          <w:u w:val="single"/>
          <w:rtl/>
        </w:rPr>
        <w:t>يلعبون</w:t>
      </w:r>
      <w:r w:rsidRPr="00806EC0">
        <w:rPr>
          <w:rtl/>
        </w:rPr>
        <w:t xml:space="preserve"> معي يا أولادي؟</w:t>
      </w:r>
    </w:p>
    <w:p w14:paraId="5E5F54A7" w14:textId="77777777" w:rsidR="00806EC0" w:rsidRPr="00806EC0" w:rsidRDefault="00806EC0" w:rsidP="00806EC0">
      <w:pPr>
        <w:bidi/>
      </w:pPr>
      <w:r w:rsidRPr="00806EC0">
        <w:rPr>
          <w:rtl/>
        </w:rPr>
        <w:t xml:space="preserve">٥- من </w:t>
      </w:r>
      <w:r w:rsidRPr="00806EC0">
        <w:rPr>
          <w:u w:val="single"/>
          <w:rtl/>
        </w:rPr>
        <w:t>تجلسين</w:t>
      </w:r>
      <w:r w:rsidRPr="00806EC0">
        <w:rPr>
          <w:rtl/>
        </w:rPr>
        <w:t xml:space="preserve"> أمام الحاسوب؟</w:t>
      </w:r>
    </w:p>
    <w:p w14:paraId="0A3F6B7B" w14:textId="77777777" w:rsidR="00806EC0" w:rsidRPr="00806EC0" w:rsidRDefault="00806EC0" w:rsidP="00806EC0">
      <w:pPr>
        <w:bidi/>
      </w:pPr>
    </w:p>
    <w:p w14:paraId="3E0AF4DF" w14:textId="77777777" w:rsidR="00806EC0" w:rsidRPr="00806EC0" w:rsidRDefault="00806EC0" w:rsidP="00806EC0">
      <w:pPr>
        <w:bidi/>
      </w:pPr>
      <w:r w:rsidRPr="00806EC0">
        <w:rPr>
          <w:rtl/>
        </w:rPr>
        <w:t>ضع فعل (درسَ) بشكل مناسب في الفراغات التالية</w:t>
      </w:r>
    </w:p>
    <w:p w14:paraId="4560E8C7" w14:textId="77777777" w:rsidR="00806EC0" w:rsidRPr="00806EC0" w:rsidRDefault="00806EC0" w:rsidP="00806EC0">
      <w:pPr>
        <w:bidi/>
      </w:pPr>
    </w:p>
    <w:p w14:paraId="31CEE4FF" w14:textId="77777777" w:rsidR="00806EC0" w:rsidRPr="00806EC0" w:rsidRDefault="00806EC0" w:rsidP="00806EC0">
      <w:pPr>
        <w:bidi/>
      </w:pPr>
      <w:r w:rsidRPr="00806EC0">
        <w:rPr>
          <w:rtl/>
        </w:rPr>
        <w:t>١- هم          كثيراً.</w:t>
      </w:r>
    </w:p>
    <w:p w14:paraId="6933E825" w14:textId="77777777" w:rsidR="00806EC0" w:rsidRPr="00806EC0" w:rsidRDefault="00806EC0" w:rsidP="00806EC0">
      <w:pPr>
        <w:bidi/>
      </w:pPr>
      <w:r w:rsidRPr="00806EC0">
        <w:rPr>
          <w:rtl/>
        </w:rPr>
        <w:t>٢- أنتِ        كثيرًا.</w:t>
      </w:r>
    </w:p>
    <w:p w14:paraId="075DC7A9" w14:textId="77777777" w:rsidR="00806EC0" w:rsidRPr="00806EC0" w:rsidRDefault="00806EC0" w:rsidP="00806EC0">
      <w:pPr>
        <w:bidi/>
      </w:pPr>
      <w:r w:rsidRPr="00806EC0">
        <w:rPr>
          <w:rtl/>
        </w:rPr>
        <w:t>٣- هي         كثيراً</w:t>
      </w:r>
    </w:p>
    <w:p w14:paraId="33C1474E" w14:textId="77777777" w:rsidR="00806EC0" w:rsidRPr="00806EC0" w:rsidRDefault="00806EC0" w:rsidP="00806EC0">
      <w:pPr>
        <w:bidi/>
      </w:pPr>
      <w:r w:rsidRPr="00806EC0">
        <w:rPr>
          <w:rtl/>
        </w:rPr>
        <w:lastRenderedPageBreak/>
        <w:t>٤- أنتن         كثيراً</w:t>
      </w:r>
    </w:p>
    <w:p w14:paraId="18D95BEC" w14:textId="77777777" w:rsidR="00806EC0" w:rsidRPr="00806EC0" w:rsidRDefault="00806EC0" w:rsidP="00806EC0">
      <w:pPr>
        <w:bidi/>
      </w:pPr>
      <w:r w:rsidRPr="00806EC0">
        <w:rPr>
          <w:rtl/>
        </w:rPr>
        <w:t>٥- هو          كثيراً</w:t>
      </w:r>
    </w:p>
    <w:p w14:paraId="65A82561" w14:textId="77777777" w:rsidR="00806EC0" w:rsidRPr="00806EC0" w:rsidRDefault="00806EC0" w:rsidP="00806EC0">
      <w:pPr>
        <w:bidi/>
      </w:pPr>
      <w:r w:rsidRPr="00806EC0">
        <w:rPr>
          <w:rtl/>
        </w:rPr>
        <w:t>٦- هما          كثيراً</w:t>
      </w:r>
    </w:p>
    <w:p w14:paraId="7EAEE05D" w14:textId="77777777" w:rsidR="00806EC0" w:rsidRPr="00806EC0" w:rsidRDefault="00806EC0" w:rsidP="00806EC0">
      <w:pPr>
        <w:bidi/>
      </w:pPr>
      <w:r w:rsidRPr="00806EC0">
        <w:rPr>
          <w:rtl/>
        </w:rPr>
        <w:t>٧- أنتما         كثيراً</w:t>
      </w:r>
    </w:p>
    <w:p w14:paraId="15E23FBB" w14:textId="77777777" w:rsidR="00806EC0" w:rsidRPr="00806EC0" w:rsidRDefault="00806EC0" w:rsidP="00806EC0">
      <w:pPr>
        <w:bidi/>
      </w:pPr>
      <w:r w:rsidRPr="00806EC0">
        <w:rPr>
          <w:rtl/>
        </w:rPr>
        <w:t>٨- هنَّ           كثيراً</w:t>
      </w:r>
    </w:p>
    <w:p w14:paraId="23B3AACC" w14:textId="77777777" w:rsidR="00806EC0" w:rsidRPr="00806EC0" w:rsidRDefault="00806EC0" w:rsidP="00806EC0">
      <w:pPr>
        <w:pBdr>
          <w:top w:val="nil"/>
          <w:left w:val="nil"/>
          <w:bottom w:val="nil"/>
          <w:right w:val="nil"/>
          <w:between w:val="nil"/>
        </w:pBdr>
        <w:spacing w:before="4"/>
      </w:pPr>
    </w:p>
    <w:p w14:paraId="3EAC20FC" w14:textId="77777777" w:rsidR="00806EC0" w:rsidRPr="00806EC0" w:rsidRDefault="00806EC0" w:rsidP="00806EC0">
      <w:pPr>
        <w:pBdr>
          <w:top w:val="nil"/>
          <w:left w:val="nil"/>
          <w:bottom w:val="nil"/>
          <w:right w:val="nil"/>
          <w:between w:val="nil"/>
        </w:pBdr>
        <w:tabs>
          <w:tab w:val="left" w:pos="766"/>
          <w:tab w:val="left" w:pos="2693"/>
        </w:tabs>
        <w:spacing w:before="1"/>
        <w:ind w:left="318"/>
        <w:jc w:val="right"/>
      </w:pPr>
    </w:p>
    <w:p w14:paraId="6C7A4B52" w14:textId="77777777" w:rsidR="00806EC0" w:rsidRPr="00806EC0" w:rsidRDefault="00806EC0" w:rsidP="007919A9">
      <w:pPr>
        <w:numPr>
          <w:ilvl w:val="0"/>
          <w:numId w:val="51"/>
        </w:numPr>
        <w:pBdr>
          <w:top w:val="nil"/>
          <w:left w:val="nil"/>
          <w:bottom w:val="nil"/>
          <w:right w:val="nil"/>
          <w:between w:val="nil"/>
        </w:pBdr>
        <w:suppressAutoHyphens w:val="0"/>
        <w:rPr>
          <w:b/>
        </w:rPr>
      </w:pPr>
      <w:r w:rsidRPr="00806EC0">
        <w:rPr>
          <w:b/>
          <w:sz w:val="24"/>
          <w:szCs w:val="24"/>
        </w:rPr>
        <w:t xml:space="preserve">Перевод фрагментов делового письма с русского языка на изучаемый язык </w:t>
      </w:r>
    </w:p>
    <w:p w14:paraId="2AA87895" w14:textId="77777777" w:rsidR="00806EC0" w:rsidRPr="00806EC0" w:rsidRDefault="00806EC0" w:rsidP="00806EC0">
      <w:pPr>
        <w:pBdr>
          <w:top w:val="nil"/>
          <w:left w:val="nil"/>
          <w:bottom w:val="nil"/>
          <w:right w:val="nil"/>
          <w:between w:val="nil"/>
        </w:pBdr>
        <w:rPr>
          <w:b/>
        </w:rPr>
      </w:pPr>
    </w:p>
    <w:p w14:paraId="1C26C645" w14:textId="77777777" w:rsidR="00806EC0" w:rsidRPr="00806EC0" w:rsidRDefault="00806EC0" w:rsidP="007919A9">
      <w:pPr>
        <w:numPr>
          <w:ilvl w:val="0"/>
          <w:numId w:val="50"/>
        </w:numPr>
        <w:pBdr>
          <w:top w:val="nil"/>
          <w:left w:val="nil"/>
          <w:bottom w:val="nil"/>
          <w:right w:val="nil"/>
          <w:between w:val="nil"/>
        </w:pBdr>
        <w:tabs>
          <w:tab w:val="left" w:pos="624"/>
        </w:tabs>
        <w:suppressAutoHyphens w:val="0"/>
        <w:ind w:right="1190"/>
      </w:pPr>
      <w:r w:rsidRPr="00806EC0">
        <w:t>Я был бы признателен, если бы Вы выслали мне информацию о правилах поступления в Центр менеджмента Бредфордского университета.          Я попросил бы Вас также сообщить, обеспечивает ли центр жильем зарубежных студентов.</w:t>
      </w:r>
    </w:p>
    <w:p w14:paraId="16910C40" w14:textId="77777777" w:rsidR="00806EC0" w:rsidRPr="00806EC0" w:rsidRDefault="00806EC0" w:rsidP="007919A9">
      <w:pPr>
        <w:numPr>
          <w:ilvl w:val="0"/>
          <w:numId w:val="50"/>
        </w:numPr>
        <w:pBdr>
          <w:top w:val="nil"/>
          <w:left w:val="nil"/>
          <w:bottom w:val="nil"/>
          <w:right w:val="nil"/>
          <w:between w:val="nil"/>
        </w:pBdr>
        <w:tabs>
          <w:tab w:val="left" w:pos="624"/>
        </w:tabs>
        <w:suppressAutoHyphens w:val="0"/>
        <w:spacing w:line="240" w:lineRule="auto"/>
        <w:ind w:right="1396" w:firstLine="0"/>
      </w:pPr>
      <w:r w:rsidRPr="00806EC0">
        <w:rPr>
          <w:sz w:val="24"/>
          <w:szCs w:val="24"/>
        </w:rPr>
        <w:t>Настоящим сообщаем, что заказ № 20394 от 24 октября 2020 года не может быть отгружен, так как товаров в запрашиваемом вами количестве нет в наличии. Приносим извинения за доставленные неудобства. Во вложении – наше новое ценовое предложение, которое, как мы надеемся, вас заинтересует.</w:t>
      </w:r>
    </w:p>
    <w:p w14:paraId="558FBC27" w14:textId="77777777" w:rsidR="00806EC0" w:rsidRPr="00806EC0" w:rsidRDefault="00806EC0" w:rsidP="007919A9">
      <w:pPr>
        <w:numPr>
          <w:ilvl w:val="0"/>
          <w:numId w:val="50"/>
        </w:numPr>
        <w:pBdr>
          <w:top w:val="nil"/>
          <w:left w:val="nil"/>
          <w:bottom w:val="nil"/>
          <w:right w:val="nil"/>
          <w:between w:val="nil"/>
        </w:pBdr>
        <w:tabs>
          <w:tab w:val="left" w:pos="624"/>
        </w:tabs>
        <w:suppressAutoHyphens w:val="0"/>
        <w:spacing w:before="73" w:line="240" w:lineRule="auto"/>
        <w:ind w:right="1395" w:firstLine="0"/>
      </w:pPr>
      <w:r w:rsidRPr="00806EC0">
        <w:rPr>
          <w:sz w:val="24"/>
          <w:szCs w:val="24"/>
        </w:rPr>
        <w:t>С сожалением сообщаем вам, что вследствие инфляционного давления мы были вынуждены повысить цены на комплектующие. Наш исправленный прейскурант прилагается и является действительным с завтрашнего дня.</w:t>
      </w:r>
    </w:p>
    <w:p w14:paraId="06321A42" w14:textId="77777777" w:rsidR="00806EC0" w:rsidRPr="00806EC0" w:rsidRDefault="00806EC0" w:rsidP="00806EC0">
      <w:pPr>
        <w:pBdr>
          <w:top w:val="nil"/>
          <w:left w:val="nil"/>
          <w:bottom w:val="nil"/>
          <w:right w:val="nil"/>
          <w:between w:val="nil"/>
        </w:pBdr>
        <w:spacing w:before="3"/>
      </w:pPr>
    </w:p>
    <w:p w14:paraId="4B2613A4" w14:textId="77777777" w:rsidR="00806EC0" w:rsidRPr="00806EC0" w:rsidRDefault="00806EC0" w:rsidP="007919A9">
      <w:pPr>
        <w:numPr>
          <w:ilvl w:val="0"/>
          <w:numId w:val="50"/>
        </w:numPr>
        <w:pBdr>
          <w:top w:val="nil"/>
          <w:left w:val="nil"/>
          <w:bottom w:val="nil"/>
          <w:right w:val="nil"/>
          <w:between w:val="nil"/>
        </w:pBdr>
        <w:tabs>
          <w:tab w:val="left" w:pos="624"/>
        </w:tabs>
        <w:suppressAutoHyphens w:val="0"/>
        <w:spacing w:line="240" w:lineRule="auto"/>
        <w:ind w:left="623" w:hanging="306"/>
      </w:pPr>
      <w:r w:rsidRPr="00806EC0">
        <w:rPr>
          <w:sz w:val="24"/>
          <w:szCs w:val="24"/>
        </w:rPr>
        <w:t>Подтвердите получение перевода на сумму 25000 рублей.</w:t>
      </w:r>
    </w:p>
    <w:p w14:paraId="0ECC673A" w14:textId="77777777" w:rsidR="00806EC0" w:rsidRPr="00806EC0" w:rsidRDefault="00806EC0" w:rsidP="00806EC0">
      <w:pPr>
        <w:pBdr>
          <w:top w:val="nil"/>
          <w:left w:val="nil"/>
          <w:bottom w:val="nil"/>
          <w:right w:val="nil"/>
          <w:between w:val="nil"/>
        </w:pBdr>
        <w:spacing w:before="1"/>
      </w:pPr>
    </w:p>
    <w:p w14:paraId="52A0DE15" w14:textId="77777777" w:rsidR="00806EC0" w:rsidRPr="00806EC0" w:rsidRDefault="00806EC0" w:rsidP="007919A9">
      <w:pPr>
        <w:numPr>
          <w:ilvl w:val="0"/>
          <w:numId w:val="51"/>
        </w:numPr>
        <w:pBdr>
          <w:top w:val="nil"/>
          <w:left w:val="nil"/>
          <w:bottom w:val="nil"/>
          <w:right w:val="nil"/>
          <w:between w:val="nil"/>
        </w:pBdr>
        <w:tabs>
          <w:tab w:val="left" w:pos="612"/>
        </w:tabs>
        <w:suppressAutoHyphens w:val="0"/>
        <w:spacing w:line="240" w:lineRule="auto"/>
        <w:ind w:left="611" w:hanging="294"/>
        <w:rPr>
          <w:b/>
        </w:rPr>
      </w:pPr>
      <w:r w:rsidRPr="00806EC0">
        <w:rPr>
          <w:b/>
          <w:sz w:val="24"/>
          <w:szCs w:val="24"/>
        </w:rPr>
        <w:t>Прочитайте письмо и напишите ответ</w:t>
      </w:r>
    </w:p>
    <w:p w14:paraId="0074A672" w14:textId="77777777" w:rsidR="00806EC0" w:rsidRPr="00806EC0" w:rsidRDefault="00806EC0" w:rsidP="00806EC0">
      <w:pPr>
        <w:pBdr>
          <w:top w:val="nil"/>
          <w:left w:val="nil"/>
          <w:bottom w:val="nil"/>
          <w:right w:val="nil"/>
          <w:between w:val="nil"/>
        </w:pBdr>
        <w:spacing w:before="1"/>
        <w:rPr>
          <w:b/>
        </w:rPr>
      </w:pPr>
    </w:p>
    <w:p w14:paraId="16221C96" w14:textId="77777777" w:rsidR="00806EC0" w:rsidRPr="00806EC0" w:rsidRDefault="00806EC0" w:rsidP="00806EC0">
      <w:pPr>
        <w:pBdr>
          <w:top w:val="nil"/>
          <w:left w:val="nil"/>
          <w:bottom w:val="nil"/>
          <w:right w:val="nil"/>
          <w:between w:val="nil"/>
        </w:pBdr>
        <w:spacing w:before="5"/>
        <w:jc w:val="right"/>
      </w:pPr>
      <w:r w:rsidRPr="00806EC0">
        <w:rPr>
          <w:sz w:val="24"/>
          <w:szCs w:val="24"/>
          <w:rtl/>
        </w:rPr>
        <w:t>عزيزي السيد بينيت</w:t>
      </w:r>
    </w:p>
    <w:p w14:paraId="35AF70AC" w14:textId="77777777" w:rsidR="00806EC0" w:rsidRPr="00806EC0" w:rsidRDefault="00806EC0" w:rsidP="00806EC0">
      <w:pPr>
        <w:pBdr>
          <w:top w:val="nil"/>
          <w:left w:val="nil"/>
          <w:bottom w:val="nil"/>
          <w:right w:val="nil"/>
          <w:between w:val="nil"/>
        </w:pBdr>
        <w:spacing w:before="5"/>
        <w:jc w:val="right"/>
      </w:pPr>
    </w:p>
    <w:p w14:paraId="26825515" w14:textId="77777777" w:rsidR="00806EC0" w:rsidRPr="00806EC0" w:rsidRDefault="00806EC0" w:rsidP="00806EC0">
      <w:pPr>
        <w:pBdr>
          <w:top w:val="nil"/>
          <w:left w:val="nil"/>
          <w:bottom w:val="nil"/>
          <w:right w:val="nil"/>
          <w:between w:val="nil"/>
        </w:pBdr>
        <w:spacing w:before="5"/>
        <w:jc w:val="right"/>
      </w:pPr>
      <w:r w:rsidRPr="00806EC0">
        <w:rPr>
          <w:sz w:val="24"/>
          <w:szCs w:val="24"/>
          <w:rtl/>
        </w:rPr>
        <w:t xml:space="preserve">طلب معلومات </w:t>
      </w:r>
      <w:r w:rsidRPr="00806EC0">
        <w:rPr>
          <w:rtl/>
        </w:rPr>
        <w:t>للتسوق</w:t>
      </w:r>
    </w:p>
    <w:p w14:paraId="7106D9A6" w14:textId="77777777" w:rsidR="00806EC0" w:rsidRPr="00806EC0" w:rsidRDefault="00806EC0" w:rsidP="00806EC0">
      <w:pPr>
        <w:pBdr>
          <w:top w:val="nil"/>
          <w:left w:val="nil"/>
          <w:bottom w:val="nil"/>
          <w:right w:val="nil"/>
          <w:between w:val="nil"/>
        </w:pBdr>
        <w:spacing w:before="5"/>
        <w:jc w:val="right"/>
      </w:pPr>
      <w:r w:rsidRPr="00806EC0">
        <w:rPr>
          <w:sz w:val="24"/>
          <w:szCs w:val="24"/>
          <w:rtl/>
        </w:rPr>
        <w:t>أشكركم على رسالتكم المؤرخة 2 تموز/يوليه</w:t>
      </w:r>
    </w:p>
    <w:p w14:paraId="2ED89909" w14:textId="77777777" w:rsidR="00806EC0" w:rsidRPr="00806EC0" w:rsidRDefault="00806EC0" w:rsidP="00806EC0">
      <w:pPr>
        <w:pBdr>
          <w:top w:val="nil"/>
          <w:left w:val="nil"/>
          <w:bottom w:val="nil"/>
          <w:right w:val="nil"/>
          <w:between w:val="nil"/>
        </w:pBdr>
        <w:spacing w:before="5"/>
        <w:jc w:val="right"/>
      </w:pPr>
      <w:r w:rsidRPr="00806EC0">
        <w:rPr>
          <w:sz w:val="24"/>
          <w:szCs w:val="24"/>
          <w:rtl/>
        </w:rPr>
        <w:t xml:space="preserve">سيشكل تقديم قائمة </w:t>
      </w:r>
      <w:r w:rsidRPr="00806EC0">
        <w:rPr>
          <w:rtl/>
        </w:rPr>
        <w:t>تجار</w:t>
      </w:r>
      <w:r w:rsidRPr="00806EC0">
        <w:rPr>
          <w:sz w:val="24"/>
          <w:szCs w:val="24"/>
        </w:rPr>
        <w:t xml:space="preserve"> </w:t>
      </w:r>
      <w:r w:rsidRPr="00806EC0">
        <w:rPr>
          <w:sz w:val="24"/>
          <w:szCs w:val="24"/>
          <w:rtl/>
        </w:rPr>
        <w:t xml:space="preserve">الجملة والموزعين التجاريين والصناعيين تحقيقًا قابلاً للرسوم. </w:t>
      </w:r>
      <w:r w:rsidRPr="00806EC0">
        <w:rPr>
          <w:rtl/>
        </w:rPr>
        <w:t>وتبلغ</w:t>
      </w:r>
      <w:r w:rsidRPr="00806EC0">
        <w:rPr>
          <w:sz w:val="24"/>
          <w:szCs w:val="24"/>
        </w:rPr>
        <w:t xml:space="preserve"> </w:t>
      </w:r>
      <w:r w:rsidRPr="00806EC0">
        <w:rPr>
          <w:sz w:val="24"/>
          <w:szCs w:val="24"/>
          <w:rtl/>
        </w:rPr>
        <w:t>التكلفة التقريبية لهذه الخدمة 300 دولار. سيتم إرسال القائمة إليك حوالي ستة أسابيع من تاريخ إيصال الدفع</w:t>
      </w:r>
    </w:p>
    <w:p w14:paraId="4673BF1E" w14:textId="77777777" w:rsidR="00806EC0" w:rsidRPr="00806EC0" w:rsidRDefault="00806EC0" w:rsidP="00806EC0">
      <w:pPr>
        <w:pBdr>
          <w:top w:val="nil"/>
          <w:left w:val="nil"/>
          <w:bottom w:val="nil"/>
          <w:right w:val="nil"/>
          <w:between w:val="nil"/>
        </w:pBdr>
        <w:spacing w:before="5"/>
        <w:jc w:val="right"/>
      </w:pPr>
    </w:p>
    <w:p w14:paraId="6177BB5C" w14:textId="77777777" w:rsidR="00806EC0" w:rsidRPr="00806EC0" w:rsidRDefault="00806EC0" w:rsidP="00806EC0">
      <w:pPr>
        <w:jc w:val="right"/>
      </w:pPr>
      <w:r w:rsidRPr="00806EC0">
        <w:rPr>
          <w:rtl/>
        </w:rPr>
        <w:t>إذا كنت ترغب في متابعة التحقيق، فيجب عليك الاتصال بأقرب فرع من قسم المعلومات لدينا</w:t>
      </w:r>
    </w:p>
    <w:p w14:paraId="495BB3FA" w14:textId="77777777" w:rsidR="00806EC0" w:rsidRPr="00806EC0" w:rsidRDefault="00806EC0" w:rsidP="00806EC0">
      <w:pPr>
        <w:jc w:val="right"/>
      </w:pPr>
    </w:p>
    <w:p w14:paraId="5E146BD0" w14:textId="77777777" w:rsidR="00806EC0" w:rsidRPr="00806EC0" w:rsidRDefault="00806EC0" w:rsidP="00806EC0">
      <w:pPr>
        <w:jc w:val="right"/>
      </w:pPr>
      <w:r w:rsidRPr="00806EC0">
        <w:rPr>
          <w:rtl/>
        </w:rPr>
        <w:t>سأكون ممتنًا إذا كان بإمكانك إرسال عروض تجارية عن منتجاتك وشركتك</w:t>
      </w:r>
    </w:p>
    <w:p w14:paraId="5078FD47" w14:textId="77777777" w:rsidR="00806EC0" w:rsidRPr="00806EC0" w:rsidRDefault="00806EC0" w:rsidP="00806EC0">
      <w:pPr>
        <w:jc w:val="right"/>
      </w:pPr>
    </w:p>
    <w:p w14:paraId="4C996A27" w14:textId="77777777" w:rsidR="00806EC0" w:rsidRPr="00806EC0" w:rsidRDefault="00806EC0" w:rsidP="00806EC0">
      <w:pPr>
        <w:jc w:val="right"/>
      </w:pPr>
      <w:r w:rsidRPr="00806EC0">
        <w:rPr>
          <w:rtl/>
        </w:rPr>
        <w:t>توني طومسون</w:t>
      </w:r>
    </w:p>
    <w:p w14:paraId="348A4072" w14:textId="77777777" w:rsidR="00806EC0" w:rsidRDefault="00806EC0" w:rsidP="00806EC0"/>
    <w:p w14:paraId="197E8813" w14:textId="77777777" w:rsidR="00E74D60" w:rsidRDefault="00E74D60">
      <w:pPr>
        <w:rPr>
          <w:lang w:eastAsia="zh-CN"/>
        </w:rPr>
      </w:pPr>
    </w:p>
    <w:p w14:paraId="2636FD99" w14:textId="77777777" w:rsidR="00E74D60" w:rsidRDefault="007C0E40">
      <w:pPr>
        <w:pStyle w:val="1"/>
        <w:ind w:left="0"/>
      </w:pPr>
      <w:r>
        <w:t xml:space="preserve">8. </w:t>
      </w:r>
      <w:bookmarkStart w:id="8" w:name="_Toc6853593"/>
      <w:r>
        <w:t>Перечень основной и дополнительной учебной литературы, необходимой для освоения дисциплины</w:t>
      </w:r>
      <w:bookmarkEnd w:id="8"/>
    </w:p>
    <w:p w14:paraId="26AB8F01" w14:textId="77777777" w:rsidR="00E74D60" w:rsidRDefault="00E74D60">
      <w:pPr>
        <w:pStyle w:val="1"/>
      </w:pPr>
    </w:p>
    <w:p w14:paraId="62DF5FEE" w14:textId="77777777" w:rsidR="00634F2E" w:rsidRDefault="00634F2E" w:rsidP="00634F2E">
      <w:pPr>
        <w:jc w:val="center"/>
        <w:rPr>
          <w:b/>
          <w:sz w:val="28"/>
          <w:szCs w:val="28"/>
        </w:rPr>
      </w:pPr>
      <w:bookmarkStart w:id="9" w:name="_Toc6853595"/>
      <w:r>
        <w:rPr>
          <w:b/>
          <w:sz w:val="28"/>
          <w:szCs w:val="28"/>
        </w:rPr>
        <w:t>Нормативно-правовые акты</w:t>
      </w:r>
    </w:p>
    <w:p w14:paraId="2E700DBF" w14:textId="77777777" w:rsidR="00634F2E" w:rsidRDefault="00634F2E" w:rsidP="00634F2E">
      <w:pPr>
        <w:rPr>
          <w:b/>
          <w:sz w:val="28"/>
          <w:szCs w:val="28"/>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10" w:history="1">
        <w:r>
          <w:rPr>
            <w:rStyle w:val="af2"/>
            <w:sz w:val="28"/>
            <w:szCs w:val="28"/>
          </w:rPr>
          <w:t>http://www.fa.ru/sveden/Documents/2017/430302-bak-turism.pdf</w:t>
        </w:r>
      </w:hyperlink>
      <w:r>
        <w:rPr>
          <w:sz w:val="28"/>
          <w:szCs w:val="28"/>
        </w:rPr>
        <w:t xml:space="preserve"> </w:t>
      </w:r>
    </w:p>
    <w:p w14:paraId="1BCC1B86" w14:textId="77777777" w:rsidR="00634F2E" w:rsidRPr="000D080F" w:rsidRDefault="00634F2E" w:rsidP="00634F2E">
      <w:pPr>
        <w:pStyle w:val="aff6"/>
        <w:spacing w:line="360" w:lineRule="auto"/>
        <w:jc w:val="center"/>
        <w:rPr>
          <w:rFonts w:ascii="Times New Roman" w:hAnsi="Times New Roman" w:cs="Times New Roman"/>
          <w:b/>
          <w:bCs/>
          <w:sz w:val="28"/>
          <w:szCs w:val="28"/>
        </w:rPr>
      </w:pPr>
    </w:p>
    <w:p w14:paraId="0048B3EF" w14:textId="77777777" w:rsidR="00634F2E" w:rsidRPr="000D080F" w:rsidRDefault="00634F2E" w:rsidP="00634F2E">
      <w:pPr>
        <w:jc w:val="center"/>
        <w:rPr>
          <w:b/>
          <w:bCs/>
          <w:sz w:val="28"/>
          <w:szCs w:val="28"/>
        </w:rPr>
      </w:pPr>
      <w:r w:rsidRPr="000D080F">
        <w:rPr>
          <w:b/>
          <w:bCs/>
          <w:sz w:val="28"/>
          <w:szCs w:val="28"/>
        </w:rPr>
        <w:t>Турецкий язык</w:t>
      </w:r>
    </w:p>
    <w:p w14:paraId="002B798C" w14:textId="77777777" w:rsidR="00634F2E" w:rsidRPr="000D080F" w:rsidRDefault="00634F2E" w:rsidP="00634F2E">
      <w:pPr>
        <w:jc w:val="center"/>
        <w:rPr>
          <w:b/>
          <w:bCs/>
          <w:sz w:val="28"/>
          <w:szCs w:val="28"/>
        </w:rPr>
      </w:pPr>
      <w:bookmarkStart w:id="10" w:name="_Toc104142183"/>
      <w:r w:rsidRPr="000D080F">
        <w:rPr>
          <w:b/>
          <w:bCs/>
          <w:sz w:val="28"/>
          <w:szCs w:val="28"/>
        </w:rPr>
        <w:t>Основная литература</w:t>
      </w:r>
      <w:bookmarkEnd w:id="10"/>
    </w:p>
    <w:p w14:paraId="1EE2994C" w14:textId="77777777" w:rsidR="00634F2E" w:rsidRPr="00E0591C" w:rsidRDefault="00634F2E" w:rsidP="00634F2E">
      <w:pPr>
        <w:suppressAutoHyphens w:val="0"/>
        <w:autoSpaceDE w:val="0"/>
        <w:autoSpaceDN w:val="0"/>
        <w:spacing w:line="240" w:lineRule="auto"/>
        <w:jc w:val="both"/>
        <w:rPr>
          <w:sz w:val="28"/>
          <w:szCs w:val="28"/>
          <w:shd w:val="clear" w:color="auto" w:fill="FFFFFF"/>
        </w:rPr>
      </w:pPr>
      <w:bookmarkStart w:id="11" w:name="_Toc148650951"/>
      <w:r>
        <w:rPr>
          <w:sz w:val="28"/>
          <w:szCs w:val="28"/>
          <w:shd w:val="clear" w:color="auto" w:fill="FFFFFF"/>
        </w:rPr>
        <w:lastRenderedPageBreak/>
        <w:t xml:space="preserve">1. </w:t>
      </w:r>
      <w:r w:rsidRPr="00E0591C">
        <w:rPr>
          <w:sz w:val="28"/>
          <w:szCs w:val="28"/>
          <w:shd w:val="clear" w:color="auto" w:fill="FFFFFF"/>
        </w:rPr>
        <w:t>Мансурова, О. Ю. Турецкий язык в электронных СМИ : учебно-методический комплекс / О. Ю. Мансурова. — 2-е изд., электрон. - Москва : Издательский дом ВКН, 2020. - 121 с. - ISBN 978-5-7873-1693-3. – ЭБС ZNANIUM. - URL: https://znanium.com/catalog/product/1095773 (дата обращения: 12.11.2024). – Текст : электронный.</w:t>
      </w:r>
    </w:p>
    <w:p w14:paraId="761FCB9D" w14:textId="77777777" w:rsidR="00634F2E" w:rsidRPr="00E0591C" w:rsidRDefault="00634F2E" w:rsidP="00634F2E">
      <w:pPr>
        <w:suppressAutoHyphens w:val="0"/>
        <w:autoSpaceDE w:val="0"/>
        <w:autoSpaceDN w:val="0"/>
        <w:spacing w:line="240" w:lineRule="auto"/>
        <w:jc w:val="both"/>
        <w:rPr>
          <w:sz w:val="28"/>
          <w:szCs w:val="28"/>
          <w:shd w:val="clear" w:color="auto" w:fill="FFFFFF"/>
        </w:rPr>
      </w:pPr>
      <w:r>
        <w:rPr>
          <w:sz w:val="28"/>
          <w:szCs w:val="28"/>
          <w:shd w:val="clear" w:color="auto" w:fill="FFFFFF"/>
        </w:rPr>
        <w:t xml:space="preserve">2. </w:t>
      </w:r>
      <w:r w:rsidRPr="00E0591C">
        <w:rPr>
          <w:sz w:val="28"/>
          <w:szCs w:val="28"/>
          <w:shd w:val="clear" w:color="auto" w:fill="FFFFFF"/>
        </w:rPr>
        <w:t>Кононов, А. Н. Грамматика турецкого языка : практическое пособие / А. Н. Кононов ; ред. С. Е. Малов. – Москва ; Ленинград : Издательство Академии Наук СССР, 1941. – 313 с. – ЭБС Университетская библиотека online. – URL: https://biblioclub.ru/index.php?page=book&amp;id=117175 (дата обращения: 12.11.2024). – Текст : электронный.</w:t>
      </w:r>
    </w:p>
    <w:p w14:paraId="3CD34A79" w14:textId="77777777" w:rsidR="00634F2E" w:rsidRPr="00643657" w:rsidRDefault="00634F2E" w:rsidP="00634F2E">
      <w:pPr>
        <w:suppressAutoHyphens w:val="0"/>
        <w:autoSpaceDE w:val="0"/>
        <w:autoSpaceDN w:val="0"/>
        <w:spacing w:line="240" w:lineRule="auto"/>
        <w:rPr>
          <w:sz w:val="28"/>
          <w:szCs w:val="28"/>
          <w:highlight w:val="white"/>
        </w:rPr>
      </w:pPr>
    </w:p>
    <w:p w14:paraId="10DCCC91" w14:textId="77777777" w:rsidR="00634F2E" w:rsidRPr="00643657" w:rsidRDefault="00634F2E" w:rsidP="00634F2E">
      <w:pPr>
        <w:suppressAutoHyphens w:val="0"/>
        <w:autoSpaceDE w:val="0"/>
        <w:autoSpaceDN w:val="0"/>
        <w:spacing w:line="240" w:lineRule="auto"/>
        <w:jc w:val="center"/>
        <w:rPr>
          <w:b/>
          <w:bCs/>
          <w:sz w:val="28"/>
          <w:szCs w:val="28"/>
          <w:highlight w:val="white"/>
        </w:rPr>
      </w:pPr>
      <w:r w:rsidRPr="00643657">
        <w:rPr>
          <w:b/>
          <w:bCs/>
          <w:sz w:val="28"/>
          <w:szCs w:val="28"/>
          <w:highlight w:val="white"/>
        </w:rPr>
        <w:t>Дополнительная литература</w:t>
      </w:r>
    </w:p>
    <w:p w14:paraId="01A08A88" w14:textId="77777777" w:rsidR="00634F2E" w:rsidRPr="00E0591C" w:rsidRDefault="00634F2E" w:rsidP="00634F2E">
      <w:pPr>
        <w:suppressAutoHyphens w:val="0"/>
        <w:autoSpaceDE w:val="0"/>
        <w:autoSpaceDN w:val="0"/>
        <w:spacing w:line="240" w:lineRule="auto"/>
        <w:jc w:val="both"/>
        <w:rPr>
          <w:sz w:val="28"/>
          <w:szCs w:val="28"/>
          <w:shd w:val="clear" w:color="auto" w:fill="FFFFFF"/>
        </w:rPr>
      </w:pPr>
      <w:r>
        <w:rPr>
          <w:sz w:val="28"/>
          <w:szCs w:val="28"/>
          <w:shd w:val="clear" w:color="auto" w:fill="FFFFFF"/>
        </w:rPr>
        <w:t xml:space="preserve">3. </w:t>
      </w:r>
      <w:r w:rsidRPr="00E0591C">
        <w:rPr>
          <w:sz w:val="28"/>
          <w:szCs w:val="28"/>
          <w:shd w:val="clear" w:color="auto" w:fill="FFFFFF"/>
        </w:rPr>
        <w:t xml:space="preserve">Митина, И. Е. Русско-турецкий разговорник : разговорник / И. Е. Митина. - Санкт-Петербург : КАРО, 2015. - 224 с. - ISBN 978-5-9925-0249-7. – ЭБС ZNANIUM. - URL: https://znanium.com/catalog/product/1049535 (дата обращения: 12.11.2024). – Текст : электронный. </w:t>
      </w:r>
    </w:p>
    <w:p w14:paraId="06EF2B32" w14:textId="77777777" w:rsidR="00634F2E" w:rsidRPr="00E0591C" w:rsidRDefault="00634F2E" w:rsidP="00634F2E">
      <w:pPr>
        <w:spacing w:line="240" w:lineRule="auto"/>
        <w:rPr>
          <w:bCs/>
          <w:sz w:val="28"/>
          <w:szCs w:val="28"/>
          <w:shd w:val="clear" w:color="auto" w:fill="FFFFFF"/>
        </w:rPr>
      </w:pPr>
      <w:r>
        <w:rPr>
          <w:bCs/>
          <w:sz w:val="28"/>
          <w:szCs w:val="28"/>
          <w:shd w:val="clear" w:color="auto" w:fill="FFFFFF"/>
        </w:rPr>
        <w:t xml:space="preserve">4. </w:t>
      </w:r>
      <w:r w:rsidRPr="00E0591C">
        <w:rPr>
          <w:bCs/>
          <w:sz w:val="28"/>
          <w:szCs w:val="28"/>
          <w:shd w:val="clear" w:color="auto" w:fill="FFFFFF"/>
        </w:rPr>
        <w:t>Гузев, В. Г. Турецкий язык: Начальный курс : краткий учебный курс / В. Г. Гузев, О. Дениз-Йылмаз, Х. Махмудов-Хаджиоглу, Л. М. Ульмезова. - Санкт-Петербург : КАРО, 2012. - 256 с. - ISBN 978-5-9925-0496-5. – ЭБС ZNANIUM. - URL: https://znanium.com/catalog/product/1049558 (дата обращения: 12.11.2024). – Текст : электронный.</w:t>
      </w:r>
    </w:p>
    <w:p w14:paraId="2058E1F4" w14:textId="77777777" w:rsidR="00634F2E" w:rsidRPr="000D080F" w:rsidRDefault="00634F2E" w:rsidP="00634F2E">
      <w:pPr>
        <w:spacing w:line="240" w:lineRule="auto"/>
        <w:rPr>
          <w:bCs/>
          <w:sz w:val="28"/>
          <w:szCs w:val="28"/>
          <w:shd w:val="clear" w:color="auto" w:fill="FFFFFF"/>
        </w:rPr>
      </w:pPr>
    </w:p>
    <w:p w14:paraId="0CE102E1" w14:textId="77777777" w:rsidR="00634F2E" w:rsidRPr="000D080F" w:rsidRDefault="00634F2E" w:rsidP="00634F2E">
      <w:pPr>
        <w:spacing w:line="240" w:lineRule="auto"/>
        <w:rPr>
          <w:bCs/>
          <w:sz w:val="28"/>
          <w:szCs w:val="28"/>
          <w:shd w:val="clear" w:color="auto" w:fill="FFFFFF"/>
        </w:rPr>
      </w:pPr>
    </w:p>
    <w:p w14:paraId="2F383A88" w14:textId="77777777" w:rsidR="00634F2E" w:rsidRPr="000D080F" w:rsidRDefault="00634F2E" w:rsidP="00634F2E">
      <w:pPr>
        <w:jc w:val="center"/>
        <w:rPr>
          <w:b/>
          <w:bCs/>
          <w:sz w:val="28"/>
          <w:szCs w:val="28"/>
        </w:rPr>
      </w:pPr>
      <w:r w:rsidRPr="000D080F">
        <w:rPr>
          <w:b/>
          <w:bCs/>
          <w:sz w:val="28"/>
          <w:szCs w:val="28"/>
        </w:rPr>
        <w:t>Арабский язык</w:t>
      </w:r>
    </w:p>
    <w:p w14:paraId="1B2A4BDD" w14:textId="77777777" w:rsidR="00634F2E" w:rsidRPr="00643657" w:rsidRDefault="00634F2E" w:rsidP="00634F2E">
      <w:pPr>
        <w:suppressAutoHyphens w:val="0"/>
        <w:autoSpaceDE w:val="0"/>
        <w:autoSpaceDN w:val="0"/>
        <w:spacing w:line="240" w:lineRule="auto"/>
        <w:jc w:val="center"/>
        <w:rPr>
          <w:b/>
          <w:bCs/>
          <w:sz w:val="28"/>
          <w:szCs w:val="28"/>
        </w:rPr>
      </w:pPr>
      <w:r w:rsidRPr="00643657">
        <w:rPr>
          <w:b/>
          <w:bCs/>
          <w:sz w:val="28"/>
          <w:szCs w:val="28"/>
        </w:rPr>
        <w:t>Основная литература</w:t>
      </w:r>
    </w:p>
    <w:p w14:paraId="40AD0DF4" w14:textId="77777777" w:rsidR="00634F2E" w:rsidRPr="00E0591C" w:rsidRDefault="00634F2E" w:rsidP="00634F2E">
      <w:pPr>
        <w:suppressAutoHyphens w:val="0"/>
        <w:autoSpaceDE w:val="0"/>
        <w:autoSpaceDN w:val="0"/>
        <w:spacing w:line="240" w:lineRule="auto"/>
        <w:rPr>
          <w:sz w:val="28"/>
          <w:szCs w:val="28"/>
          <w:shd w:val="clear" w:color="auto" w:fill="FFFFFF"/>
        </w:rPr>
      </w:pPr>
      <w:r w:rsidRPr="00E0591C">
        <w:rPr>
          <w:sz w:val="28"/>
          <w:szCs w:val="28"/>
          <w:shd w:val="clear" w:color="auto" w:fill="FFFFFF"/>
        </w:rPr>
        <w:t>1. Лебедев, В. В. Полный курс литературного арабского языка. Завершающий этап : учебник : в 2 частях / В. В. Лебедев, Г. И. Бочкарев. — 2-е изд., испр. — Москва : ВКН, [б. г.]. — Часть 1 : Уроки 1–6 — 2018. — 232 с. — ISBN 978-5-7873-1398-7. — ЭБС Лань. — URL: https://e.lanbook.com/book/115572 (дата обращения: 12.11.2024). — Текст : электронный.</w:t>
      </w:r>
    </w:p>
    <w:p w14:paraId="49FD0F5C" w14:textId="77777777" w:rsidR="00634F2E" w:rsidRDefault="00634F2E" w:rsidP="00634F2E">
      <w:pPr>
        <w:suppressAutoHyphens w:val="0"/>
        <w:autoSpaceDE w:val="0"/>
        <w:autoSpaceDN w:val="0"/>
        <w:spacing w:line="240" w:lineRule="auto"/>
        <w:rPr>
          <w:sz w:val="28"/>
          <w:szCs w:val="28"/>
          <w:shd w:val="clear" w:color="auto" w:fill="FFFFFF"/>
        </w:rPr>
      </w:pPr>
      <w:r w:rsidRPr="00E0591C">
        <w:rPr>
          <w:sz w:val="28"/>
          <w:szCs w:val="28"/>
          <w:shd w:val="clear" w:color="auto" w:fill="FFFFFF"/>
        </w:rPr>
        <w:t>2. Ширвани, Х. Арабский разговорный язык : учебное пособие / Х. Ширвани. - Санкт-Петербург : КАРО, 2021. - 144 с. - ISBN 978-5-9925-0665-5. - ЭБС ZNANIUM. - URL: https://znanium.com/catal</w:t>
      </w:r>
      <w:r>
        <w:rPr>
          <w:sz w:val="28"/>
          <w:szCs w:val="28"/>
          <w:shd w:val="clear" w:color="auto" w:fill="FFFFFF"/>
        </w:rPr>
        <w:t>og/product/1864182 (дата обраще</w:t>
      </w:r>
      <w:r w:rsidRPr="00E0591C">
        <w:rPr>
          <w:sz w:val="28"/>
          <w:szCs w:val="28"/>
          <w:shd w:val="clear" w:color="auto" w:fill="FFFFFF"/>
        </w:rPr>
        <w:t>ния: 12.11.2024). – Текст : электронный.</w:t>
      </w:r>
    </w:p>
    <w:p w14:paraId="0C432A1F" w14:textId="77777777" w:rsidR="00634F2E" w:rsidRPr="00643657" w:rsidRDefault="00634F2E" w:rsidP="00634F2E">
      <w:pPr>
        <w:suppressAutoHyphens w:val="0"/>
        <w:autoSpaceDE w:val="0"/>
        <w:autoSpaceDN w:val="0"/>
        <w:spacing w:line="240" w:lineRule="auto"/>
        <w:rPr>
          <w:bCs/>
          <w:sz w:val="28"/>
          <w:szCs w:val="28"/>
          <w:shd w:val="clear" w:color="auto" w:fill="FFFFFF"/>
        </w:rPr>
      </w:pPr>
    </w:p>
    <w:p w14:paraId="07B397BE" w14:textId="77777777" w:rsidR="00634F2E" w:rsidRPr="00643657" w:rsidRDefault="00634F2E" w:rsidP="00634F2E">
      <w:pPr>
        <w:suppressAutoHyphens w:val="0"/>
        <w:autoSpaceDE w:val="0"/>
        <w:autoSpaceDN w:val="0"/>
        <w:spacing w:line="240" w:lineRule="auto"/>
        <w:jc w:val="center"/>
        <w:rPr>
          <w:b/>
          <w:bCs/>
          <w:sz w:val="28"/>
          <w:szCs w:val="28"/>
        </w:rPr>
      </w:pPr>
      <w:r w:rsidRPr="00643657">
        <w:rPr>
          <w:b/>
          <w:bCs/>
          <w:sz w:val="28"/>
          <w:szCs w:val="28"/>
        </w:rPr>
        <w:t>Дополнительная литература</w:t>
      </w:r>
    </w:p>
    <w:p w14:paraId="0FD11B82" w14:textId="77777777" w:rsidR="00634F2E" w:rsidRPr="00E0591C" w:rsidRDefault="00634F2E" w:rsidP="00634F2E">
      <w:pPr>
        <w:spacing w:line="240" w:lineRule="auto"/>
        <w:jc w:val="both"/>
        <w:rPr>
          <w:sz w:val="28"/>
          <w:szCs w:val="28"/>
          <w:shd w:val="clear" w:color="auto" w:fill="FFFFFF"/>
        </w:rPr>
      </w:pPr>
      <w:r w:rsidRPr="00E0591C">
        <w:rPr>
          <w:sz w:val="28"/>
          <w:szCs w:val="28"/>
          <w:shd w:val="clear" w:color="auto" w:fill="FFFFFF"/>
        </w:rPr>
        <w:t>3. Лебедев, В. Г.  Практический курс арабского литературного языка: норма-тивный курс : учебник и практикум для вузов / В. Г. Лебедев, Л. С. Тюрева. — 3-е изд., испр. и доп. — Москва : Издательство Юрайт, 2024. — 658 с. — (Высшее образование). — ISBN 978-5-534-18391-7. — Образовательная плат-форма Юрайт [сайт]. — URL: https://urait.ru/bcode/534915 (дата обращения: 12.11.2024). — Текст : электронный.</w:t>
      </w:r>
    </w:p>
    <w:p w14:paraId="641908A4" w14:textId="77777777" w:rsidR="00634F2E" w:rsidRPr="000D080F" w:rsidRDefault="00634F2E" w:rsidP="00634F2E">
      <w:pPr>
        <w:spacing w:line="240" w:lineRule="auto"/>
        <w:jc w:val="both"/>
        <w:rPr>
          <w:sz w:val="28"/>
          <w:szCs w:val="28"/>
          <w:shd w:val="clear" w:color="auto" w:fill="FFFFFF"/>
        </w:rPr>
      </w:pPr>
      <w:r w:rsidRPr="00E0591C">
        <w:rPr>
          <w:sz w:val="28"/>
          <w:szCs w:val="28"/>
          <w:shd w:val="clear" w:color="auto" w:fill="FFFFFF"/>
        </w:rPr>
        <w:t>4. Магомедов, А. А. Арабский язык. Фонетика и грамматика : учебное пособие / А. А. Магомедов, А. А. Омаров. — Махачкала : ДГУ, 2018. — 120 с. — ISBN 978-</w:t>
      </w:r>
      <w:r w:rsidRPr="00E0591C">
        <w:rPr>
          <w:sz w:val="28"/>
          <w:szCs w:val="28"/>
          <w:shd w:val="clear" w:color="auto" w:fill="FFFFFF"/>
        </w:rPr>
        <w:lastRenderedPageBreak/>
        <w:t>5-9913-0174-9. — ЭБС Лань. — URL: https://e.lanbook.com/book/158426 (дата обращения: 12.11.2024). — Текст : электронный.</w:t>
      </w:r>
    </w:p>
    <w:p w14:paraId="2F6D612F" w14:textId="77777777" w:rsidR="00634F2E" w:rsidRPr="000D080F" w:rsidRDefault="00634F2E" w:rsidP="00634F2E">
      <w:pPr>
        <w:spacing w:line="240" w:lineRule="auto"/>
        <w:rPr>
          <w:bCs/>
          <w:sz w:val="28"/>
          <w:szCs w:val="28"/>
          <w:shd w:val="clear" w:color="auto" w:fill="FFFFFF"/>
        </w:rPr>
      </w:pPr>
    </w:p>
    <w:p w14:paraId="1236073E" w14:textId="77777777" w:rsidR="00634F2E" w:rsidRPr="000D080F" w:rsidRDefault="00634F2E" w:rsidP="00634F2E">
      <w:pPr>
        <w:pStyle w:val="1"/>
        <w:jc w:val="both"/>
        <w:rPr>
          <w:b w:val="0"/>
        </w:rPr>
      </w:pPr>
      <w:r w:rsidRPr="000D080F">
        <w:t>9. Перечень ресурсов информационно-телекоммуникационной сети «Интернет», необходимых для освоения дисциплины</w:t>
      </w:r>
      <w:bookmarkEnd w:id="11"/>
    </w:p>
    <w:p w14:paraId="3DC08DB8" w14:textId="77777777" w:rsidR="00634F2E" w:rsidRPr="000D080F" w:rsidRDefault="00634F2E" w:rsidP="00634F2E">
      <w:pPr>
        <w:widowControl/>
        <w:numPr>
          <w:ilvl w:val="0"/>
          <w:numId w:val="21"/>
        </w:numPr>
        <w:suppressAutoHyphens w:val="0"/>
        <w:spacing w:line="240" w:lineRule="auto"/>
        <w:rPr>
          <w:bCs/>
          <w:sz w:val="28"/>
          <w:szCs w:val="28"/>
          <w:shd w:val="clear" w:color="auto" w:fill="FFFFFF"/>
        </w:rPr>
      </w:pPr>
      <w:r w:rsidRPr="000D080F">
        <w:rPr>
          <w:bCs/>
          <w:sz w:val="28"/>
          <w:szCs w:val="28"/>
          <w:shd w:val="clear" w:color="auto" w:fill="FFFFFF"/>
        </w:rPr>
        <w:t>Электронные ресурсы БИК:</w:t>
      </w:r>
    </w:p>
    <w:p w14:paraId="1F09AE87"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Электронная библиотека Финансового университета (ЭБ) http://elib.fa.ru/</w:t>
      </w:r>
    </w:p>
    <w:p w14:paraId="51792CFC"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Электронно-библиотечная система BOOK.RU http://www.book.ru</w:t>
      </w:r>
    </w:p>
    <w:p w14:paraId="30BFA560"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Электронно-библиотечная система «Университетская библиотека ОНЛАЙН» http://biblioclub.ru/</w:t>
      </w:r>
    </w:p>
    <w:p w14:paraId="433827F2"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Электронно-библиотечная система Znanium http://www.znanium.ru/</w:t>
      </w:r>
    </w:p>
    <w:p w14:paraId="5C61411C"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Электронно-библиотечная система издательства «ЮРАЙТ» https://urait.ru/</w:t>
      </w:r>
    </w:p>
    <w:p w14:paraId="1A0BB2FB"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Электронно-библиотечная система издательства Проспект http://ebs.prospekt.org/books</w:t>
      </w:r>
    </w:p>
    <w:p w14:paraId="4DDDF890"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Электронно-библиотечная система издательства Лань https://e.lanbook.com/</w:t>
      </w:r>
    </w:p>
    <w:p w14:paraId="57957AB0"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Деловая онлайн-библиотека Alpina Digital http://lib.alpinadigital.ru/</w:t>
      </w:r>
    </w:p>
    <w:p w14:paraId="1C908BA1"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Электронная библиотека Издательского дома «Гребенников» https://grebennikon.ru/</w:t>
      </w:r>
    </w:p>
    <w:p w14:paraId="70496339" w14:textId="77777777" w:rsidR="00634F2E" w:rsidRPr="00E0591C" w:rsidRDefault="00634F2E" w:rsidP="00634F2E">
      <w:pPr>
        <w:pStyle w:val="aff5"/>
        <w:numPr>
          <w:ilvl w:val="0"/>
          <w:numId w:val="53"/>
        </w:numPr>
        <w:rPr>
          <w:bCs/>
          <w:sz w:val="28"/>
          <w:szCs w:val="28"/>
          <w:shd w:val="clear" w:color="auto" w:fill="FFFFFF"/>
        </w:rPr>
      </w:pPr>
      <w:r w:rsidRPr="00E0591C">
        <w:rPr>
          <w:bCs/>
          <w:sz w:val="28"/>
          <w:szCs w:val="28"/>
          <w:shd w:val="clear" w:color="auto" w:fill="FFFFFF"/>
        </w:rPr>
        <w:t xml:space="preserve">Научная электронная библиотека eLibrary.ru http://elibrary.ru  </w:t>
      </w:r>
    </w:p>
    <w:p w14:paraId="4A706357" w14:textId="77777777" w:rsidR="00634F2E" w:rsidRPr="000D080F" w:rsidRDefault="00634F2E" w:rsidP="00634F2E">
      <w:pPr>
        <w:pStyle w:val="aff5"/>
        <w:ind w:left="360"/>
        <w:rPr>
          <w:bCs/>
          <w:sz w:val="28"/>
          <w:szCs w:val="28"/>
          <w:shd w:val="clear" w:color="auto" w:fill="FFFFFF"/>
        </w:rPr>
      </w:pPr>
    </w:p>
    <w:p w14:paraId="549FCE28" w14:textId="77777777" w:rsidR="00634F2E" w:rsidRPr="000D080F" w:rsidRDefault="00634F2E" w:rsidP="00634F2E">
      <w:pPr>
        <w:pStyle w:val="aff5"/>
        <w:spacing w:line="240" w:lineRule="auto"/>
        <w:ind w:left="360"/>
        <w:jc w:val="center"/>
        <w:rPr>
          <w:bCs/>
          <w:sz w:val="28"/>
          <w:szCs w:val="28"/>
          <w:shd w:val="clear" w:color="auto" w:fill="FFFFFF"/>
        </w:rPr>
      </w:pPr>
      <w:r w:rsidRPr="000D080F">
        <w:rPr>
          <w:b/>
          <w:bCs/>
          <w:sz w:val="28"/>
          <w:szCs w:val="28"/>
        </w:rPr>
        <w:t xml:space="preserve">Турецкий язык </w:t>
      </w:r>
    </w:p>
    <w:p w14:paraId="11B4AE4C" w14:textId="77777777" w:rsidR="00634F2E" w:rsidRPr="006D2EEC" w:rsidRDefault="00634F2E" w:rsidP="00634F2E">
      <w:pPr>
        <w:spacing w:after="200" w:line="240" w:lineRule="auto"/>
        <w:jc w:val="both"/>
        <w:rPr>
          <w:rFonts w:eastAsia="Calibri"/>
          <w:sz w:val="28"/>
          <w:szCs w:val="28"/>
        </w:rPr>
      </w:pPr>
      <w:r w:rsidRPr="006D2EEC">
        <w:rPr>
          <w:rFonts w:eastAsia="Calibri"/>
          <w:sz w:val="28"/>
          <w:szCs w:val="28"/>
        </w:rPr>
        <w:t>1.</w:t>
      </w:r>
      <w:r w:rsidRPr="006D2EEC">
        <w:rPr>
          <w:rFonts w:eastAsia="Calibri"/>
          <w:sz w:val="28"/>
          <w:szCs w:val="28"/>
        </w:rPr>
        <w:tab/>
      </w:r>
      <w:hyperlink r:id="rId11" w:history="1">
        <w:r w:rsidRPr="006D2EEC">
          <w:rPr>
            <w:rStyle w:val="af2"/>
            <w:rFonts w:eastAsia="Calibri"/>
            <w:sz w:val="28"/>
            <w:szCs w:val="28"/>
            <w:lang w:val="es-ES"/>
          </w:rPr>
          <w:t>https</w:t>
        </w:r>
        <w:r w:rsidRPr="006D2EEC">
          <w:rPr>
            <w:rStyle w:val="af2"/>
            <w:rFonts w:eastAsia="Calibri"/>
            <w:sz w:val="28"/>
            <w:szCs w:val="28"/>
          </w:rPr>
          <w:t>://</w:t>
        </w:r>
        <w:r w:rsidRPr="006D2EEC">
          <w:rPr>
            <w:rStyle w:val="af2"/>
            <w:rFonts w:eastAsia="Calibri"/>
            <w:sz w:val="28"/>
            <w:szCs w:val="28"/>
            <w:lang w:val="es-ES"/>
          </w:rPr>
          <w:t>www</w:t>
        </w:r>
        <w:r w:rsidRPr="006D2EEC">
          <w:rPr>
            <w:rStyle w:val="af2"/>
            <w:rFonts w:eastAsia="Calibri"/>
            <w:sz w:val="28"/>
            <w:szCs w:val="28"/>
          </w:rPr>
          <w:t>.</w:t>
        </w:r>
        <w:r w:rsidRPr="006D2EEC">
          <w:rPr>
            <w:rStyle w:val="af2"/>
            <w:rFonts w:eastAsia="Calibri"/>
            <w:sz w:val="28"/>
            <w:szCs w:val="28"/>
            <w:lang w:val="es-ES"/>
          </w:rPr>
          <w:t>loecsen</w:t>
        </w:r>
        <w:r w:rsidRPr="006D2EEC">
          <w:rPr>
            <w:rStyle w:val="af2"/>
            <w:rFonts w:eastAsia="Calibri"/>
            <w:sz w:val="28"/>
            <w:szCs w:val="28"/>
          </w:rPr>
          <w:t>.</w:t>
        </w:r>
        <w:r w:rsidRPr="006D2EEC">
          <w:rPr>
            <w:rStyle w:val="af2"/>
            <w:rFonts w:eastAsia="Calibri"/>
            <w:sz w:val="28"/>
            <w:szCs w:val="28"/>
            <w:lang w:val="es-ES"/>
          </w:rPr>
          <w:t>com</w:t>
        </w:r>
        <w:r w:rsidRPr="006D2EEC">
          <w:rPr>
            <w:rStyle w:val="af2"/>
            <w:rFonts w:eastAsia="Calibri"/>
            <w:sz w:val="28"/>
            <w:szCs w:val="28"/>
          </w:rPr>
          <w:t>/</w:t>
        </w:r>
        <w:r w:rsidRPr="006D2EEC">
          <w:rPr>
            <w:rStyle w:val="af2"/>
            <w:rFonts w:eastAsia="Calibri"/>
            <w:sz w:val="28"/>
            <w:szCs w:val="28"/>
            <w:lang w:val="es-ES"/>
          </w:rPr>
          <w:t>tr</w:t>
        </w:r>
        <w:r w:rsidRPr="006D2EEC">
          <w:rPr>
            <w:rStyle w:val="af2"/>
            <w:rFonts w:eastAsia="Calibri"/>
            <w:sz w:val="28"/>
            <w:szCs w:val="28"/>
          </w:rPr>
          <w:t>/</w:t>
        </w:r>
        <w:r w:rsidRPr="006D2EEC">
          <w:rPr>
            <w:rStyle w:val="af2"/>
            <w:rFonts w:eastAsia="Calibri"/>
            <w:sz w:val="28"/>
            <w:szCs w:val="28"/>
            <w:lang w:val="es-ES"/>
          </w:rPr>
          <w:t>ogrenme</w:t>
        </w:r>
        <w:r w:rsidRPr="006D2EEC">
          <w:rPr>
            <w:rStyle w:val="af2"/>
            <w:rFonts w:eastAsia="Calibri"/>
            <w:sz w:val="28"/>
            <w:szCs w:val="28"/>
          </w:rPr>
          <w:t>-</w:t>
        </w:r>
        <w:r w:rsidRPr="006D2EEC">
          <w:rPr>
            <w:rStyle w:val="af2"/>
            <w:rFonts w:eastAsia="Calibri"/>
            <w:sz w:val="28"/>
            <w:szCs w:val="28"/>
            <w:lang w:val="es-ES"/>
          </w:rPr>
          <w:t>turkce</w:t>
        </w:r>
      </w:hyperlink>
      <w:r w:rsidRPr="006D2EEC">
        <w:rPr>
          <w:rFonts w:eastAsia="Calibri"/>
          <w:sz w:val="28"/>
          <w:szCs w:val="28"/>
        </w:rPr>
        <w:t xml:space="preserve"> - </w:t>
      </w:r>
      <w:r>
        <w:rPr>
          <w:rFonts w:eastAsia="Calibri"/>
          <w:sz w:val="28"/>
          <w:szCs w:val="28"/>
        </w:rPr>
        <w:t>допустим к работе</w:t>
      </w:r>
    </w:p>
    <w:p w14:paraId="5B8F6450" w14:textId="77777777" w:rsidR="00634F2E" w:rsidRPr="006D2EEC" w:rsidRDefault="00634F2E" w:rsidP="00634F2E">
      <w:pPr>
        <w:spacing w:after="200" w:line="240" w:lineRule="auto"/>
        <w:jc w:val="both"/>
        <w:rPr>
          <w:rFonts w:eastAsia="Calibri"/>
          <w:sz w:val="28"/>
          <w:szCs w:val="28"/>
        </w:rPr>
      </w:pPr>
      <w:r w:rsidRPr="006D2EEC">
        <w:rPr>
          <w:rFonts w:eastAsia="Calibri"/>
          <w:sz w:val="28"/>
          <w:szCs w:val="28"/>
        </w:rPr>
        <w:t>2.</w:t>
      </w:r>
      <w:r w:rsidRPr="006D2EEC">
        <w:rPr>
          <w:rFonts w:eastAsia="Calibri"/>
          <w:sz w:val="28"/>
          <w:szCs w:val="28"/>
        </w:rPr>
        <w:tab/>
      </w:r>
      <w:hyperlink r:id="rId12" w:history="1">
        <w:r w:rsidRPr="00AD1EA3">
          <w:rPr>
            <w:rStyle w:val="af2"/>
            <w:rFonts w:eastAsia="Calibri"/>
            <w:sz w:val="28"/>
            <w:szCs w:val="28"/>
            <w:lang w:val="es-ES"/>
          </w:rPr>
          <w:t>https</w:t>
        </w:r>
        <w:r w:rsidRPr="006D2EEC">
          <w:rPr>
            <w:rStyle w:val="af2"/>
            <w:rFonts w:eastAsia="Calibri"/>
            <w:sz w:val="28"/>
            <w:szCs w:val="28"/>
          </w:rPr>
          <w:t>://</w:t>
        </w:r>
        <w:r w:rsidRPr="00AD1EA3">
          <w:rPr>
            <w:rStyle w:val="af2"/>
            <w:rFonts w:eastAsia="Calibri"/>
            <w:sz w:val="28"/>
            <w:szCs w:val="28"/>
            <w:lang w:val="es-ES"/>
          </w:rPr>
          <w:t>www</w:t>
        </w:r>
        <w:r w:rsidRPr="006D2EEC">
          <w:rPr>
            <w:rStyle w:val="af2"/>
            <w:rFonts w:eastAsia="Calibri"/>
            <w:sz w:val="28"/>
            <w:szCs w:val="28"/>
          </w:rPr>
          <w:t>.</w:t>
        </w:r>
        <w:r w:rsidRPr="00AD1EA3">
          <w:rPr>
            <w:rStyle w:val="af2"/>
            <w:rFonts w:eastAsia="Calibri"/>
            <w:sz w:val="28"/>
            <w:szCs w:val="28"/>
            <w:lang w:val="es-ES"/>
          </w:rPr>
          <w:t>busuu</w:t>
        </w:r>
        <w:r w:rsidRPr="006D2EEC">
          <w:rPr>
            <w:rStyle w:val="af2"/>
            <w:rFonts w:eastAsia="Calibri"/>
            <w:sz w:val="28"/>
            <w:szCs w:val="28"/>
          </w:rPr>
          <w:t>.</w:t>
        </w:r>
        <w:r w:rsidRPr="00AD1EA3">
          <w:rPr>
            <w:rStyle w:val="af2"/>
            <w:rFonts w:eastAsia="Calibri"/>
            <w:sz w:val="28"/>
            <w:szCs w:val="28"/>
            <w:lang w:val="es-ES"/>
          </w:rPr>
          <w:t>com</w:t>
        </w:r>
        <w:r w:rsidRPr="006D2EEC">
          <w:rPr>
            <w:rStyle w:val="af2"/>
            <w:rFonts w:eastAsia="Calibri"/>
            <w:sz w:val="28"/>
            <w:szCs w:val="28"/>
          </w:rPr>
          <w:t>/</w:t>
        </w:r>
        <w:r w:rsidRPr="00AD1EA3">
          <w:rPr>
            <w:rStyle w:val="af2"/>
            <w:rFonts w:eastAsia="Calibri"/>
            <w:sz w:val="28"/>
            <w:szCs w:val="28"/>
            <w:lang w:val="es-ES"/>
          </w:rPr>
          <w:t>tr</w:t>
        </w:r>
        <w:r w:rsidRPr="006D2EEC">
          <w:rPr>
            <w:rStyle w:val="af2"/>
            <w:rFonts w:eastAsia="Calibri"/>
            <w:sz w:val="28"/>
            <w:szCs w:val="28"/>
          </w:rPr>
          <w:t>/</w:t>
        </w:r>
        <w:r w:rsidRPr="00AD1EA3">
          <w:rPr>
            <w:rStyle w:val="af2"/>
            <w:rFonts w:eastAsia="Calibri"/>
            <w:sz w:val="28"/>
            <w:szCs w:val="28"/>
            <w:lang w:val="es-ES"/>
          </w:rPr>
          <w:t>app</w:t>
        </w:r>
        <w:r w:rsidRPr="006D2EEC">
          <w:rPr>
            <w:rStyle w:val="af2"/>
            <w:rFonts w:eastAsia="Calibri"/>
            <w:sz w:val="28"/>
            <w:szCs w:val="28"/>
          </w:rPr>
          <w:t>/</w:t>
        </w:r>
        <w:r w:rsidRPr="00AD1EA3">
          <w:rPr>
            <w:rStyle w:val="af2"/>
            <w:rFonts w:eastAsia="Calibri"/>
            <w:sz w:val="28"/>
            <w:szCs w:val="28"/>
            <w:lang w:val="es-ES"/>
          </w:rPr>
          <w:t>learn</w:t>
        </w:r>
        <w:r w:rsidRPr="006D2EEC">
          <w:rPr>
            <w:rStyle w:val="af2"/>
            <w:rFonts w:eastAsia="Calibri"/>
            <w:sz w:val="28"/>
            <w:szCs w:val="28"/>
          </w:rPr>
          <w:t>-</w:t>
        </w:r>
        <w:r w:rsidRPr="00AD1EA3">
          <w:rPr>
            <w:rStyle w:val="af2"/>
            <w:rFonts w:eastAsia="Calibri"/>
            <w:sz w:val="28"/>
            <w:szCs w:val="28"/>
            <w:lang w:val="es-ES"/>
          </w:rPr>
          <w:t>turkish</w:t>
        </w:r>
        <w:r w:rsidRPr="006D2EEC">
          <w:rPr>
            <w:rStyle w:val="af2"/>
            <w:rFonts w:eastAsia="Calibri"/>
            <w:sz w:val="28"/>
            <w:szCs w:val="28"/>
          </w:rPr>
          <w:t>-</w:t>
        </w:r>
        <w:r w:rsidRPr="00AD1EA3">
          <w:rPr>
            <w:rStyle w:val="af2"/>
            <w:rFonts w:eastAsia="Calibri"/>
            <w:sz w:val="28"/>
            <w:szCs w:val="28"/>
            <w:lang w:val="es-ES"/>
          </w:rPr>
          <w:t>app</w:t>
        </w:r>
      </w:hyperlink>
      <w:r w:rsidRPr="006D2EEC">
        <w:rPr>
          <w:rFonts w:eastAsia="Calibri"/>
          <w:sz w:val="28"/>
          <w:szCs w:val="28"/>
        </w:rPr>
        <w:t xml:space="preserve"> - </w:t>
      </w:r>
      <w:r>
        <w:rPr>
          <w:rFonts w:eastAsia="Calibri"/>
          <w:sz w:val="28"/>
          <w:szCs w:val="28"/>
        </w:rPr>
        <w:t xml:space="preserve">допустим к работе </w:t>
      </w:r>
    </w:p>
    <w:p w14:paraId="27082E93" w14:textId="77777777" w:rsidR="00634F2E" w:rsidRPr="00411576" w:rsidRDefault="00634F2E" w:rsidP="00634F2E">
      <w:pPr>
        <w:spacing w:after="200" w:line="240" w:lineRule="auto"/>
        <w:jc w:val="both"/>
        <w:rPr>
          <w:rFonts w:eastAsia="Calibri"/>
          <w:sz w:val="28"/>
          <w:szCs w:val="28"/>
        </w:rPr>
      </w:pPr>
      <w:r w:rsidRPr="00562209">
        <w:rPr>
          <w:rFonts w:eastAsia="Calibri"/>
          <w:sz w:val="28"/>
          <w:szCs w:val="28"/>
          <w:lang w:val="es-ES"/>
        </w:rPr>
        <w:t>3.</w:t>
      </w:r>
      <w:r w:rsidRPr="00562209">
        <w:rPr>
          <w:rFonts w:eastAsia="Calibri"/>
          <w:sz w:val="28"/>
          <w:szCs w:val="28"/>
          <w:lang w:val="es-ES"/>
        </w:rPr>
        <w:tab/>
      </w:r>
      <w:hyperlink r:id="rId13" w:history="1">
        <w:r w:rsidRPr="00562209">
          <w:rPr>
            <w:rStyle w:val="af2"/>
            <w:rFonts w:eastAsia="Calibri"/>
            <w:sz w:val="28"/>
            <w:szCs w:val="28"/>
            <w:lang w:val="es-ES"/>
          </w:rPr>
          <w:t>https</w:t>
        </w:r>
        <w:r w:rsidRPr="00562209">
          <w:rPr>
            <w:rStyle w:val="af2"/>
            <w:rFonts w:eastAsia="Calibri"/>
            <w:sz w:val="28"/>
            <w:szCs w:val="28"/>
          </w:rPr>
          <w:t>://</w:t>
        </w:r>
        <w:r w:rsidRPr="00562209">
          <w:rPr>
            <w:rStyle w:val="af2"/>
            <w:rFonts w:eastAsia="Calibri"/>
            <w:sz w:val="28"/>
            <w:szCs w:val="28"/>
            <w:lang w:val="es-ES"/>
          </w:rPr>
          <w:t>turkce</w:t>
        </w:r>
        <w:r w:rsidRPr="00562209">
          <w:rPr>
            <w:rStyle w:val="af2"/>
            <w:rFonts w:eastAsia="Calibri"/>
            <w:sz w:val="28"/>
            <w:szCs w:val="28"/>
          </w:rPr>
          <w:t>.</w:t>
        </w:r>
        <w:r w:rsidRPr="00562209">
          <w:rPr>
            <w:rStyle w:val="af2"/>
            <w:rFonts w:eastAsia="Calibri"/>
            <w:sz w:val="28"/>
            <w:szCs w:val="28"/>
            <w:lang w:val="es-ES"/>
          </w:rPr>
          <w:t>yee</w:t>
        </w:r>
        <w:r w:rsidRPr="00562209">
          <w:rPr>
            <w:rStyle w:val="af2"/>
            <w:rFonts w:eastAsia="Calibri"/>
            <w:sz w:val="28"/>
            <w:szCs w:val="28"/>
          </w:rPr>
          <w:t>.</w:t>
        </w:r>
        <w:r w:rsidRPr="00562209">
          <w:rPr>
            <w:rStyle w:val="af2"/>
            <w:rFonts w:eastAsia="Calibri"/>
            <w:sz w:val="28"/>
            <w:szCs w:val="28"/>
            <w:lang w:val="es-ES"/>
          </w:rPr>
          <w:t>org</w:t>
        </w:r>
        <w:r w:rsidRPr="00562209">
          <w:rPr>
            <w:rStyle w:val="af2"/>
            <w:rFonts w:eastAsia="Calibri"/>
            <w:sz w:val="28"/>
            <w:szCs w:val="28"/>
          </w:rPr>
          <w:t>.</w:t>
        </w:r>
        <w:r w:rsidRPr="00562209">
          <w:rPr>
            <w:rStyle w:val="af2"/>
            <w:rFonts w:eastAsia="Calibri"/>
            <w:sz w:val="28"/>
            <w:szCs w:val="28"/>
            <w:lang w:val="es-ES"/>
          </w:rPr>
          <w:t>tr</w:t>
        </w:r>
        <w:r w:rsidRPr="00562209">
          <w:rPr>
            <w:rStyle w:val="af2"/>
            <w:rFonts w:eastAsia="Calibri"/>
            <w:sz w:val="28"/>
            <w:szCs w:val="28"/>
          </w:rPr>
          <w:t>/</w:t>
        </w:r>
        <w:r w:rsidRPr="00562209">
          <w:rPr>
            <w:rStyle w:val="af2"/>
            <w:rFonts w:eastAsia="Calibri"/>
            <w:sz w:val="28"/>
            <w:szCs w:val="28"/>
            <w:lang w:val="es-ES"/>
          </w:rPr>
          <w:t>tr</w:t>
        </w:r>
      </w:hyperlink>
      <w:r w:rsidRPr="00562209">
        <w:rPr>
          <w:rFonts w:eastAsia="Calibri"/>
          <w:sz w:val="28"/>
          <w:szCs w:val="28"/>
        </w:rPr>
        <w:t xml:space="preserve"> - допустим к работе </w:t>
      </w:r>
    </w:p>
    <w:p w14:paraId="7FEF8B40" w14:textId="77777777" w:rsidR="00634F2E" w:rsidRPr="00562209" w:rsidRDefault="00634F2E" w:rsidP="00634F2E">
      <w:pPr>
        <w:spacing w:after="200" w:line="240" w:lineRule="auto"/>
        <w:jc w:val="both"/>
        <w:rPr>
          <w:rFonts w:eastAsia="Calibri"/>
          <w:sz w:val="28"/>
          <w:szCs w:val="28"/>
        </w:rPr>
      </w:pPr>
      <w:r w:rsidRPr="002525C9">
        <w:rPr>
          <w:rFonts w:eastAsia="Calibri"/>
          <w:sz w:val="28"/>
          <w:szCs w:val="28"/>
        </w:rPr>
        <w:t>6.</w:t>
      </w:r>
      <w:r w:rsidRPr="002525C9">
        <w:rPr>
          <w:rFonts w:eastAsia="Calibri"/>
          <w:sz w:val="28"/>
          <w:szCs w:val="28"/>
        </w:rPr>
        <w:tab/>
      </w:r>
      <w:hyperlink r:id="rId14" w:history="1">
        <w:r w:rsidRPr="00562209">
          <w:rPr>
            <w:rStyle w:val="af2"/>
            <w:rFonts w:eastAsia="Calibri"/>
            <w:sz w:val="28"/>
            <w:szCs w:val="28"/>
            <w:lang w:val="en-US"/>
          </w:rPr>
          <w:t>https</w:t>
        </w:r>
        <w:r w:rsidRPr="00562209">
          <w:rPr>
            <w:rStyle w:val="af2"/>
            <w:rFonts w:eastAsia="Calibri"/>
            <w:sz w:val="28"/>
            <w:szCs w:val="28"/>
          </w:rPr>
          <w:t>://</w:t>
        </w:r>
        <w:r w:rsidRPr="00562209">
          <w:rPr>
            <w:rStyle w:val="af2"/>
            <w:rFonts w:eastAsia="Calibri"/>
            <w:sz w:val="28"/>
            <w:szCs w:val="28"/>
            <w:lang w:val="en-US"/>
          </w:rPr>
          <w:t>www</w:t>
        </w:r>
        <w:r w:rsidRPr="00562209">
          <w:rPr>
            <w:rStyle w:val="af2"/>
            <w:rFonts w:eastAsia="Calibri"/>
            <w:sz w:val="28"/>
            <w:szCs w:val="28"/>
          </w:rPr>
          <w:t>.</w:t>
        </w:r>
        <w:r w:rsidRPr="00562209">
          <w:rPr>
            <w:rStyle w:val="af2"/>
            <w:rFonts w:eastAsia="Calibri"/>
            <w:sz w:val="28"/>
            <w:szCs w:val="28"/>
            <w:lang w:val="en-US"/>
          </w:rPr>
          <w:t>testlericoz</w:t>
        </w:r>
        <w:r w:rsidRPr="00562209">
          <w:rPr>
            <w:rStyle w:val="af2"/>
            <w:rFonts w:eastAsia="Calibri"/>
            <w:sz w:val="28"/>
            <w:szCs w:val="28"/>
          </w:rPr>
          <w:t>.</w:t>
        </w:r>
        <w:r w:rsidRPr="00562209">
          <w:rPr>
            <w:rStyle w:val="af2"/>
            <w:rFonts w:eastAsia="Calibri"/>
            <w:sz w:val="28"/>
            <w:szCs w:val="28"/>
            <w:lang w:val="en-US"/>
          </w:rPr>
          <w:t>com</w:t>
        </w:r>
        <w:r w:rsidRPr="00562209">
          <w:rPr>
            <w:rStyle w:val="af2"/>
            <w:rFonts w:eastAsia="Calibri"/>
            <w:sz w:val="28"/>
            <w:szCs w:val="28"/>
          </w:rPr>
          <w:t>/</w:t>
        </w:r>
        <w:r w:rsidRPr="00562209">
          <w:rPr>
            <w:rStyle w:val="af2"/>
            <w:rFonts w:eastAsia="Calibri"/>
            <w:sz w:val="28"/>
            <w:szCs w:val="28"/>
            <w:lang w:val="en-US"/>
          </w:rPr>
          <w:t>turkce</w:t>
        </w:r>
        <w:r w:rsidRPr="00562209">
          <w:rPr>
            <w:rStyle w:val="af2"/>
            <w:rFonts w:eastAsia="Calibri"/>
            <w:sz w:val="28"/>
            <w:szCs w:val="28"/>
          </w:rPr>
          <w:t>-</w:t>
        </w:r>
        <w:r w:rsidRPr="00562209">
          <w:rPr>
            <w:rStyle w:val="af2"/>
            <w:rFonts w:eastAsia="Calibri"/>
            <w:sz w:val="28"/>
            <w:szCs w:val="28"/>
            <w:lang w:val="en-US"/>
          </w:rPr>
          <w:t>testleri</w:t>
        </w:r>
      </w:hyperlink>
      <w:r w:rsidRPr="00562209">
        <w:rPr>
          <w:rFonts w:eastAsia="Calibri"/>
          <w:sz w:val="28"/>
          <w:szCs w:val="28"/>
        </w:rPr>
        <w:t xml:space="preserve"> - допустим к работе</w:t>
      </w:r>
    </w:p>
    <w:p w14:paraId="23BE0BE4" w14:textId="77777777" w:rsidR="00634F2E" w:rsidRDefault="00634F2E" w:rsidP="00634F2E">
      <w:pPr>
        <w:spacing w:after="200" w:line="240" w:lineRule="auto"/>
        <w:jc w:val="both"/>
        <w:rPr>
          <w:rFonts w:eastAsia="Calibri"/>
          <w:bCs/>
          <w:sz w:val="28"/>
          <w:szCs w:val="28"/>
        </w:rPr>
      </w:pPr>
      <w:r w:rsidRPr="00562209">
        <w:rPr>
          <w:rFonts w:eastAsia="Calibri"/>
          <w:sz w:val="28"/>
          <w:szCs w:val="28"/>
        </w:rPr>
        <w:t xml:space="preserve">7.      </w:t>
      </w:r>
      <w:hyperlink r:id="rId15" w:history="1">
        <w:r w:rsidRPr="00562209">
          <w:rPr>
            <w:rStyle w:val="af2"/>
            <w:rFonts w:eastAsia="Calibri"/>
            <w:bCs/>
            <w:sz w:val="28"/>
            <w:szCs w:val="28"/>
          </w:rPr>
          <w:t>https://openedu.ru/course/spbu/TURK/?session=spring_2021</w:t>
        </w:r>
      </w:hyperlink>
      <w:r w:rsidRPr="00562209">
        <w:rPr>
          <w:rFonts w:eastAsia="Calibri"/>
          <w:bCs/>
          <w:sz w:val="28"/>
          <w:szCs w:val="28"/>
        </w:rPr>
        <w:t xml:space="preserve"> </w:t>
      </w:r>
      <w:r>
        <w:rPr>
          <w:rFonts w:eastAsia="Calibri"/>
          <w:bCs/>
          <w:sz w:val="28"/>
          <w:szCs w:val="28"/>
        </w:rPr>
        <w:t>– допустим к работе</w:t>
      </w:r>
    </w:p>
    <w:p w14:paraId="4CDAE432" w14:textId="77777777" w:rsidR="00634F2E" w:rsidRDefault="00634F2E" w:rsidP="00634F2E">
      <w:pPr>
        <w:spacing w:after="200" w:line="240" w:lineRule="auto"/>
        <w:jc w:val="both"/>
        <w:rPr>
          <w:rFonts w:eastAsia="Calibri"/>
          <w:bCs/>
          <w:sz w:val="28"/>
          <w:szCs w:val="28"/>
        </w:rPr>
      </w:pPr>
      <w:r>
        <w:rPr>
          <w:rFonts w:eastAsia="Calibri"/>
          <w:bCs/>
          <w:sz w:val="28"/>
          <w:szCs w:val="28"/>
        </w:rPr>
        <w:t xml:space="preserve">8. </w:t>
      </w:r>
      <w:r w:rsidRPr="00562209">
        <w:rPr>
          <w:rFonts w:eastAsia="Calibri"/>
          <w:bCs/>
          <w:sz w:val="28"/>
          <w:szCs w:val="28"/>
        </w:rPr>
        <w:t xml:space="preserve">      </w:t>
      </w:r>
      <w:hyperlink r:id="rId16" w:history="1">
        <w:r w:rsidRPr="00562209">
          <w:rPr>
            <w:rStyle w:val="af2"/>
            <w:rFonts w:eastAsia="Calibri"/>
            <w:bCs/>
            <w:sz w:val="28"/>
            <w:szCs w:val="28"/>
          </w:rPr>
          <w:t>Türk Dil Kurumu Sözlükleri (sozluk.gov.tr)</w:t>
        </w:r>
      </w:hyperlink>
      <w:r w:rsidRPr="00562209">
        <w:rPr>
          <w:rFonts w:eastAsia="Calibri"/>
          <w:bCs/>
          <w:sz w:val="28"/>
          <w:szCs w:val="28"/>
        </w:rPr>
        <w:t xml:space="preserve"> </w:t>
      </w:r>
      <w:r>
        <w:rPr>
          <w:rFonts w:eastAsia="Calibri"/>
          <w:bCs/>
          <w:sz w:val="28"/>
          <w:szCs w:val="28"/>
        </w:rPr>
        <w:t>–</w:t>
      </w:r>
      <w:r w:rsidRPr="00562209">
        <w:rPr>
          <w:rFonts w:eastAsia="Calibri"/>
          <w:bCs/>
          <w:sz w:val="28"/>
          <w:szCs w:val="28"/>
        </w:rPr>
        <w:t xml:space="preserve"> </w:t>
      </w:r>
      <w:r>
        <w:rPr>
          <w:rFonts w:eastAsia="Calibri"/>
          <w:bCs/>
          <w:sz w:val="28"/>
          <w:szCs w:val="28"/>
        </w:rPr>
        <w:t>сайт словаря турецкого языка, допустим к работе</w:t>
      </w:r>
    </w:p>
    <w:p w14:paraId="04713F1D" w14:textId="77777777" w:rsidR="00634F2E" w:rsidRDefault="00634F2E" w:rsidP="00634F2E">
      <w:pPr>
        <w:spacing w:after="200" w:line="240" w:lineRule="auto"/>
        <w:jc w:val="both"/>
        <w:rPr>
          <w:rFonts w:eastAsia="Calibri"/>
          <w:bCs/>
          <w:sz w:val="28"/>
          <w:szCs w:val="28"/>
        </w:rPr>
      </w:pPr>
      <w:r>
        <w:rPr>
          <w:rFonts w:eastAsia="Calibri"/>
          <w:bCs/>
          <w:sz w:val="28"/>
          <w:szCs w:val="28"/>
        </w:rPr>
        <w:t xml:space="preserve">9. </w:t>
      </w:r>
      <w:hyperlink r:id="rId17" w:history="1">
        <w:r w:rsidRPr="00562209">
          <w:rPr>
            <w:rStyle w:val="af2"/>
            <w:rFonts w:eastAsia="Calibri"/>
            <w:bCs/>
            <w:sz w:val="28"/>
            <w:szCs w:val="28"/>
          </w:rPr>
          <w:t>Словарь турецкий - русский | Glosbe</w:t>
        </w:r>
      </w:hyperlink>
      <w:r>
        <w:rPr>
          <w:rFonts w:eastAsia="Calibri"/>
          <w:bCs/>
          <w:sz w:val="28"/>
          <w:szCs w:val="28"/>
        </w:rPr>
        <w:t xml:space="preserve">  </w:t>
      </w:r>
      <w:r>
        <w:rPr>
          <w:rFonts w:eastAsia="Calibri"/>
          <w:bCs/>
          <w:sz w:val="28"/>
          <w:szCs w:val="28"/>
          <w:lang w:val="tr-TR"/>
        </w:rPr>
        <w:t xml:space="preserve">- </w:t>
      </w:r>
      <w:r>
        <w:rPr>
          <w:rFonts w:eastAsia="Calibri"/>
          <w:bCs/>
          <w:sz w:val="28"/>
          <w:szCs w:val="28"/>
        </w:rPr>
        <w:t>переводчик-словарь мировых языков</w:t>
      </w:r>
    </w:p>
    <w:p w14:paraId="078EF310" w14:textId="77777777" w:rsidR="00634F2E" w:rsidRDefault="00634F2E" w:rsidP="00634F2E">
      <w:pPr>
        <w:spacing w:after="200" w:line="240" w:lineRule="auto"/>
        <w:jc w:val="both"/>
        <w:rPr>
          <w:rFonts w:eastAsia="Calibri"/>
          <w:bCs/>
          <w:sz w:val="28"/>
          <w:szCs w:val="28"/>
        </w:rPr>
      </w:pPr>
      <w:r>
        <w:rPr>
          <w:rFonts w:eastAsia="Calibri"/>
          <w:bCs/>
          <w:sz w:val="28"/>
          <w:szCs w:val="28"/>
        </w:rPr>
        <w:t xml:space="preserve">10. </w:t>
      </w:r>
      <w:hyperlink r:id="rId18" w:history="1">
        <w:r w:rsidRPr="00562209">
          <w:rPr>
            <w:rStyle w:val="af2"/>
            <w:rFonts w:eastAsia="Calibri"/>
            <w:bCs/>
            <w:sz w:val="28"/>
            <w:szCs w:val="28"/>
          </w:rPr>
          <w:t>Турецкий язык: угадай слово. (hosgeldi.com)</w:t>
        </w:r>
      </w:hyperlink>
      <w:r w:rsidRPr="002525C9">
        <w:rPr>
          <w:rFonts w:eastAsia="Calibri"/>
          <w:bCs/>
          <w:sz w:val="28"/>
          <w:szCs w:val="28"/>
        </w:rPr>
        <w:t xml:space="preserve"> </w:t>
      </w:r>
      <w:r>
        <w:rPr>
          <w:rFonts w:eastAsia="Calibri"/>
          <w:bCs/>
          <w:sz w:val="28"/>
          <w:szCs w:val="28"/>
        </w:rPr>
        <w:t>– тренажёр слов</w:t>
      </w:r>
    </w:p>
    <w:p w14:paraId="120F50C8" w14:textId="77777777" w:rsidR="00634F2E" w:rsidRDefault="00634F2E" w:rsidP="00634F2E">
      <w:pPr>
        <w:spacing w:after="200" w:line="240" w:lineRule="auto"/>
        <w:jc w:val="both"/>
        <w:rPr>
          <w:rFonts w:eastAsia="Calibri"/>
          <w:bCs/>
          <w:sz w:val="28"/>
          <w:szCs w:val="28"/>
        </w:rPr>
      </w:pPr>
      <w:r>
        <w:rPr>
          <w:rFonts w:eastAsia="Calibri"/>
          <w:bCs/>
          <w:sz w:val="28"/>
          <w:szCs w:val="28"/>
        </w:rPr>
        <w:t xml:space="preserve">11. </w:t>
      </w:r>
      <w:hyperlink r:id="rId19" w:history="1">
        <w:r w:rsidRPr="00562209">
          <w:rPr>
            <w:rStyle w:val="af2"/>
            <w:rFonts w:eastAsia="Calibri"/>
            <w:bCs/>
            <w:sz w:val="28"/>
            <w:szCs w:val="28"/>
          </w:rPr>
          <w:t>ТУРЕЦКАЯ МЕДИАТЕКА (учебники турецкого, Türkçe) (vk.com)</w:t>
        </w:r>
      </w:hyperlink>
      <w:r>
        <w:rPr>
          <w:rFonts w:eastAsia="Calibri"/>
          <w:bCs/>
          <w:sz w:val="28"/>
          <w:szCs w:val="28"/>
        </w:rPr>
        <w:t xml:space="preserve"> – группа вконтакте, фактически библиотека с учебными пособиями по турецкому языку</w:t>
      </w:r>
    </w:p>
    <w:p w14:paraId="709AC353" w14:textId="77777777" w:rsidR="00634F2E" w:rsidRPr="000D080F" w:rsidRDefault="00634F2E" w:rsidP="00634F2E">
      <w:pPr>
        <w:pStyle w:val="aff5"/>
        <w:spacing w:after="200" w:line="276" w:lineRule="auto"/>
        <w:ind w:left="360"/>
        <w:rPr>
          <w:rFonts w:eastAsia="Calibri"/>
          <w:bCs/>
          <w:sz w:val="28"/>
          <w:szCs w:val="28"/>
        </w:rPr>
      </w:pPr>
    </w:p>
    <w:p w14:paraId="7C44299B" w14:textId="77777777" w:rsidR="00634F2E" w:rsidRPr="000D080F" w:rsidRDefault="00634F2E" w:rsidP="00634F2E">
      <w:pPr>
        <w:pStyle w:val="aff5"/>
        <w:spacing w:line="240" w:lineRule="auto"/>
        <w:ind w:left="0"/>
        <w:jc w:val="center"/>
        <w:rPr>
          <w:bCs/>
          <w:sz w:val="28"/>
          <w:szCs w:val="28"/>
          <w:shd w:val="clear" w:color="auto" w:fill="FFFFFF"/>
        </w:rPr>
      </w:pPr>
      <w:r w:rsidRPr="000D080F">
        <w:rPr>
          <w:b/>
          <w:bCs/>
          <w:sz w:val="28"/>
          <w:szCs w:val="28"/>
        </w:rPr>
        <w:t xml:space="preserve">Арабский язык </w:t>
      </w:r>
    </w:p>
    <w:p w14:paraId="5DFD1339" w14:textId="77777777" w:rsidR="00634F2E" w:rsidRPr="000D080F" w:rsidRDefault="00634F2E" w:rsidP="00634F2E">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r w:rsidRPr="000D080F">
        <w:rPr>
          <w:color w:val="000000"/>
          <w:sz w:val="28"/>
          <w:szCs w:val="28"/>
          <w:shd w:val="clear" w:color="auto" w:fill="FFFFFF"/>
        </w:rPr>
        <w:t xml:space="preserve">обучающая программа </w:t>
      </w:r>
      <w:r w:rsidRPr="000D080F">
        <w:rPr>
          <w:color w:val="000000"/>
          <w:sz w:val="28"/>
          <w:szCs w:val="28"/>
          <w:shd w:val="clear" w:color="auto" w:fill="FFFFFF"/>
          <w:lang w:val="en-US"/>
        </w:rPr>
        <w:t>Tell</w:t>
      </w:r>
      <w:r w:rsidRPr="000D080F">
        <w:rPr>
          <w:color w:val="000000"/>
          <w:sz w:val="28"/>
          <w:szCs w:val="28"/>
          <w:shd w:val="clear" w:color="auto" w:fill="FFFFFF"/>
        </w:rPr>
        <w:t xml:space="preserve"> </w:t>
      </w:r>
      <w:r w:rsidRPr="000D080F">
        <w:rPr>
          <w:color w:val="000000"/>
          <w:sz w:val="28"/>
          <w:szCs w:val="28"/>
          <w:shd w:val="clear" w:color="auto" w:fill="FFFFFF"/>
          <w:lang w:val="en-US"/>
        </w:rPr>
        <w:t>me</w:t>
      </w:r>
      <w:r w:rsidRPr="000D080F">
        <w:rPr>
          <w:color w:val="000000"/>
          <w:sz w:val="28"/>
          <w:szCs w:val="28"/>
          <w:shd w:val="clear" w:color="auto" w:fill="FFFFFF"/>
        </w:rPr>
        <w:t xml:space="preserve"> </w:t>
      </w:r>
      <w:r w:rsidRPr="000D080F">
        <w:rPr>
          <w:color w:val="000000"/>
          <w:sz w:val="28"/>
          <w:szCs w:val="28"/>
          <w:shd w:val="clear" w:color="auto" w:fill="FFFFFF"/>
          <w:lang w:val="en-US"/>
        </w:rPr>
        <w:t>more</w:t>
      </w:r>
      <w:r w:rsidRPr="000D080F">
        <w:rPr>
          <w:color w:val="000000"/>
          <w:sz w:val="28"/>
          <w:szCs w:val="28"/>
          <w:shd w:val="clear" w:color="auto" w:fill="FFFFFF"/>
        </w:rPr>
        <w:t xml:space="preserve"> </w:t>
      </w:r>
      <w:r w:rsidRPr="000D080F">
        <w:rPr>
          <w:color w:val="000000"/>
          <w:sz w:val="28"/>
          <w:szCs w:val="28"/>
          <w:shd w:val="clear" w:color="auto" w:fill="FFFFFF"/>
          <w:lang w:val="en-US"/>
        </w:rPr>
        <w:t>Arabic</w:t>
      </w:r>
      <w:r w:rsidRPr="000D080F">
        <w:rPr>
          <w:color w:val="000000"/>
          <w:sz w:val="28"/>
          <w:szCs w:val="28"/>
          <w:shd w:val="clear" w:color="auto" w:fill="FFFFFF"/>
        </w:rPr>
        <w:t xml:space="preserve"> (комплект из 2 дисков); </w:t>
      </w:r>
    </w:p>
    <w:p w14:paraId="50D74B8C" w14:textId="77777777" w:rsidR="00634F2E" w:rsidRPr="000D080F" w:rsidRDefault="00634F2E" w:rsidP="00634F2E">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r w:rsidRPr="000D080F">
        <w:rPr>
          <w:color w:val="000000"/>
          <w:sz w:val="28"/>
          <w:szCs w:val="28"/>
          <w:shd w:val="clear" w:color="auto" w:fill="FFFFFF"/>
        </w:rPr>
        <w:lastRenderedPageBreak/>
        <w:t xml:space="preserve">обучающая программа «Алиф-Ба» (Вводно-фонетический курс). Используются в аудитории и при самостоятельной подготовке. </w:t>
      </w:r>
    </w:p>
    <w:p w14:paraId="6E7A0B87" w14:textId="77777777" w:rsidR="00634F2E" w:rsidRPr="000D080F" w:rsidRDefault="00634F2E" w:rsidP="00634F2E">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r w:rsidRPr="000D080F">
        <w:rPr>
          <w:color w:val="000000"/>
          <w:sz w:val="28"/>
          <w:szCs w:val="28"/>
          <w:shd w:val="clear" w:color="auto" w:fill="FFFFFF"/>
        </w:rPr>
        <w:t xml:space="preserve">Приложение для </w:t>
      </w:r>
      <w:r w:rsidRPr="000D080F">
        <w:rPr>
          <w:color w:val="000000"/>
          <w:sz w:val="28"/>
          <w:szCs w:val="28"/>
          <w:shd w:val="clear" w:color="auto" w:fill="FFFFFF"/>
          <w:lang w:val="en-US"/>
        </w:rPr>
        <w:t>IOS</w:t>
      </w:r>
      <w:r w:rsidRPr="000D080F">
        <w:rPr>
          <w:color w:val="000000"/>
          <w:sz w:val="28"/>
          <w:szCs w:val="28"/>
          <w:shd w:val="clear" w:color="auto" w:fill="FFFFFF"/>
        </w:rPr>
        <w:t xml:space="preserve"> и </w:t>
      </w:r>
      <w:r w:rsidRPr="000D080F">
        <w:rPr>
          <w:color w:val="000000"/>
          <w:sz w:val="28"/>
          <w:szCs w:val="28"/>
          <w:shd w:val="clear" w:color="auto" w:fill="FFFFFF"/>
          <w:lang w:val="en-US"/>
        </w:rPr>
        <w:t>Android</w:t>
      </w:r>
      <w:r w:rsidRPr="000D080F">
        <w:rPr>
          <w:color w:val="000000"/>
          <w:sz w:val="28"/>
          <w:szCs w:val="28"/>
          <w:shd w:val="clear" w:color="auto" w:fill="FFFFFF"/>
        </w:rPr>
        <w:t xml:space="preserve"> «</w:t>
      </w:r>
      <w:r w:rsidRPr="000D080F">
        <w:rPr>
          <w:color w:val="000000"/>
          <w:sz w:val="28"/>
          <w:szCs w:val="28"/>
          <w:shd w:val="clear" w:color="auto" w:fill="FFFFFF"/>
          <w:lang w:val="en-US"/>
        </w:rPr>
        <w:t>DuoLinguo</w:t>
      </w:r>
      <w:r w:rsidRPr="000D080F">
        <w:rPr>
          <w:color w:val="000000"/>
          <w:sz w:val="28"/>
          <w:szCs w:val="28"/>
          <w:shd w:val="clear" w:color="auto" w:fill="FFFFFF"/>
        </w:rPr>
        <w:t>»</w:t>
      </w:r>
    </w:p>
    <w:p w14:paraId="5B1939CB" w14:textId="77777777" w:rsidR="00634F2E" w:rsidRPr="000D080F" w:rsidRDefault="00451E24" w:rsidP="00634F2E">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hyperlink r:id="rId20">
        <w:r w:rsidR="00634F2E" w:rsidRPr="000D080F">
          <w:rPr>
            <w:sz w:val="28"/>
            <w:szCs w:val="28"/>
            <w:shd w:val="clear" w:color="auto" w:fill="FFFFFF"/>
          </w:rPr>
          <w:t>https://openedu.ru/course/spbu/ARBLNG/?session=spring_2021</w:t>
        </w:r>
      </w:hyperlink>
      <w:r w:rsidR="00634F2E" w:rsidRPr="000D080F">
        <w:rPr>
          <w:color w:val="000000"/>
          <w:sz w:val="28"/>
          <w:szCs w:val="28"/>
          <w:shd w:val="clear" w:color="auto" w:fill="FFFFFF"/>
        </w:rPr>
        <w:t xml:space="preserve"> (Арабский язык. Вводный курс)</w:t>
      </w:r>
    </w:p>
    <w:p w14:paraId="71CB1568" w14:textId="77777777" w:rsidR="00634F2E" w:rsidRPr="000D080F" w:rsidRDefault="00634F2E" w:rsidP="00634F2E">
      <w:pPr>
        <w:widowControl/>
        <w:numPr>
          <w:ilvl w:val="0"/>
          <w:numId w:val="23"/>
        </w:numPr>
        <w:shd w:val="clear" w:color="auto" w:fill="FFFFFF"/>
        <w:spacing w:before="280" w:beforeAutospacing="1" w:after="280" w:afterAutospacing="1" w:line="240" w:lineRule="auto"/>
        <w:jc w:val="both"/>
        <w:rPr>
          <w:b/>
          <w:sz w:val="28"/>
          <w:szCs w:val="28"/>
        </w:rPr>
      </w:pPr>
      <w:r w:rsidRPr="000D080F">
        <w:rPr>
          <w:color w:val="000000"/>
          <w:sz w:val="28"/>
          <w:szCs w:val="28"/>
          <w:shd w:val="clear" w:color="auto" w:fill="FFFFFF"/>
        </w:rPr>
        <w:t>https://openedu.ru/course/spbu/ARBLNG2/?session=spring_2021(Арабский язык. Часть 2)</w:t>
      </w:r>
    </w:p>
    <w:p w14:paraId="39C2774E" w14:textId="77777777" w:rsidR="00E74D60" w:rsidRDefault="007C0E40">
      <w:pPr>
        <w:widowControl/>
        <w:spacing w:beforeAutospacing="1" w:afterAutospacing="1" w:line="360" w:lineRule="auto"/>
        <w:ind w:left="-567" w:firstLine="851"/>
        <w:contextualSpacing/>
        <w:jc w:val="both"/>
      </w:pPr>
      <w:r>
        <w:rPr>
          <w:b/>
          <w:sz w:val="28"/>
          <w:szCs w:val="28"/>
        </w:rPr>
        <w:t>10. Методические указания для обучающихся по освоению дисциплины</w:t>
      </w:r>
      <w:bookmarkEnd w:id="9"/>
      <w:r>
        <w:rPr>
          <w:b/>
          <w:sz w:val="28"/>
          <w:szCs w:val="28"/>
        </w:rPr>
        <w:br/>
      </w: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467B822" w14:textId="77777777" w:rsidR="00E74D60" w:rsidRDefault="007C0E40">
      <w:pPr>
        <w:pStyle w:val="af"/>
        <w:spacing w:before="280" w:after="280"/>
        <w:jc w:val="center"/>
        <w:rPr>
          <w:b/>
          <w:bCs/>
          <w:sz w:val="28"/>
          <w:szCs w:val="28"/>
        </w:rPr>
      </w:pPr>
      <w:r>
        <w:rPr>
          <w:b/>
          <w:bCs/>
          <w:sz w:val="28"/>
          <w:szCs w:val="28"/>
        </w:rPr>
        <w:t>Методика организации ролевой игры</w:t>
      </w:r>
    </w:p>
    <w:p w14:paraId="4A0FF786" w14:textId="77777777" w:rsidR="00E74D60" w:rsidRDefault="007C0E40">
      <w:pPr>
        <w:pStyle w:val="af"/>
        <w:spacing w:before="280" w:beforeAutospacing="0" w:after="120" w:afterAutospacing="0"/>
        <w:jc w:val="both"/>
        <w:rPr>
          <w:b/>
          <w:bCs/>
          <w:sz w:val="28"/>
          <w:szCs w:val="28"/>
        </w:rPr>
      </w:pPr>
      <w:r>
        <w:rPr>
          <w:b/>
          <w:bCs/>
          <w:sz w:val="28"/>
          <w:szCs w:val="28"/>
        </w:rPr>
        <w:t>Подготовка игры</w:t>
      </w:r>
    </w:p>
    <w:p w14:paraId="61979D3B" w14:textId="77777777" w:rsidR="00E74D60" w:rsidRDefault="007C0E40">
      <w:pPr>
        <w:pStyle w:val="af"/>
        <w:spacing w:before="280" w:beforeAutospacing="0" w:after="120" w:afterAutospacing="0"/>
        <w:jc w:val="both"/>
        <w:rPr>
          <w:sz w:val="28"/>
          <w:szCs w:val="28"/>
        </w:rPr>
      </w:pPr>
      <w:r>
        <w:rPr>
          <w:sz w:val="28"/>
          <w:szCs w:val="28"/>
        </w:rPr>
        <w:t xml:space="preserve">1. Преподаватель: </w:t>
      </w:r>
    </w:p>
    <w:p w14:paraId="1077BA33" w14:textId="77777777" w:rsidR="00E74D60" w:rsidRDefault="007C0E40" w:rsidP="007919A9">
      <w:pPr>
        <w:pStyle w:val="af"/>
        <w:numPr>
          <w:ilvl w:val="0"/>
          <w:numId w:val="15"/>
        </w:numPr>
        <w:spacing w:before="280" w:beforeAutospacing="0" w:after="120" w:afterAutospacing="0"/>
        <w:ind w:left="0"/>
        <w:jc w:val="both"/>
        <w:rPr>
          <w:sz w:val="28"/>
          <w:szCs w:val="28"/>
        </w:rPr>
      </w:pPr>
      <w:r>
        <w:rPr>
          <w:sz w:val="28"/>
          <w:szCs w:val="28"/>
        </w:rPr>
        <w:t>определяет цель игры;</w:t>
      </w:r>
    </w:p>
    <w:p w14:paraId="5C2F013B" w14:textId="77777777" w:rsidR="00E74D60" w:rsidRDefault="007C0E40" w:rsidP="007919A9">
      <w:pPr>
        <w:pStyle w:val="af"/>
        <w:numPr>
          <w:ilvl w:val="0"/>
          <w:numId w:val="16"/>
        </w:numPr>
        <w:spacing w:before="280" w:beforeAutospacing="0" w:afterAutospacing="0"/>
        <w:ind w:left="0"/>
        <w:jc w:val="both"/>
        <w:rPr>
          <w:sz w:val="28"/>
          <w:szCs w:val="28"/>
        </w:rPr>
      </w:pPr>
      <w:r>
        <w:rPr>
          <w:sz w:val="28"/>
          <w:szCs w:val="28"/>
        </w:rPr>
        <w:t>объясняет ситуацию;</w:t>
      </w:r>
    </w:p>
    <w:p w14:paraId="124F11F2"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устанавливает регламент игры;</w:t>
      </w:r>
    </w:p>
    <w:p w14:paraId="7E703EC3"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определяет условия игры;</w:t>
      </w:r>
    </w:p>
    <w:p w14:paraId="3324B47A"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распределяет роли;</w:t>
      </w:r>
    </w:p>
    <w:p w14:paraId="222C8D0E"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дает задания по подготовке необходимых для игры исходных данных;</w:t>
      </w:r>
    </w:p>
    <w:p w14:paraId="222C18AC"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разрабатывает сценарий ролевой игры;</w:t>
      </w:r>
    </w:p>
    <w:p w14:paraId="10BB3602" w14:textId="77777777" w:rsidR="00E74D60" w:rsidRDefault="007C0E40" w:rsidP="007919A9">
      <w:pPr>
        <w:pStyle w:val="af"/>
        <w:numPr>
          <w:ilvl w:val="0"/>
          <w:numId w:val="16"/>
        </w:numPr>
        <w:spacing w:before="280" w:beforeAutospacing="0" w:after="120" w:afterAutospacing="0"/>
        <w:ind w:left="0"/>
        <w:jc w:val="both"/>
        <w:rPr>
          <w:sz w:val="28"/>
          <w:szCs w:val="28"/>
        </w:rPr>
      </w:pPr>
      <w:r>
        <w:rPr>
          <w:sz w:val="28"/>
          <w:szCs w:val="28"/>
        </w:rPr>
        <w:t>подводит итоги игры</w:t>
      </w:r>
    </w:p>
    <w:p w14:paraId="7913B50D" w14:textId="77777777" w:rsidR="00E74D60" w:rsidRDefault="007C0E40">
      <w:pPr>
        <w:pStyle w:val="af"/>
        <w:spacing w:before="280" w:beforeAutospacing="0" w:after="120" w:afterAutospacing="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w:t>
      </w:r>
      <w:r>
        <w:rPr>
          <w:sz w:val="28"/>
          <w:szCs w:val="28"/>
        </w:rPr>
        <w:lastRenderedPageBreak/>
        <w:t xml:space="preserve">предложить студентам распределить роли самим. В зависимости от числа студентов в группе количество ролей может варьироваться. </w:t>
      </w:r>
    </w:p>
    <w:p w14:paraId="0415BB1F" w14:textId="77777777" w:rsidR="00E74D60" w:rsidRDefault="007C0E40">
      <w:pPr>
        <w:pStyle w:val="af"/>
        <w:spacing w:before="280" w:beforeAutospacing="0" w:after="120" w:afterAutospacing="0"/>
        <w:jc w:val="both"/>
        <w:rPr>
          <w:i/>
          <w:iCs/>
          <w:sz w:val="28"/>
          <w:szCs w:val="28"/>
        </w:rPr>
      </w:pPr>
      <w:r>
        <w:rPr>
          <w:sz w:val="28"/>
          <w:szCs w:val="28"/>
        </w:rPr>
        <w:t>2.Участники игры (студенты):</w:t>
      </w:r>
    </w:p>
    <w:p w14:paraId="50B8506E" w14:textId="77777777" w:rsidR="00E74D60" w:rsidRDefault="007C0E40" w:rsidP="007919A9">
      <w:pPr>
        <w:pStyle w:val="af"/>
        <w:numPr>
          <w:ilvl w:val="0"/>
          <w:numId w:val="17"/>
        </w:numPr>
        <w:spacing w:before="280" w:beforeAutospacing="0" w:after="120" w:afterAutospacing="0"/>
        <w:ind w:left="0"/>
        <w:jc w:val="both"/>
        <w:rPr>
          <w:sz w:val="28"/>
          <w:szCs w:val="28"/>
        </w:rPr>
      </w:pPr>
      <w:r>
        <w:rPr>
          <w:sz w:val="28"/>
          <w:szCs w:val="28"/>
        </w:rPr>
        <w:t>проводят самостоятельную подготовку к поведению игры.</w:t>
      </w:r>
    </w:p>
    <w:p w14:paraId="49F26054" w14:textId="77777777" w:rsidR="00E74D60" w:rsidRDefault="007C0E40">
      <w:pPr>
        <w:pStyle w:val="af"/>
        <w:spacing w:before="280" w:beforeAutospacing="0" w:after="120" w:afterAutospacing="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14:paraId="72666495" w14:textId="77777777" w:rsidR="00E74D60" w:rsidRPr="006B6932" w:rsidRDefault="00E74D60">
      <w:pPr>
        <w:spacing w:after="120"/>
        <w:ind w:firstLine="709"/>
        <w:jc w:val="center"/>
        <w:rPr>
          <w:b/>
          <w:bCs/>
          <w:sz w:val="28"/>
          <w:szCs w:val="28"/>
        </w:rPr>
      </w:pPr>
    </w:p>
    <w:p w14:paraId="5D2DA1D0" w14:textId="77777777" w:rsidR="00E74D60" w:rsidRDefault="007C0E40">
      <w:pPr>
        <w:spacing w:after="120"/>
        <w:ind w:firstLine="567"/>
        <w:jc w:val="center"/>
        <w:rPr>
          <w:b/>
          <w:bCs/>
          <w:sz w:val="28"/>
          <w:szCs w:val="28"/>
        </w:rPr>
      </w:pPr>
      <w:r>
        <w:rPr>
          <w:b/>
          <w:bCs/>
          <w:sz w:val="28"/>
          <w:szCs w:val="28"/>
        </w:rPr>
        <w:t>Методика организации круглого стола</w:t>
      </w:r>
    </w:p>
    <w:p w14:paraId="3AA581CE" w14:textId="77777777" w:rsidR="00E74D60" w:rsidRDefault="007C0E40">
      <w:pPr>
        <w:spacing w:after="120"/>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7A717C1F" w14:textId="77777777" w:rsidR="00E74D60" w:rsidRDefault="007C0E40">
      <w:pPr>
        <w:pStyle w:val="af"/>
        <w:spacing w:before="280" w:beforeAutospacing="0" w:after="12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6EB3AB9E" w14:textId="77777777" w:rsidR="00E74D60" w:rsidRDefault="007C0E40">
      <w:pPr>
        <w:pStyle w:val="af"/>
        <w:spacing w:before="280" w:beforeAutospacing="0" w:after="12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DCBBE10" w14:textId="77777777" w:rsidR="00E74D60" w:rsidRDefault="007C0E40">
      <w:pPr>
        <w:pStyle w:val="af"/>
        <w:spacing w:before="280" w:beforeAutospacing="0" w:after="120" w:afterAutospacing="0"/>
        <w:ind w:firstLine="567"/>
        <w:jc w:val="both"/>
        <w:rPr>
          <w:sz w:val="28"/>
          <w:szCs w:val="28"/>
        </w:rPr>
      </w:pPr>
      <w:r>
        <w:rPr>
          <w:sz w:val="28"/>
          <w:szCs w:val="28"/>
        </w:rPr>
        <w:t xml:space="preserve">Задачи: </w:t>
      </w:r>
    </w:p>
    <w:p w14:paraId="0C475AC9"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87284F2"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4C630D08" w14:textId="77777777" w:rsidR="00E74D60" w:rsidRDefault="007C0E40">
      <w:pPr>
        <w:pStyle w:val="af"/>
        <w:spacing w:before="280" w:beforeAutospacing="0" w:after="120" w:afterAutospacing="0"/>
        <w:ind w:firstLine="567"/>
        <w:jc w:val="both"/>
        <w:rPr>
          <w:sz w:val="28"/>
          <w:szCs w:val="28"/>
        </w:rPr>
      </w:pPr>
      <w:r>
        <w:rPr>
          <w:sz w:val="28"/>
          <w:szCs w:val="28"/>
        </w:rPr>
        <w:t xml:space="preserve">− развитие навыков говорения на профессиональные научные темы. </w:t>
      </w:r>
    </w:p>
    <w:p w14:paraId="0EF7D2F0"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коммуникативных умений в области иноязычного восприятия речи на слух. </w:t>
      </w:r>
    </w:p>
    <w:p w14:paraId="5463EB4C" w14:textId="77777777" w:rsidR="00E74D60" w:rsidRDefault="007C0E40">
      <w:pPr>
        <w:pStyle w:val="af"/>
        <w:spacing w:before="280" w:beforeAutospacing="0" w:after="120" w:afterAutospacing="0"/>
        <w:ind w:firstLine="567"/>
        <w:jc w:val="both"/>
        <w:rPr>
          <w:b/>
          <w:bCs/>
          <w:sz w:val="28"/>
          <w:szCs w:val="28"/>
        </w:rPr>
      </w:pPr>
      <w:r>
        <w:rPr>
          <w:b/>
          <w:bCs/>
          <w:sz w:val="28"/>
          <w:szCs w:val="28"/>
        </w:rPr>
        <w:lastRenderedPageBreak/>
        <w:t xml:space="preserve">Методика проведения: </w:t>
      </w:r>
    </w:p>
    <w:p w14:paraId="18469F99" w14:textId="77777777" w:rsidR="00E74D60" w:rsidRDefault="007C0E40">
      <w:pPr>
        <w:pStyle w:val="af"/>
        <w:spacing w:before="280" w:beforeAutospacing="0" w:after="120" w:afterAutospacing="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68657404" w14:textId="77777777" w:rsidR="00E74D60" w:rsidRDefault="007C0E40">
      <w:pPr>
        <w:pStyle w:val="af"/>
        <w:spacing w:before="280" w:beforeAutospacing="0" w:after="12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1720A994" w14:textId="77777777" w:rsidR="00E74D60" w:rsidRDefault="007C0E40">
      <w:pPr>
        <w:pStyle w:val="af"/>
        <w:spacing w:before="280" w:beforeAutospacing="0" w:after="12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B164A5C" w14:textId="77777777" w:rsidR="00E74D60" w:rsidRDefault="007C0E40">
      <w:pPr>
        <w:pStyle w:val="af"/>
        <w:spacing w:before="280" w:beforeAutospacing="0" w:after="120" w:afterAutospacing="0"/>
        <w:ind w:firstLine="567"/>
        <w:jc w:val="both"/>
        <w:rPr>
          <w:b/>
          <w:bCs/>
          <w:sz w:val="28"/>
          <w:szCs w:val="28"/>
        </w:rPr>
      </w:pPr>
      <w:r>
        <w:rPr>
          <w:b/>
          <w:bCs/>
          <w:sz w:val="28"/>
          <w:szCs w:val="28"/>
        </w:rPr>
        <w:t xml:space="preserve">Критерии оценки участника: </w:t>
      </w:r>
    </w:p>
    <w:p w14:paraId="012FA316" w14:textId="77777777" w:rsidR="00E74D60" w:rsidRDefault="007C0E40">
      <w:pPr>
        <w:pStyle w:val="af"/>
        <w:spacing w:before="280" w:beforeAutospacing="0" w:after="120" w:afterAutospacing="0"/>
        <w:ind w:firstLine="567"/>
        <w:jc w:val="both"/>
        <w:rPr>
          <w:sz w:val="28"/>
          <w:szCs w:val="28"/>
        </w:rPr>
      </w:pPr>
      <w:r>
        <w:rPr>
          <w:sz w:val="28"/>
          <w:szCs w:val="28"/>
        </w:rPr>
        <w:t xml:space="preserve">− полнота раскрытия темы; </w:t>
      </w:r>
    </w:p>
    <w:p w14:paraId="1B90398B" w14:textId="77777777" w:rsidR="00E74D60" w:rsidRDefault="007C0E40">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06FC45F8"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аргументировать свою точку зрения; </w:t>
      </w:r>
    </w:p>
    <w:p w14:paraId="1714EA1D"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задавать вопросы оппонентам и оппонировать; </w:t>
      </w:r>
    </w:p>
    <w:p w14:paraId="18662069" w14:textId="77777777" w:rsidR="00E74D60" w:rsidRDefault="007C0E40">
      <w:pPr>
        <w:pStyle w:val="af"/>
        <w:spacing w:before="280" w:beforeAutospacing="0" w:after="120" w:afterAutospacing="0"/>
        <w:ind w:firstLine="567"/>
        <w:jc w:val="both"/>
        <w:rPr>
          <w:b/>
          <w:bCs/>
          <w:sz w:val="28"/>
          <w:szCs w:val="28"/>
        </w:rPr>
      </w:pPr>
      <w:r>
        <w:rPr>
          <w:b/>
          <w:bCs/>
          <w:sz w:val="28"/>
          <w:szCs w:val="28"/>
        </w:rPr>
        <w:t>Критерии оценки модератора:</w:t>
      </w:r>
    </w:p>
    <w:p w14:paraId="20F60B04"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управлять дискуссией; </w:t>
      </w:r>
    </w:p>
    <w:p w14:paraId="1A115064"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ориентироваться в обсуждаемой проблематике; </w:t>
      </w:r>
    </w:p>
    <w:p w14:paraId="2545C371" w14:textId="77777777" w:rsidR="00E74D60" w:rsidRDefault="007C0E40">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00677D3D"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задавать вопросы участникам; </w:t>
      </w:r>
    </w:p>
    <w:p w14:paraId="1D3C4B51"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делать выводы. </w:t>
      </w:r>
    </w:p>
    <w:p w14:paraId="2D221C76" w14:textId="77777777" w:rsidR="00E74D60" w:rsidRDefault="007C0E40">
      <w:pPr>
        <w:pStyle w:val="1"/>
        <w:spacing w:before="233"/>
        <w:ind w:leftChars="200" w:left="440" w:rightChars="486" w:right="1069"/>
        <w:jc w:val="both"/>
      </w:pPr>
      <w:r>
        <w:t>Методические рекомендации по работе с переводом деловой</w:t>
      </w:r>
      <w:r>
        <w:rPr>
          <w:spacing w:val="-67"/>
        </w:rPr>
        <w:t xml:space="preserve"> </w:t>
      </w:r>
      <w:r>
        <w:t>корреспонденции.</w:t>
      </w:r>
    </w:p>
    <w:p w14:paraId="10AAA3AA" w14:textId="77777777" w:rsidR="00E74D60" w:rsidRDefault="007C0E40">
      <w:pPr>
        <w:pStyle w:val="a5"/>
        <w:spacing w:before="234" w:line="276" w:lineRule="auto"/>
        <w:ind w:leftChars="200" w:left="440" w:rightChars="486" w:right="106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lastRenderedPageBreak/>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14:paraId="7D5562D8" w14:textId="77777777" w:rsidR="00E74D60" w:rsidRDefault="007C0E40">
      <w:pPr>
        <w:pStyle w:val="a5"/>
        <w:spacing w:before="243" w:line="278" w:lineRule="auto"/>
        <w:ind w:leftChars="200" w:left="440" w:rightChars="486" w:right="106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14:paraId="4FBDF5DC" w14:textId="77777777" w:rsidR="00E74D60" w:rsidRDefault="007C0E40" w:rsidP="007919A9">
      <w:pPr>
        <w:pStyle w:val="aff5"/>
        <w:numPr>
          <w:ilvl w:val="0"/>
          <w:numId w:val="18"/>
        </w:numPr>
        <w:tabs>
          <w:tab w:val="left" w:pos="1027"/>
        </w:tabs>
        <w:spacing w:before="232" w:line="276" w:lineRule="auto"/>
        <w:ind w:leftChars="200" w:left="440" w:rightChars="486" w:right="1069" w:firstLine="0"/>
        <w:jc w:val="both"/>
        <w:rPr>
          <w:sz w:val="28"/>
          <w:szCs w:val="28"/>
        </w:rPr>
      </w:pPr>
      <w:r>
        <w:rPr>
          <w:sz w:val="28"/>
          <w:szCs w:val="28"/>
        </w:rPr>
        <w:t>точность</w:t>
      </w:r>
      <w:r>
        <w:rPr>
          <w:spacing w:val="1"/>
          <w:sz w:val="28"/>
          <w:szCs w:val="28"/>
        </w:rPr>
        <w:t xml:space="preserve"> </w:t>
      </w:r>
      <w:r>
        <w:rPr>
          <w:sz w:val="28"/>
          <w:szCs w:val="28"/>
        </w:rPr>
        <w:t>(все</w:t>
      </w:r>
      <w:r>
        <w:rPr>
          <w:spacing w:val="1"/>
          <w:sz w:val="28"/>
          <w:szCs w:val="28"/>
        </w:rPr>
        <w:t xml:space="preserve"> </w:t>
      </w:r>
      <w:r>
        <w:rPr>
          <w:sz w:val="28"/>
          <w:szCs w:val="28"/>
        </w:rPr>
        <w:t>положения,</w:t>
      </w:r>
      <w:r>
        <w:rPr>
          <w:spacing w:val="1"/>
          <w:sz w:val="28"/>
          <w:szCs w:val="28"/>
        </w:rPr>
        <w:t xml:space="preserve"> </w:t>
      </w:r>
      <w:r>
        <w:rPr>
          <w:sz w:val="28"/>
          <w:szCs w:val="28"/>
        </w:rPr>
        <w:t>трактуемые</w:t>
      </w:r>
      <w:r>
        <w:rPr>
          <w:spacing w:val="1"/>
          <w:sz w:val="28"/>
          <w:szCs w:val="28"/>
        </w:rPr>
        <w:t xml:space="preserve"> </w:t>
      </w:r>
      <w:r>
        <w:rPr>
          <w:sz w:val="28"/>
          <w:szCs w:val="28"/>
        </w:rPr>
        <w:t>в</w:t>
      </w:r>
      <w:r>
        <w:rPr>
          <w:spacing w:val="1"/>
          <w:sz w:val="28"/>
          <w:szCs w:val="28"/>
        </w:rPr>
        <w:t xml:space="preserve"> </w:t>
      </w:r>
      <w:r>
        <w:rPr>
          <w:sz w:val="28"/>
          <w:szCs w:val="28"/>
        </w:rPr>
        <w:t>оригинале,</w:t>
      </w:r>
      <w:r>
        <w:rPr>
          <w:spacing w:val="1"/>
          <w:sz w:val="28"/>
          <w:szCs w:val="28"/>
        </w:rPr>
        <w:t xml:space="preserve"> </w:t>
      </w:r>
      <w:r>
        <w:rPr>
          <w:sz w:val="28"/>
          <w:szCs w:val="28"/>
        </w:rPr>
        <w:t>должны</w:t>
      </w:r>
      <w:r>
        <w:rPr>
          <w:spacing w:val="1"/>
          <w:sz w:val="28"/>
          <w:szCs w:val="28"/>
        </w:rPr>
        <w:t xml:space="preserve"> </w:t>
      </w:r>
      <w:r>
        <w:rPr>
          <w:sz w:val="28"/>
          <w:szCs w:val="28"/>
        </w:rPr>
        <w:t>быть</w:t>
      </w:r>
      <w:r>
        <w:rPr>
          <w:spacing w:val="1"/>
          <w:sz w:val="28"/>
          <w:szCs w:val="28"/>
        </w:rPr>
        <w:t xml:space="preserve"> </w:t>
      </w:r>
      <w:r>
        <w:rPr>
          <w:sz w:val="28"/>
          <w:szCs w:val="28"/>
        </w:rPr>
        <w:t>правильно</w:t>
      </w:r>
      <w:r>
        <w:rPr>
          <w:spacing w:val="1"/>
          <w:sz w:val="28"/>
          <w:szCs w:val="28"/>
        </w:rPr>
        <w:t xml:space="preserve"> </w:t>
      </w:r>
      <w:r>
        <w:rPr>
          <w:sz w:val="28"/>
          <w:szCs w:val="28"/>
        </w:rPr>
        <w:t>и</w:t>
      </w:r>
      <w:r>
        <w:rPr>
          <w:spacing w:val="1"/>
          <w:sz w:val="28"/>
          <w:szCs w:val="28"/>
        </w:rPr>
        <w:t xml:space="preserve"> </w:t>
      </w:r>
      <w:r>
        <w:rPr>
          <w:sz w:val="28"/>
          <w:szCs w:val="28"/>
        </w:rPr>
        <w:t>полностью</w:t>
      </w:r>
      <w:r>
        <w:rPr>
          <w:spacing w:val="1"/>
          <w:sz w:val="28"/>
          <w:szCs w:val="28"/>
        </w:rPr>
        <w:t xml:space="preserve"> </w:t>
      </w:r>
      <w:r>
        <w:rPr>
          <w:sz w:val="28"/>
          <w:szCs w:val="28"/>
        </w:rPr>
        <w:t>изложены</w:t>
      </w:r>
      <w:r>
        <w:rPr>
          <w:spacing w:val="1"/>
          <w:sz w:val="28"/>
          <w:szCs w:val="28"/>
        </w:rPr>
        <w:t xml:space="preserve"> </w:t>
      </w:r>
      <w:r>
        <w:rPr>
          <w:sz w:val="28"/>
          <w:szCs w:val="28"/>
        </w:rPr>
        <w:t>в</w:t>
      </w:r>
      <w:r>
        <w:rPr>
          <w:spacing w:val="1"/>
          <w:sz w:val="28"/>
          <w:szCs w:val="28"/>
        </w:rPr>
        <w:t xml:space="preserve"> </w:t>
      </w:r>
      <w:r>
        <w:rPr>
          <w:sz w:val="28"/>
          <w:szCs w:val="28"/>
        </w:rPr>
        <w:t>переводе;</w:t>
      </w:r>
      <w:r>
        <w:rPr>
          <w:spacing w:val="1"/>
          <w:sz w:val="28"/>
          <w:szCs w:val="28"/>
        </w:rPr>
        <w:t xml:space="preserve"> </w:t>
      </w:r>
      <w:r>
        <w:rPr>
          <w:sz w:val="28"/>
          <w:szCs w:val="28"/>
        </w:rPr>
        <w:t>перевод</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не</w:t>
      </w:r>
      <w:r>
        <w:rPr>
          <w:spacing w:val="-4"/>
          <w:sz w:val="28"/>
          <w:szCs w:val="28"/>
        </w:rPr>
        <w:t xml:space="preserve"> </w:t>
      </w:r>
      <w:r>
        <w:rPr>
          <w:sz w:val="28"/>
          <w:szCs w:val="28"/>
        </w:rPr>
        <w:t>должен</w:t>
      </w:r>
      <w:r>
        <w:rPr>
          <w:spacing w:val="-2"/>
          <w:sz w:val="28"/>
          <w:szCs w:val="28"/>
        </w:rPr>
        <w:t xml:space="preserve"> </w:t>
      </w:r>
      <w:r>
        <w:rPr>
          <w:sz w:val="28"/>
          <w:szCs w:val="28"/>
        </w:rPr>
        <w:t>иметь</w:t>
      </w:r>
      <w:r>
        <w:rPr>
          <w:spacing w:val="-2"/>
          <w:sz w:val="28"/>
          <w:szCs w:val="28"/>
        </w:rPr>
        <w:t xml:space="preserve"> </w:t>
      </w:r>
      <w:r>
        <w:rPr>
          <w:sz w:val="28"/>
          <w:szCs w:val="28"/>
        </w:rPr>
        <w:t>пропусков</w:t>
      </w:r>
      <w:r>
        <w:rPr>
          <w:spacing w:val="-5"/>
          <w:sz w:val="28"/>
          <w:szCs w:val="28"/>
        </w:rPr>
        <w:t xml:space="preserve"> </w:t>
      </w:r>
      <w:r>
        <w:rPr>
          <w:sz w:val="28"/>
          <w:szCs w:val="28"/>
        </w:rPr>
        <w:t>и сокращений</w:t>
      </w:r>
      <w:r>
        <w:rPr>
          <w:spacing w:val="-1"/>
          <w:sz w:val="28"/>
          <w:szCs w:val="28"/>
        </w:rPr>
        <w:t xml:space="preserve"> </w:t>
      </w:r>
      <w:r>
        <w:rPr>
          <w:sz w:val="28"/>
          <w:szCs w:val="28"/>
        </w:rPr>
        <w:t>текста</w:t>
      </w:r>
      <w:r>
        <w:rPr>
          <w:spacing w:val="-4"/>
          <w:sz w:val="28"/>
          <w:szCs w:val="28"/>
        </w:rPr>
        <w:t xml:space="preserve"> </w:t>
      </w:r>
      <w:r>
        <w:rPr>
          <w:sz w:val="28"/>
          <w:szCs w:val="28"/>
        </w:rPr>
        <w:t>оригинала);</w:t>
      </w:r>
    </w:p>
    <w:p w14:paraId="458DE50B" w14:textId="77777777" w:rsidR="00E74D60" w:rsidRDefault="007C0E40" w:rsidP="007919A9">
      <w:pPr>
        <w:pStyle w:val="aff5"/>
        <w:numPr>
          <w:ilvl w:val="0"/>
          <w:numId w:val="18"/>
        </w:numPr>
        <w:tabs>
          <w:tab w:val="left" w:pos="1027"/>
        </w:tabs>
        <w:spacing w:before="236" w:line="276" w:lineRule="auto"/>
        <w:ind w:leftChars="200" w:left="440" w:rightChars="486" w:right="1069" w:firstLine="0"/>
        <w:jc w:val="both"/>
        <w:rPr>
          <w:sz w:val="28"/>
          <w:szCs w:val="28"/>
        </w:rPr>
      </w:pPr>
      <w:r>
        <w:rPr>
          <w:sz w:val="28"/>
          <w:szCs w:val="28"/>
        </w:rPr>
        <w:t>сжатость (все положения оригинала должны быть изложены кратко и</w:t>
      </w:r>
      <w:r>
        <w:rPr>
          <w:spacing w:val="-67"/>
          <w:sz w:val="28"/>
          <w:szCs w:val="28"/>
        </w:rPr>
        <w:t xml:space="preserve"> </w:t>
      </w:r>
      <w:r>
        <w:rPr>
          <w:sz w:val="28"/>
          <w:szCs w:val="28"/>
        </w:rPr>
        <w:t>лаконично);</w:t>
      </w:r>
    </w:p>
    <w:p w14:paraId="6F98B4F4" w14:textId="77777777" w:rsidR="00E74D60" w:rsidRDefault="007C0E40" w:rsidP="007919A9">
      <w:pPr>
        <w:pStyle w:val="aff5"/>
        <w:numPr>
          <w:ilvl w:val="0"/>
          <w:numId w:val="18"/>
        </w:numPr>
        <w:tabs>
          <w:tab w:val="left" w:pos="1027"/>
        </w:tabs>
        <w:spacing w:before="236" w:line="276" w:lineRule="auto"/>
        <w:ind w:leftChars="200" w:left="440" w:rightChars="486" w:right="1069" w:firstLine="0"/>
        <w:jc w:val="both"/>
        <w:rPr>
          <w:sz w:val="28"/>
          <w:szCs w:val="28"/>
        </w:rPr>
      </w:pPr>
      <w:r>
        <w:rPr>
          <w:sz w:val="28"/>
          <w:szCs w:val="28"/>
        </w:rPr>
        <w:t>ясность (сжатость и лаконичность не должны искажать понимание</w:t>
      </w:r>
      <w:r>
        <w:rPr>
          <w:spacing w:val="1"/>
          <w:sz w:val="28"/>
          <w:szCs w:val="28"/>
        </w:rPr>
        <w:t xml:space="preserve"> </w:t>
      </w:r>
      <w:r>
        <w:rPr>
          <w:sz w:val="28"/>
          <w:szCs w:val="28"/>
        </w:rPr>
        <w:t>лексики; перевод должен точно передавать содержание оригинала в</w:t>
      </w:r>
      <w:r>
        <w:rPr>
          <w:spacing w:val="1"/>
          <w:sz w:val="28"/>
          <w:szCs w:val="28"/>
        </w:rPr>
        <w:t xml:space="preserve"> </w:t>
      </w:r>
      <w:r>
        <w:rPr>
          <w:sz w:val="28"/>
          <w:szCs w:val="28"/>
        </w:rPr>
        <w:t>терминах</w:t>
      </w:r>
      <w:r>
        <w:rPr>
          <w:spacing w:val="-4"/>
          <w:sz w:val="28"/>
          <w:szCs w:val="28"/>
        </w:rPr>
        <w:t xml:space="preserve"> </w:t>
      </w:r>
      <w:r>
        <w:rPr>
          <w:sz w:val="28"/>
          <w:szCs w:val="28"/>
        </w:rPr>
        <w:t>данной предметной</w:t>
      </w:r>
      <w:r>
        <w:rPr>
          <w:spacing w:val="-3"/>
          <w:sz w:val="28"/>
          <w:szCs w:val="28"/>
        </w:rPr>
        <w:t xml:space="preserve"> </w:t>
      </w:r>
      <w:r>
        <w:rPr>
          <w:sz w:val="28"/>
          <w:szCs w:val="28"/>
        </w:rPr>
        <w:t>области);</w:t>
      </w:r>
    </w:p>
    <w:p w14:paraId="5062EC4D" w14:textId="77777777" w:rsidR="00E74D60" w:rsidRDefault="007C0E40" w:rsidP="007919A9">
      <w:pPr>
        <w:pStyle w:val="aff5"/>
        <w:numPr>
          <w:ilvl w:val="0"/>
          <w:numId w:val="18"/>
        </w:numPr>
        <w:tabs>
          <w:tab w:val="left" w:pos="1027"/>
        </w:tabs>
        <w:spacing w:before="72" w:line="276" w:lineRule="auto"/>
        <w:ind w:leftChars="200" w:left="440" w:rightChars="486" w:right="1069" w:firstLine="0"/>
        <w:jc w:val="both"/>
        <w:rPr>
          <w:sz w:val="28"/>
          <w:szCs w:val="28"/>
        </w:rPr>
      </w:pPr>
      <w:r>
        <w:rPr>
          <w:sz w:val="28"/>
          <w:szCs w:val="28"/>
        </w:rPr>
        <w:t>литературное</w:t>
      </w:r>
      <w:r>
        <w:rPr>
          <w:spacing w:val="1"/>
          <w:sz w:val="28"/>
          <w:szCs w:val="28"/>
        </w:rPr>
        <w:t xml:space="preserve"> </w:t>
      </w:r>
      <w:r>
        <w:rPr>
          <w:sz w:val="28"/>
          <w:szCs w:val="28"/>
        </w:rPr>
        <w:t>изложение</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(текст</w:t>
      </w:r>
      <w:r>
        <w:rPr>
          <w:spacing w:val="1"/>
          <w:sz w:val="28"/>
          <w:szCs w:val="28"/>
        </w:rPr>
        <w:t xml:space="preserve"> </w:t>
      </w:r>
      <w:r>
        <w:rPr>
          <w:sz w:val="28"/>
          <w:szCs w:val="28"/>
        </w:rPr>
        <w:t>перевода</w:t>
      </w:r>
      <w:r>
        <w:rPr>
          <w:spacing w:val="1"/>
          <w:sz w:val="28"/>
          <w:szCs w:val="28"/>
        </w:rPr>
        <w:t xml:space="preserve"> </w:t>
      </w:r>
      <w:r>
        <w:rPr>
          <w:sz w:val="28"/>
          <w:szCs w:val="28"/>
        </w:rPr>
        <w:t>должен</w:t>
      </w:r>
      <w:r>
        <w:rPr>
          <w:spacing w:val="-67"/>
          <w:sz w:val="28"/>
          <w:szCs w:val="28"/>
        </w:rPr>
        <w:t xml:space="preserve"> </w:t>
      </w:r>
      <w:r>
        <w:rPr>
          <w:sz w:val="28"/>
          <w:szCs w:val="28"/>
        </w:rPr>
        <w:t>соответствовать</w:t>
      </w:r>
      <w:r>
        <w:rPr>
          <w:spacing w:val="1"/>
          <w:sz w:val="28"/>
          <w:szCs w:val="28"/>
        </w:rPr>
        <w:t xml:space="preserve"> </w:t>
      </w:r>
      <w:r>
        <w:rPr>
          <w:sz w:val="28"/>
          <w:szCs w:val="28"/>
        </w:rPr>
        <w:t>общепринятым</w:t>
      </w:r>
      <w:r>
        <w:rPr>
          <w:spacing w:val="1"/>
          <w:sz w:val="28"/>
          <w:szCs w:val="28"/>
        </w:rPr>
        <w:t xml:space="preserve"> </w:t>
      </w:r>
      <w:r>
        <w:rPr>
          <w:sz w:val="28"/>
          <w:szCs w:val="28"/>
        </w:rPr>
        <w:t>нормам</w:t>
      </w:r>
      <w:r>
        <w:rPr>
          <w:spacing w:val="1"/>
          <w:sz w:val="28"/>
          <w:szCs w:val="28"/>
        </w:rPr>
        <w:t xml:space="preserve"> </w:t>
      </w:r>
      <w:r>
        <w:rPr>
          <w:sz w:val="28"/>
          <w:szCs w:val="28"/>
        </w:rPr>
        <w:t>литературного</w:t>
      </w:r>
      <w:r>
        <w:rPr>
          <w:spacing w:val="1"/>
          <w:sz w:val="28"/>
          <w:szCs w:val="28"/>
        </w:rPr>
        <w:t xml:space="preserve"> </w:t>
      </w:r>
      <w:r>
        <w:rPr>
          <w:sz w:val="28"/>
          <w:szCs w:val="28"/>
        </w:rPr>
        <w:t>языка;</w:t>
      </w:r>
      <w:r>
        <w:rPr>
          <w:spacing w:val="-67"/>
          <w:sz w:val="28"/>
          <w:szCs w:val="28"/>
        </w:rPr>
        <w:t xml:space="preserve"> </w:t>
      </w:r>
      <w:r>
        <w:rPr>
          <w:sz w:val="28"/>
          <w:szCs w:val="28"/>
        </w:rPr>
        <w:t>студент должен использовать только один вариант перевода слова,</w:t>
      </w:r>
      <w:r>
        <w:rPr>
          <w:spacing w:val="1"/>
          <w:sz w:val="28"/>
          <w:szCs w:val="28"/>
        </w:rPr>
        <w:t xml:space="preserve"> </w:t>
      </w:r>
      <w:r>
        <w:rPr>
          <w:sz w:val="28"/>
          <w:szCs w:val="28"/>
        </w:rPr>
        <w:t>термина или выражения, приводить несколько вариантов «на выбор»</w:t>
      </w:r>
      <w:r>
        <w:rPr>
          <w:spacing w:val="-67"/>
          <w:sz w:val="28"/>
          <w:szCs w:val="28"/>
        </w:rPr>
        <w:t xml:space="preserve"> </w:t>
      </w:r>
      <w:r>
        <w:rPr>
          <w:sz w:val="28"/>
          <w:szCs w:val="28"/>
        </w:rPr>
        <w:t>не</w:t>
      </w:r>
      <w:r>
        <w:rPr>
          <w:spacing w:val="1"/>
          <w:sz w:val="28"/>
          <w:szCs w:val="28"/>
        </w:rPr>
        <w:t xml:space="preserve"> </w:t>
      </w:r>
      <w:r>
        <w:rPr>
          <w:sz w:val="28"/>
          <w:szCs w:val="28"/>
        </w:rPr>
        <w:t>рекомендуется;</w:t>
      </w:r>
      <w:r>
        <w:rPr>
          <w:spacing w:val="1"/>
          <w:sz w:val="28"/>
          <w:szCs w:val="28"/>
        </w:rPr>
        <w:t xml:space="preserve"> </w:t>
      </w:r>
      <w:r>
        <w:rPr>
          <w:sz w:val="28"/>
          <w:szCs w:val="28"/>
        </w:rPr>
        <w:t>необходимо</w:t>
      </w:r>
      <w:r>
        <w:rPr>
          <w:spacing w:val="1"/>
          <w:sz w:val="28"/>
          <w:szCs w:val="28"/>
        </w:rPr>
        <w:t xml:space="preserve"> </w:t>
      </w:r>
      <w:r>
        <w:rPr>
          <w:sz w:val="28"/>
          <w:szCs w:val="28"/>
        </w:rPr>
        <w:t>использовать</w:t>
      </w:r>
      <w:r>
        <w:rPr>
          <w:spacing w:val="1"/>
          <w:sz w:val="28"/>
          <w:szCs w:val="28"/>
        </w:rPr>
        <w:t xml:space="preserve"> </w:t>
      </w:r>
      <w:r>
        <w:rPr>
          <w:sz w:val="28"/>
          <w:szCs w:val="28"/>
        </w:rPr>
        <w:t>правильное</w:t>
      </w:r>
      <w:r>
        <w:rPr>
          <w:spacing w:val="1"/>
          <w:sz w:val="28"/>
          <w:szCs w:val="28"/>
        </w:rPr>
        <w:t xml:space="preserve"> </w:t>
      </w:r>
      <w:r>
        <w:rPr>
          <w:sz w:val="28"/>
          <w:szCs w:val="28"/>
        </w:rPr>
        <w:t>значение</w:t>
      </w:r>
      <w:r>
        <w:rPr>
          <w:spacing w:val="-67"/>
          <w:sz w:val="28"/>
          <w:szCs w:val="28"/>
        </w:rPr>
        <w:t xml:space="preserve"> </w:t>
      </w:r>
      <w:r>
        <w:rPr>
          <w:sz w:val="28"/>
          <w:szCs w:val="28"/>
        </w:rPr>
        <w:t>термина; при переводе на английский язык особое внимание следует</w:t>
      </w:r>
      <w:r>
        <w:rPr>
          <w:spacing w:val="1"/>
          <w:sz w:val="28"/>
          <w:szCs w:val="28"/>
        </w:rPr>
        <w:t xml:space="preserve"> </w:t>
      </w:r>
      <w:r>
        <w:rPr>
          <w:sz w:val="28"/>
          <w:szCs w:val="28"/>
        </w:rPr>
        <w:t>уделять грамматическим особенностям,</w:t>
      </w:r>
      <w:r>
        <w:rPr>
          <w:spacing w:val="1"/>
          <w:sz w:val="28"/>
          <w:szCs w:val="28"/>
        </w:rPr>
        <w:t xml:space="preserve"> </w:t>
      </w:r>
      <w:r>
        <w:rPr>
          <w:sz w:val="28"/>
          <w:szCs w:val="28"/>
        </w:rPr>
        <w:t>не типичным для</w:t>
      </w:r>
      <w:r>
        <w:rPr>
          <w:spacing w:val="1"/>
          <w:sz w:val="28"/>
          <w:szCs w:val="28"/>
        </w:rPr>
        <w:t xml:space="preserve"> </w:t>
      </w:r>
      <w:r>
        <w:rPr>
          <w:sz w:val="28"/>
          <w:szCs w:val="28"/>
        </w:rPr>
        <w:t>родного</w:t>
      </w:r>
      <w:r>
        <w:rPr>
          <w:spacing w:val="1"/>
          <w:sz w:val="28"/>
          <w:szCs w:val="28"/>
        </w:rPr>
        <w:t xml:space="preserve"> </w:t>
      </w:r>
      <w:r>
        <w:rPr>
          <w:sz w:val="28"/>
          <w:szCs w:val="28"/>
        </w:rPr>
        <w:t>языка).</w:t>
      </w:r>
    </w:p>
    <w:p w14:paraId="7E1022F5" w14:textId="77777777" w:rsidR="00E74D60" w:rsidRDefault="007C0E40">
      <w:pPr>
        <w:pStyle w:val="a5"/>
        <w:spacing w:before="238"/>
        <w:ind w:leftChars="200" w:left="440" w:rightChars="486" w:right="106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14:paraId="4C19FACD"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szCs w:val="28"/>
        </w:rPr>
        <w:t>прочитать</w:t>
      </w:r>
      <w:r>
        <w:rPr>
          <w:spacing w:val="1"/>
          <w:sz w:val="28"/>
          <w:szCs w:val="28"/>
        </w:rPr>
        <w:t xml:space="preserve"> </w:t>
      </w:r>
      <w:r>
        <w:rPr>
          <w:sz w:val="28"/>
          <w:szCs w:val="28"/>
        </w:rPr>
        <w:t>предложение,</w:t>
      </w:r>
      <w:r>
        <w:rPr>
          <w:spacing w:val="1"/>
          <w:sz w:val="28"/>
          <w:szCs w:val="28"/>
        </w:rPr>
        <w:t xml:space="preserve"> </w:t>
      </w:r>
      <w:r>
        <w:rPr>
          <w:sz w:val="28"/>
          <w:szCs w:val="28"/>
        </w:rPr>
        <w:t>постараться</w:t>
      </w:r>
      <w:r>
        <w:rPr>
          <w:spacing w:val="1"/>
          <w:sz w:val="28"/>
          <w:szCs w:val="28"/>
        </w:rPr>
        <w:t xml:space="preserve"> </w:t>
      </w:r>
      <w:r>
        <w:rPr>
          <w:sz w:val="28"/>
          <w:szCs w:val="28"/>
        </w:rPr>
        <w:t>понять</w:t>
      </w:r>
      <w:r>
        <w:rPr>
          <w:spacing w:val="1"/>
          <w:sz w:val="28"/>
          <w:szCs w:val="28"/>
        </w:rPr>
        <w:t xml:space="preserve"> </w:t>
      </w:r>
      <w:r>
        <w:rPr>
          <w:sz w:val="28"/>
          <w:szCs w:val="28"/>
        </w:rPr>
        <w:t>основной</w:t>
      </w:r>
      <w:r>
        <w:rPr>
          <w:spacing w:val="71"/>
          <w:sz w:val="28"/>
          <w:szCs w:val="28"/>
        </w:rPr>
        <w:t xml:space="preserve"> </w:t>
      </w:r>
      <w:r>
        <w:rPr>
          <w:sz w:val="28"/>
          <w:szCs w:val="28"/>
        </w:rPr>
        <w:t>смысл</w:t>
      </w:r>
      <w:r>
        <w:rPr>
          <w:spacing w:val="1"/>
          <w:sz w:val="28"/>
          <w:szCs w:val="28"/>
        </w:rPr>
        <w:t xml:space="preserve"> </w:t>
      </w:r>
      <w:r>
        <w:rPr>
          <w:sz w:val="28"/>
          <w:szCs w:val="28"/>
        </w:rPr>
        <w:t>данного</w:t>
      </w:r>
      <w:r>
        <w:rPr>
          <w:spacing w:val="-3"/>
          <w:sz w:val="28"/>
          <w:szCs w:val="28"/>
        </w:rPr>
        <w:t xml:space="preserve"> </w:t>
      </w:r>
      <w:r>
        <w:rPr>
          <w:sz w:val="28"/>
          <w:szCs w:val="28"/>
        </w:rPr>
        <w:t>предложения;</w:t>
      </w:r>
    </w:p>
    <w:p w14:paraId="1BB77699"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szCs w:val="28"/>
        </w:rPr>
        <w:t>проанализировать</w:t>
      </w:r>
      <w:r>
        <w:rPr>
          <w:spacing w:val="-7"/>
          <w:sz w:val="28"/>
          <w:szCs w:val="28"/>
        </w:rPr>
        <w:t xml:space="preserve"> </w:t>
      </w:r>
      <w:r>
        <w:rPr>
          <w:sz w:val="28"/>
          <w:szCs w:val="28"/>
        </w:rPr>
        <w:t>структуру</w:t>
      </w:r>
      <w:r>
        <w:rPr>
          <w:spacing w:val="-6"/>
          <w:sz w:val="28"/>
          <w:szCs w:val="28"/>
        </w:rPr>
        <w:t xml:space="preserve"> </w:t>
      </w:r>
      <w:r>
        <w:rPr>
          <w:sz w:val="28"/>
          <w:szCs w:val="28"/>
        </w:rPr>
        <w:t>предложения;</w:t>
      </w:r>
    </w:p>
    <w:p w14:paraId="684D832D" w14:textId="77777777" w:rsidR="00E74D60" w:rsidRDefault="007C0E40" w:rsidP="007919A9">
      <w:pPr>
        <w:pStyle w:val="aff5"/>
        <w:numPr>
          <w:ilvl w:val="1"/>
          <w:numId w:val="19"/>
        </w:numPr>
        <w:tabs>
          <w:tab w:val="left" w:pos="1026"/>
          <w:tab w:val="left" w:pos="1027"/>
        </w:tabs>
        <w:spacing w:line="240" w:lineRule="auto"/>
        <w:ind w:leftChars="200" w:left="440" w:rightChars="486" w:right="1069" w:firstLine="0"/>
        <w:jc w:val="both"/>
        <w:rPr>
          <w:sz w:val="28"/>
          <w:szCs w:val="28"/>
        </w:rPr>
      </w:pPr>
      <w:r>
        <w:rPr>
          <w:sz w:val="28"/>
          <w:szCs w:val="28"/>
        </w:rPr>
        <w:t>выписать</w:t>
      </w:r>
      <w:r>
        <w:rPr>
          <w:spacing w:val="-4"/>
          <w:sz w:val="28"/>
          <w:szCs w:val="28"/>
        </w:rPr>
        <w:t xml:space="preserve"> </w:t>
      </w:r>
      <w:r>
        <w:rPr>
          <w:sz w:val="28"/>
          <w:szCs w:val="28"/>
        </w:rPr>
        <w:t>незнакомую</w:t>
      </w:r>
      <w:r>
        <w:rPr>
          <w:spacing w:val="-4"/>
          <w:sz w:val="28"/>
          <w:szCs w:val="28"/>
        </w:rPr>
        <w:t xml:space="preserve"> </w:t>
      </w:r>
      <w:r>
        <w:rPr>
          <w:sz w:val="28"/>
          <w:szCs w:val="28"/>
        </w:rPr>
        <w:t>лексику;</w:t>
      </w:r>
    </w:p>
    <w:p w14:paraId="00AE4D03"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szCs w:val="28"/>
        </w:rPr>
        <w:t>найти</w:t>
      </w:r>
      <w:r>
        <w:rPr>
          <w:spacing w:val="1"/>
          <w:sz w:val="28"/>
          <w:szCs w:val="28"/>
        </w:rPr>
        <w:t xml:space="preserve"> </w:t>
      </w:r>
      <w:r>
        <w:rPr>
          <w:sz w:val="28"/>
          <w:szCs w:val="28"/>
        </w:rPr>
        <w:t>в</w:t>
      </w:r>
      <w:r>
        <w:rPr>
          <w:spacing w:val="1"/>
          <w:sz w:val="28"/>
          <w:szCs w:val="28"/>
        </w:rPr>
        <w:t xml:space="preserve"> </w:t>
      </w:r>
      <w:r>
        <w:rPr>
          <w:sz w:val="28"/>
          <w:szCs w:val="28"/>
        </w:rPr>
        <w:t>словаре</w:t>
      </w:r>
      <w:r>
        <w:rPr>
          <w:spacing w:val="1"/>
          <w:sz w:val="28"/>
          <w:szCs w:val="28"/>
        </w:rPr>
        <w:t xml:space="preserve"> </w:t>
      </w:r>
      <w:r>
        <w:rPr>
          <w:sz w:val="28"/>
          <w:szCs w:val="28"/>
        </w:rPr>
        <w:t>подходящий</w:t>
      </w:r>
      <w:r>
        <w:rPr>
          <w:spacing w:val="1"/>
          <w:sz w:val="28"/>
          <w:szCs w:val="28"/>
        </w:rPr>
        <w:t xml:space="preserve"> </w:t>
      </w:r>
      <w:r>
        <w:rPr>
          <w:sz w:val="28"/>
          <w:szCs w:val="28"/>
        </w:rPr>
        <w:t>по</w:t>
      </w:r>
      <w:r>
        <w:rPr>
          <w:spacing w:val="1"/>
          <w:sz w:val="28"/>
          <w:szCs w:val="28"/>
        </w:rPr>
        <w:t xml:space="preserve"> </w:t>
      </w:r>
      <w:r>
        <w:rPr>
          <w:sz w:val="28"/>
          <w:szCs w:val="28"/>
        </w:rPr>
        <w:t>смыслу</w:t>
      </w:r>
      <w:r>
        <w:rPr>
          <w:spacing w:val="1"/>
          <w:sz w:val="28"/>
          <w:szCs w:val="28"/>
        </w:rPr>
        <w:t xml:space="preserve"> </w:t>
      </w:r>
      <w:r>
        <w:rPr>
          <w:sz w:val="28"/>
          <w:szCs w:val="28"/>
        </w:rPr>
        <w:t>вариант</w:t>
      </w:r>
      <w:r>
        <w:rPr>
          <w:spacing w:val="71"/>
          <w:sz w:val="28"/>
          <w:szCs w:val="28"/>
        </w:rPr>
        <w:t xml:space="preserve"> </w:t>
      </w:r>
      <w:r>
        <w:rPr>
          <w:sz w:val="28"/>
          <w:szCs w:val="28"/>
        </w:rPr>
        <w:t>перевода</w:t>
      </w:r>
      <w:r>
        <w:rPr>
          <w:spacing w:val="1"/>
          <w:sz w:val="28"/>
          <w:szCs w:val="28"/>
        </w:rPr>
        <w:t xml:space="preserve"> </w:t>
      </w:r>
      <w:r>
        <w:rPr>
          <w:sz w:val="28"/>
          <w:szCs w:val="28"/>
        </w:rPr>
        <w:t>незнакомой</w:t>
      </w:r>
      <w:r>
        <w:rPr>
          <w:spacing w:val="-1"/>
          <w:sz w:val="28"/>
          <w:szCs w:val="28"/>
        </w:rPr>
        <w:t xml:space="preserve"> </w:t>
      </w:r>
      <w:r>
        <w:rPr>
          <w:sz w:val="28"/>
          <w:szCs w:val="28"/>
        </w:rPr>
        <w:t>лексики;</w:t>
      </w:r>
    </w:p>
    <w:p w14:paraId="39CD22A3"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rPr>
        <w:t>перевести предложение, используя изученные лексико-грамматические конструкции.</w:t>
      </w:r>
    </w:p>
    <w:p w14:paraId="0DB6AA0D" w14:textId="77777777" w:rsidR="00E74D60" w:rsidRDefault="00E74D60">
      <w:pPr>
        <w:pStyle w:val="a5"/>
        <w:spacing w:before="3"/>
        <w:ind w:leftChars="200" w:left="440" w:rightChars="486" w:right="1069"/>
        <w:jc w:val="both"/>
        <w:rPr>
          <w:sz w:val="28"/>
          <w:szCs w:val="28"/>
        </w:rPr>
      </w:pPr>
    </w:p>
    <w:p w14:paraId="33A663B4" w14:textId="77777777" w:rsidR="00E74D60" w:rsidRDefault="007C0E40">
      <w:pPr>
        <w:pStyle w:val="a5"/>
        <w:spacing w:before="2"/>
        <w:ind w:leftChars="200" w:left="440" w:rightChars="486" w:right="106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lastRenderedPageBreak/>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14:paraId="114BC5F6" w14:textId="77777777" w:rsidR="00E74D60" w:rsidRDefault="007C0E40" w:rsidP="007919A9">
      <w:pPr>
        <w:pStyle w:val="aff5"/>
        <w:numPr>
          <w:ilvl w:val="1"/>
          <w:numId w:val="19"/>
        </w:numPr>
        <w:tabs>
          <w:tab w:val="left" w:pos="912"/>
        </w:tabs>
        <w:spacing w:before="240" w:line="240" w:lineRule="auto"/>
        <w:ind w:leftChars="200" w:left="440" w:rightChars="486" w:right="1069" w:firstLine="0"/>
        <w:jc w:val="both"/>
        <w:rPr>
          <w:sz w:val="28"/>
          <w:szCs w:val="28"/>
        </w:rPr>
      </w:pPr>
      <w:r>
        <w:rPr>
          <w:sz w:val="28"/>
          <w:szCs w:val="28"/>
        </w:rPr>
        <w:t>имеющихся</w:t>
      </w:r>
      <w:r>
        <w:rPr>
          <w:spacing w:val="-5"/>
          <w:sz w:val="28"/>
          <w:szCs w:val="28"/>
        </w:rPr>
        <w:t xml:space="preserve"> </w:t>
      </w:r>
      <w:r>
        <w:rPr>
          <w:sz w:val="28"/>
          <w:szCs w:val="28"/>
        </w:rPr>
        <w:t>русскоязычных</w:t>
      </w:r>
      <w:r>
        <w:rPr>
          <w:spacing w:val="-3"/>
          <w:sz w:val="28"/>
          <w:szCs w:val="28"/>
        </w:rPr>
        <w:t xml:space="preserve"> </w:t>
      </w:r>
      <w:r>
        <w:rPr>
          <w:sz w:val="28"/>
          <w:szCs w:val="28"/>
        </w:rPr>
        <w:t>терминологических</w:t>
      </w:r>
      <w:r>
        <w:rPr>
          <w:spacing w:val="-4"/>
          <w:sz w:val="28"/>
          <w:szCs w:val="28"/>
        </w:rPr>
        <w:t xml:space="preserve"> </w:t>
      </w:r>
      <w:r>
        <w:rPr>
          <w:sz w:val="28"/>
          <w:szCs w:val="28"/>
        </w:rPr>
        <w:t>эквивалентов;</w:t>
      </w:r>
    </w:p>
    <w:p w14:paraId="22F6327B" w14:textId="6886533E" w:rsidR="00E74D60" w:rsidRDefault="007C0E40" w:rsidP="007919A9">
      <w:pPr>
        <w:pStyle w:val="aff5"/>
        <w:numPr>
          <w:ilvl w:val="1"/>
          <w:numId w:val="19"/>
        </w:numPr>
        <w:tabs>
          <w:tab w:val="left" w:pos="982"/>
        </w:tabs>
        <w:spacing w:line="360" w:lineRule="auto"/>
        <w:ind w:leftChars="200" w:left="440" w:rightChars="486" w:right="1069" w:firstLine="0"/>
        <w:jc w:val="both"/>
        <w:rPr>
          <w:sz w:val="28"/>
          <w:szCs w:val="28"/>
        </w:rPr>
      </w:pPr>
      <w:r>
        <w:rPr>
          <w:sz w:val="28"/>
          <w:szCs w:val="28"/>
        </w:rPr>
        <w:t>калькирования,</w:t>
      </w:r>
      <w:r>
        <w:rPr>
          <w:spacing w:val="1"/>
          <w:sz w:val="28"/>
          <w:szCs w:val="28"/>
        </w:rPr>
        <w:t xml:space="preserve"> </w:t>
      </w:r>
      <w:r>
        <w:rPr>
          <w:sz w:val="28"/>
          <w:szCs w:val="28"/>
        </w:rPr>
        <w:t>воспроизведения</w:t>
      </w:r>
      <w:r>
        <w:rPr>
          <w:spacing w:val="1"/>
          <w:sz w:val="28"/>
          <w:szCs w:val="28"/>
        </w:rPr>
        <w:t xml:space="preserve"> </w:t>
      </w:r>
      <w:r>
        <w:rPr>
          <w:sz w:val="28"/>
          <w:szCs w:val="28"/>
        </w:rPr>
        <w:t>морфемного</w:t>
      </w:r>
      <w:r>
        <w:rPr>
          <w:spacing w:val="1"/>
          <w:sz w:val="28"/>
          <w:szCs w:val="28"/>
        </w:rPr>
        <w:t xml:space="preserve"> </w:t>
      </w:r>
      <w:r>
        <w:rPr>
          <w:sz w:val="28"/>
          <w:szCs w:val="28"/>
        </w:rPr>
        <w:t>состава</w:t>
      </w:r>
      <w:r>
        <w:rPr>
          <w:spacing w:val="1"/>
          <w:sz w:val="28"/>
          <w:szCs w:val="28"/>
        </w:rPr>
        <w:t xml:space="preserve"> </w:t>
      </w:r>
      <w:r>
        <w:rPr>
          <w:sz w:val="28"/>
          <w:szCs w:val="28"/>
        </w:rPr>
        <w:t>слова</w:t>
      </w:r>
      <w:r>
        <w:rPr>
          <w:spacing w:val="1"/>
          <w:sz w:val="28"/>
          <w:szCs w:val="28"/>
        </w:rPr>
        <w:t xml:space="preserve"> </w:t>
      </w:r>
      <w:r>
        <w:rPr>
          <w:sz w:val="28"/>
          <w:szCs w:val="28"/>
        </w:rPr>
        <w:t>или</w:t>
      </w:r>
      <w:r>
        <w:rPr>
          <w:spacing w:val="1"/>
          <w:sz w:val="28"/>
          <w:szCs w:val="28"/>
        </w:rPr>
        <w:t xml:space="preserve"> </w:t>
      </w:r>
      <w:r>
        <w:rPr>
          <w:sz w:val="28"/>
          <w:szCs w:val="28"/>
        </w:rPr>
        <w:t>составной</w:t>
      </w:r>
      <w:r>
        <w:rPr>
          <w:spacing w:val="1"/>
          <w:sz w:val="28"/>
          <w:szCs w:val="28"/>
        </w:rPr>
        <w:t xml:space="preserve"> </w:t>
      </w:r>
      <w:r>
        <w:rPr>
          <w:sz w:val="28"/>
          <w:szCs w:val="28"/>
        </w:rPr>
        <w:t>части</w:t>
      </w:r>
      <w:r>
        <w:rPr>
          <w:spacing w:val="1"/>
          <w:sz w:val="28"/>
          <w:szCs w:val="28"/>
        </w:rPr>
        <w:t xml:space="preserve"> </w:t>
      </w:r>
      <w:r>
        <w:rPr>
          <w:sz w:val="28"/>
          <w:szCs w:val="28"/>
        </w:rPr>
        <w:t>устойчивого</w:t>
      </w:r>
      <w:r>
        <w:rPr>
          <w:spacing w:val="1"/>
          <w:sz w:val="28"/>
          <w:szCs w:val="28"/>
        </w:rPr>
        <w:t xml:space="preserve"> </w:t>
      </w:r>
      <w:r>
        <w:rPr>
          <w:sz w:val="28"/>
          <w:szCs w:val="28"/>
        </w:rPr>
        <w:t>словосочетания;</w:t>
      </w:r>
    </w:p>
    <w:p w14:paraId="59FB506E" w14:textId="77777777" w:rsidR="00E74D60" w:rsidRDefault="00E74D60">
      <w:pPr>
        <w:spacing w:line="360" w:lineRule="auto"/>
        <w:ind w:leftChars="200" w:left="440" w:rightChars="486" w:right="1069"/>
        <w:jc w:val="both"/>
        <w:rPr>
          <w:sz w:val="28"/>
          <w:szCs w:val="28"/>
        </w:rPr>
        <w:sectPr w:rsidR="00E74D60" w:rsidSect="00C0409A">
          <w:pgSz w:w="11910" w:h="16840"/>
          <w:pgMar w:top="1320" w:right="995" w:bottom="1240" w:left="1100" w:header="0" w:footer="976" w:gutter="0"/>
          <w:cols w:space="720"/>
        </w:sectPr>
      </w:pPr>
    </w:p>
    <w:p w14:paraId="19496B33" w14:textId="6ADEFF88" w:rsidR="00E74D60" w:rsidRDefault="007C0E40" w:rsidP="007919A9">
      <w:pPr>
        <w:pStyle w:val="aff5"/>
        <w:numPr>
          <w:ilvl w:val="1"/>
          <w:numId w:val="19"/>
        </w:numPr>
        <w:tabs>
          <w:tab w:val="left" w:pos="1020"/>
        </w:tabs>
        <w:spacing w:before="73" w:line="360" w:lineRule="auto"/>
        <w:ind w:leftChars="200" w:left="440" w:rightChars="486" w:right="1069" w:firstLine="0"/>
        <w:jc w:val="both"/>
        <w:rPr>
          <w:sz w:val="28"/>
          <w:szCs w:val="28"/>
        </w:rPr>
      </w:pPr>
      <w:r>
        <w:rPr>
          <w:sz w:val="28"/>
          <w:szCs w:val="28"/>
        </w:rPr>
        <w:lastRenderedPageBreak/>
        <w:t>транскрибирования</w:t>
      </w:r>
      <w:r>
        <w:rPr>
          <w:spacing w:val="1"/>
          <w:sz w:val="28"/>
          <w:szCs w:val="28"/>
        </w:rPr>
        <w:t xml:space="preserve"> </w:t>
      </w:r>
      <w:r>
        <w:rPr>
          <w:sz w:val="28"/>
          <w:szCs w:val="28"/>
        </w:rPr>
        <w:t>или</w:t>
      </w:r>
      <w:r>
        <w:rPr>
          <w:spacing w:val="1"/>
          <w:sz w:val="28"/>
          <w:szCs w:val="28"/>
        </w:rPr>
        <w:t xml:space="preserve"> </w:t>
      </w:r>
      <w:r>
        <w:rPr>
          <w:sz w:val="28"/>
          <w:szCs w:val="28"/>
        </w:rPr>
        <w:t>транслитерации,</w:t>
      </w:r>
      <w:r>
        <w:rPr>
          <w:spacing w:val="1"/>
          <w:sz w:val="28"/>
          <w:szCs w:val="28"/>
        </w:rPr>
        <w:t xml:space="preserve"> </w:t>
      </w:r>
      <w:r>
        <w:rPr>
          <w:sz w:val="28"/>
          <w:szCs w:val="28"/>
        </w:rPr>
        <w:t>передачи</w:t>
      </w:r>
      <w:r>
        <w:rPr>
          <w:spacing w:val="1"/>
          <w:sz w:val="28"/>
          <w:szCs w:val="28"/>
        </w:rPr>
        <w:t xml:space="preserve"> </w:t>
      </w:r>
      <w:r>
        <w:rPr>
          <w:sz w:val="28"/>
          <w:szCs w:val="28"/>
        </w:rPr>
        <w:t>букв</w:t>
      </w:r>
      <w:r>
        <w:rPr>
          <w:spacing w:val="1"/>
          <w:sz w:val="28"/>
          <w:szCs w:val="28"/>
        </w:rPr>
        <w:t xml:space="preserve"> </w:t>
      </w:r>
      <w:r>
        <w:rPr>
          <w:sz w:val="28"/>
          <w:szCs w:val="28"/>
        </w:rPr>
        <w:t>одной</w:t>
      </w:r>
      <w:r>
        <w:rPr>
          <w:spacing w:val="1"/>
          <w:sz w:val="28"/>
          <w:szCs w:val="28"/>
        </w:rPr>
        <w:t xml:space="preserve"> </w:t>
      </w:r>
      <w:r>
        <w:rPr>
          <w:sz w:val="28"/>
          <w:szCs w:val="28"/>
        </w:rPr>
        <w:t>письменности</w:t>
      </w:r>
      <w:r>
        <w:rPr>
          <w:spacing w:val="1"/>
          <w:sz w:val="28"/>
          <w:szCs w:val="28"/>
        </w:rPr>
        <w:t xml:space="preserve"> </w:t>
      </w:r>
      <w:r>
        <w:rPr>
          <w:sz w:val="28"/>
          <w:szCs w:val="28"/>
        </w:rPr>
        <w:t>посредством</w:t>
      </w:r>
      <w:r>
        <w:rPr>
          <w:spacing w:val="1"/>
          <w:sz w:val="28"/>
          <w:szCs w:val="28"/>
        </w:rPr>
        <w:t xml:space="preserve"> </w:t>
      </w:r>
      <w:r>
        <w:rPr>
          <w:sz w:val="28"/>
          <w:szCs w:val="28"/>
        </w:rPr>
        <w:t>букв</w:t>
      </w:r>
      <w:r>
        <w:rPr>
          <w:spacing w:val="1"/>
          <w:sz w:val="28"/>
          <w:szCs w:val="28"/>
        </w:rPr>
        <w:t xml:space="preserve"> </w:t>
      </w:r>
      <w:r>
        <w:rPr>
          <w:sz w:val="28"/>
          <w:szCs w:val="28"/>
        </w:rPr>
        <w:t>другой</w:t>
      </w:r>
      <w:r>
        <w:rPr>
          <w:spacing w:val="1"/>
          <w:sz w:val="28"/>
          <w:szCs w:val="28"/>
        </w:rPr>
        <w:t xml:space="preserve"> </w:t>
      </w:r>
      <w:r>
        <w:rPr>
          <w:sz w:val="28"/>
          <w:szCs w:val="28"/>
        </w:rPr>
        <w:t>письменности;</w:t>
      </w:r>
    </w:p>
    <w:p w14:paraId="30A231D6" w14:textId="77777777" w:rsidR="00E74D60" w:rsidRDefault="007C0E40" w:rsidP="007919A9">
      <w:pPr>
        <w:pStyle w:val="aff5"/>
        <w:numPr>
          <w:ilvl w:val="1"/>
          <w:numId w:val="19"/>
        </w:numPr>
        <w:tabs>
          <w:tab w:val="left" w:pos="1018"/>
        </w:tabs>
        <w:spacing w:before="240" w:line="360" w:lineRule="auto"/>
        <w:ind w:leftChars="200" w:left="440" w:rightChars="486" w:right="1069" w:firstLine="0"/>
        <w:jc w:val="both"/>
        <w:rPr>
          <w:sz w:val="28"/>
        </w:rPr>
      </w:pPr>
      <w:r>
        <w:rPr>
          <w:sz w:val="28"/>
          <w:szCs w:val="28"/>
        </w:rPr>
        <w:t>приема</w:t>
      </w:r>
      <w:r>
        <w:rPr>
          <w:spacing w:val="1"/>
          <w:sz w:val="28"/>
          <w:szCs w:val="28"/>
        </w:rPr>
        <w:t xml:space="preserve"> </w:t>
      </w:r>
      <w:r>
        <w:rPr>
          <w:sz w:val="28"/>
          <w:szCs w:val="28"/>
        </w:rPr>
        <w:t>описательного</w:t>
      </w:r>
      <w:r>
        <w:rPr>
          <w:spacing w:val="1"/>
          <w:sz w:val="28"/>
          <w:szCs w:val="28"/>
        </w:rPr>
        <w:t xml:space="preserve"> </w:t>
      </w:r>
      <w:r>
        <w:rPr>
          <w:sz w:val="28"/>
          <w:szCs w:val="28"/>
        </w:rPr>
        <w:t>перевода,</w:t>
      </w:r>
      <w:r>
        <w:rPr>
          <w:spacing w:val="1"/>
          <w:sz w:val="28"/>
          <w:szCs w:val="28"/>
        </w:rPr>
        <w:t xml:space="preserve"> </w:t>
      </w:r>
      <w:r>
        <w:rPr>
          <w:sz w:val="28"/>
          <w:szCs w:val="28"/>
        </w:rPr>
        <w:t>например</w:t>
      </w:r>
      <w:r>
        <w:rPr>
          <w:spacing w:val="1"/>
          <w:sz w:val="28"/>
          <w:szCs w:val="28"/>
        </w:rPr>
        <w:t xml:space="preserve"> </w:t>
      </w:r>
      <w:r>
        <w:rPr>
          <w:sz w:val="28"/>
          <w:szCs w:val="28"/>
        </w:rPr>
        <w:t>в</w:t>
      </w:r>
      <w:r>
        <w:rPr>
          <w:spacing w:val="1"/>
          <w:sz w:val="28"/>
          <w:szCs w:val="28"/>
        </w:rPr>
        <w:t xml:space="preserve"> </w:t>
      </w:r>
      <w:r>
        <w:rPr>
          <w:sz w:val="28"/>
          <w:szCs w:val="28"/>
        </w:rPr>
        <w:t>силу</w:t>
      </w:r>
      <w:r>
        <w:rPr>
          <w:spacing w:val="1"/>
          <w:sz w:val="28"/>
          <w:szCs w:val="28"/>
        </w:rPr>
        <w:t xml:space="preserve"> </w:t>
      </w:r>
      <w:r>
        <w:rPr>
          <w:sz w:val="28"/>
          <w:szCs w:val="28"/>
        </w:rPr>
        <w:t>отсутствия</w:t>
      </w:r>
      <w:r>
        <w:rPr>
          <w:spacing w:val="1"/>
          <w:sz w:val="28"/>
          <w:szCs w:val="28"/>
        </w:rPr>
        <w:t xml:space="preserve"> </w:t>
      </w:r>
      <w:r>
        <w:rPr>
          <w:sz w:val="28"/>
          <w:szCs w:val="28"/>
        </w:rPr>
        <w:t>дословного перевода выражение «the company to run at a loss» может</w:t>
      </w:r>
      <w:r>
        <w:rPr>
          <w:spacing w:val="1"/>
          <w:sz w:val="28"/>
          <w:szCs w:val="28"/>
        </w:rPr>
        <w:t xml:space="preserve"> </w:t>
      </w:r>
      <w:r>
        <w:rPr>
          <w:sz w:val="28"/>
          <w:szCs w:val="28"/>
        </w:rPr>
        <w:t>быть</w:t>
      </w:r>
      <w:r>
        <w:rPr>
          <w:spacing w:val="1"/>
          <w:sz w:val="28"/>
          <w:szCs w:val="28"/>
        </w:rPr>
        <w:t xml:space="preserve"> </w:t>
      </w:r>
      <w:r>
        <w:rPr>
          <w:sz w:val="28"/>
          <w:szCs w:val="28"/>
        </w:rPr>
        <w:t>переведено</w:t>
      </w:r>
      <w:r>
        <w:rPr>
          <w:spacing w:val="1"/>
          <w:sz w:val="28"/>
          <w:szCs w:val="28"/>
        </w:rPr>
        <w:t xml:space="preserve"> </w:t>
      </w:r>
      <w:r>
        <w:rPr>
          <w:sz w:val="28"/>
          <w:szCs w:val="28"/>
        </w:rPr>
        <w:t>описательно</w:t>
      </w:r>
      <w:r>
        <w:rPr>
          <w:spacing w:val="1"/>
          <w:sz w:val="28"/>
          <w:szCs w:val="28"/>
        </w:rPr>
        <w:t xml:space="preserve"> </w:t>
      </w:r>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w:t>
      </w:r>
      <w:r>
        <w:rPr>
          <w:spacing w:val="1"/>
          <w:sz w:val="28"/>
          <w:szCs w:val="28"/>
        </w:rPr>
        <w:t xml:space="preserve"> </w:t>
      </w:r>
      <w:r>
        <w:rPr>
          <w:sz w:val="28"/>
          <w:szCs w:val="28"/>
        </w:rPr>
        <w:t>«компания</w:t>
      </w:r>
      <w:r>
        <w:rPr>
          <w:spacing w:val="1"/>
          <w:sz w:val="28"/>
          <w:szCs w:val="28"/>
        </w:rPr>
        <w:t xml:space="preserve"> </w:t>
      </w:r>
      <w:r>
        <w:rPr>
          <w:sz w:val="28"/>
          <w:szCs w:val="28"/>
        </w:rPr>
        <w:t>несла</w:t>
      </w:r>
      <w:r>
        <w:rPr>
          <w:spacing w:val="1"/>
          <w:sz w:val="28"/>
          <w:szCs w:val="28"/>
        </w:rPr>
        <w:t xml:space="preserve"> </w:t>
      </w:r>
      <w:r>
        <w:rPr>
          <w:sz w:val="28"/>
          <w:szCs w:val="28"/>
        </w:rPr>
        <w:t>убытки»</w:t>
      </w:r>
      <w:r>
        <w:rPr>
          <w:spacing w:val="1"/>
          <w:sz w:val="28"/>
          <w:szCs w:val="28"/>
        </w:rPr>
        <w:t xml:space="preserve"> </w:t>
      </w:r>
      <w:r>
        <w:rPr>
          <w:sz w:val="28"/>
          <w:szCs w:val="28"/>
        </w:rPr>
        <w:t>или</w:t>
      </w:r>
      <w:r>
        <w:rPr>
          <w:spacing w:val="1"/>
          <w:sz w:val="28"/>
          <w:szCs w:val="28"/>
        </w:rPr>
        <w:t xml:space="preserve"> </w:t>
      </w:r>
      <w:r>
        <w:rPr>
          <w:sz w:val="28"/>
          <w:szCs w:val="28"/>
        </w:rPr>
        <w:t>при</w:t>
      </w:r>
      <w:r>
        <w:rPr>
          <w:spacing w:val="1"/>
          <w:sz w:val="28"/>
          <w:szCs w:val="28"/>
        </w:rPr>
        <w:t xml:space="preserve"> </w:t>
      </w:r>
      <w:r>
        <w:rPr>
          <w:sz w:val="28"/>
          <w:szCs w:val="28"/>
        </w:rPr>
        <w:t>помощи</w:t>
      </w:r>
      <w:r>
        <w:rPr>
          <w:spacing w:val="1"/>
          <w:sz w:val="28"/>
          <w:szCs w:val="28"/>
        </w:rPr>
        <w:t xml:space="preserve"> </w:t>
      </w:r>
      <w:r>
        <w:rPr>
          <w:sz w:val="28"/>
          <w:szCs w:val="28"/>
        </w:rPr>
        <w:t>развернутого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defined</w:t>
      </w:r>
      <w:r>
        <w:rPr>
          <w:spacing w:val="1"/>
          <w:sz w:val="28"/>
          <w:szCs w:val="28"/>
        </w:rPr>
        <w:t xml:space="preserve"> </w:t>
      </w:r>
      <w:r>
        <w:rPr>
          <w:sz w:val="28"/>
          <w:szCs w:val="28"/>
        </w:rPr>
        <w:t>benefit</w:t>
      </w:r>
      <w:r>
        <w:rPr>
          <w:spacing w:val="1"/>
          <w:sz w:val="28"/>
          <w:szCs w:val="28"/>
        </w:rPr>
        <w:t xml:space="preserve"> </w:t>
      </w:r>
      <w:r>
        <w:rPr>
          <w:sz w:val="28"/>
          <w:szCs w:val="28"/>
        </w:rPr>
        <w:t>scheme</w:t>
      </w:r>
      <w:r>
        <w:rPr>
          <w:spacing w:val="1"/>
          <w:sz w:val="28"/>
          <w:szCs w:val="28"/>
        </w:rPr>
        <w:t xml:space="preserve"> </w:t>
      </w:r>
      <w:r>
        <w:rPr>
          <w:sz w:val="28"/>
          <w:szCs w:val="28"/>
        </w:rPr>
        <w:t>–</w:t>
      </w:r>
      <w:r>
        <w:rPr>
          <w:spacing w:val="1"/>
          <w:sz w:val="28"/>
          <w:szCs w:val="28"/>
        </w:rPr>
        <w:t xml:space="preserve"> </w:t>
      </w:r>
      <w:r>
        <w:rPr>
          <w:sz w:val="28"/>
          <w:szCs w:val="28"/>
        </w:rPr>
        <w:t>«пенсионная</w:t>
      </w:r>
      <w:r>
        <w:rPr>
          <w:spacing w:val="1"/>
          <w:sz w:val="28"/>
          <w:szCs w:val="28"/>
        </w:rPr>
        <w:t xml:space="preserve"> </w:t>
      </w:r>
      <w:r>
        <w:rPr>
          <w:sz w:val="28"/>
          <w:szCs w:val="28"/>
        </w:rPr>
        <w:t>схема,</w:t>
      </w:r>
      <w:r>
        <w:rPr>
          <w:spacing w:val="1"/>
          <w:sz w:val="28"/>
          <w:szCs w:val="28"/>
        </w:rPr>
        <w:t xml:space="preserve"> </w:t>
      </w:r>
      <w:r>
        <w:rPr>
          <w:sz w:val="28"/>
          <w:szCs w:val="28"/>
        </w:rPr>
        <w:t>зависящая</w:t>
      </w:r>
      <w:r>
        <w:rPr>
          <w:spacing w:val="1"/>
          <w:sz w:val="28"/>
          <w:szCs w:val="28"/>
        </w:rPr>
        <w:t xml:space="preserve"> </w:t>
      </w:r>
      <w:r>
        <w:rPr>
          <w:sz w:val="28"/>
          <w:szCs w:val="28"/>
        </w:rPr>
        <w:t>от</w:t>
      </w:r>
      <w:r>
        <w:rPr>
          <w:spacing w:val="1"/>
          <w:sz w:val="28"/>
          <w:szCs w:val="28"/>
        </w:rPr>
        <w:t xml:space="preserve"> </w:t>
      </w:r>
      <w:r>
        <w:rPr>
          <w:sz w:val="28"/>
          <w:szCs w:val="28"/>
        </w:rPr>
        <w:t>стажа</w:t>
      </w:r>
      <w:r>
        <w:rPr>
          <w:spacing w:val="1"/>
          <w:sz w:val="28"/>
          <w:szCs w:val="28"/>
        </w:rPr>
        <w:t xml:space="preserve"> </w:t>
      </w:r>
      <w:r>
        <w:rPr>
          <w:sz w:val="28"/>
          <w:szCs w:val="28"/>
        </w:rPr>
        <w:t>работника».</w:t>
      </w:r>
    </w:p>
    <w:p w14:paraId="595E9BF5" w14:textId="77777777" w:rsidR="00E74D60" w:rsidRDefault="00E74D60">
      <w:pPr>
        <w:pStyle w:val="1"/>
        <w:spacing w:after="120"/>
        <w:ind w:left="0"/>
        <w:jc w:val="both"/>
        <w:rPr>
          <w:sz w:val="24"/>
          <w:szCs w:val="24"/>
        </w:rPr>
      </w:pPr>
    </w:p>
    <w:p w14:paraId="1D91EF35" w14:textId="77777777" w:rsidR="00E74D60" w:rsidRDefault="00E74D60"/>
    <w:p w14:paraId="029278A2" w14:textId="77777777" w:rsidR="00E74D60" w:rsidRDefault="007C0E40">
      <w:pPr>
        <w:pStyle w:val="1"/>
        <w:spacing w:after="120"/>
        <w:ind w:left="0"/>
      </w:pPr>
      <w:bookmarkStart w:id="12"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14:paraId="482A910E" w14:textId="77777777" w:rsidR="00E74D60" w:rsidRDefault="007C0E40">
      <w:pPr>
        <w:pStyle w:val="2"/>
        <w:ind w:firstLine="708"/>
        <w:rPr>
          <w:rFonts w:ascii="Times New Roman" w:eastAsia="Times New Roman" w:hAnsi="Times New Roman" w:cs="Times New Roman"/>
          <w:b/>
          <w:bCs/>
          <w:color w:val="auto"/>
          <w:kern w:val="2"/>
          <w:sz w:val="28"/>
          <w:szCs w:val="28"/>
          <w:lang w:eastAsia="ru-RU"/>
        </w:rPr>
      </w:pPr>
      <w:bookmarkStart w:id="13" w:name="_Toc70251182"/>
      <w:bookmarkStart w:id="14" w:name="_Toc531686467"/>
      <w:bookmarkStart w:id="15" w:name="_Toc70252592"/>
      <w:bookmarkStart w:id="16" w:name="_Toc70252577"/>
      <w:bookmarkStart w:id="17" w:name="_Toc531614950"/>
      <w:bookmarkStart w:id="18" w:name="_Toc70253438"/>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3"/>
      <w:bookmarkEnd w:id="14"/>
      <w:bookmarkEnd w:id="15"/>
      <w:bookmarkEnd w:id="16"/>
      <w:bookmarkEnd w:id="17"/>
      <w:bookmarkEnd w:id="18"/>
    </w:p>
    <w:p w14:paraId="240B9464" w14:textId="3CA3C103" w:rsidR="00E74D60" w:rsidRPr="00634F2E" w:rsidRDefault="007C0E40">
      <w:pPr>
        <w:ind w:firstLine="709"/>
        <w:rPr>
          <w:kern w:val="2"/>
          <w:sz w:val="28"/>
          <w:szCs w:val="28"/>
          <w:lang w:eastAsia="ru-RU"/>
        </w:rPr>
      </w:pPr>
      <w:bookmarkStart w:id="19" w:name="_Toc70253242"/>
      <w:bookmarkStart w:id="20" w:name="_Toc531614951"/>
      <w:bookmarkStart w:id="21" w:name="_Toc531686468"/>
      <w:bookmarkStart w:id="22" w:name="_Toc70252578"/>
      <w:bookmarkStart w:id="23" w:name="_Toc70252593"/>
      <w:bookmarkStart w:id="24" w:name="_Toc70250356"/>
      <w:bookmarkStart w:id="25" w:name="_Toc70251183"/>
      <w:r w:rsidRPr="00634F2E">
        <w:rPr>
          <w:kern w:val="2"/>
          <w:sz w:val="28"/>
          <w:szCs w:val="28"/>
          <w:lang w:eastAsia="ru-RU"/>
        </w:rPr>
        <w:t xml:space="preserve">1. </w:t>
      </w:r>
      <w:r>
        <w:rPr>
          <w:kern w:val="2"/>
          <w:sz w:val="28"/>
          <w:szCs w:val="28"/>
          <w:lang w:val="en-US" w:eastAsia="ru-RU"/>
        </w:rPr>
        <w:t>Windows</w:t>
      </w:r>
      <w:r w:rsidRPr="00634F2E">
        <w:rPr>
          <w:kern w:val="2"/>
          <w:sz w:val="28"/>
          <w:szCs w:val="28"/>
          <w:lang w:eastAsia="ru-RU"/>
        </w:rPr>
        <w:t xml:space="preserve">, </w:t>
      </w:r>
      <w:r>
        <w:rPr>
          <w:kern w:val="2"/>
          <w:sz w:val="28"/>
          <w:szCs w:val="28"/>
          <w:lang w:val="en-US" w:eastAsia="ru-RU"/>
        </w:rPr>
        <w:t>Microsoft</w:t>
      </w:r>
      <w:r w:rsidRPr="00634F2E">
        <w:rPr>
          <w:kern w:val="2"/>
          <w:sz w:val="28"/>
          <w:szCs w:val="28"/>
          <w:lang w:eastAsia="ru-RU"/>
        </w:rPr>
        <w:t xml:space="preserve"> </w:t>
      </w:r>
      <w:r>
        <w:rPr>
          <w:kern w:val="2"/>
          <w:sz w:val="28"/>
          <w:szCs w:val="28"/>
          <w:lang w:val="en-US" w:eastAsia="ru-RU"/>
        </w:rPr>
        <w:t>Office</w:t>
      </w:r>
      <w:bookmarkEnd w:id="19"/>
      <w:bookmarkEnd w:id="20"/>
      <w:bookmarkEnd w:id="21"/>
      <w:bookmarkEnd w:id="22"/>
      <w:bookmarkEnd w:id="23"/>
      <w:bookmarkEnd w:id="24"/>
      <w:bookmarkEnd w:id="25"/>
      <w:r w:rsidR="00E03492" w:rsidRPr="00634F2E">
        <w:rPr>
          <w:kern w:val="2"/>
          <w:sz w:val="28"/>
          <w:szCs w:val="28"/>
          <w:lang w:eastAsia="ru-RU"/>
        </w:rPr>
        <w:t xml:space="preserve">/ </w:t>
      </w:r>
      <w:r w:rsidR="00E03492">
        <w:rPr>
          <w:kern w:val="2"/>
          <w:sz w:val="28"/>
          <w:szCs w:val="28"/>
          <w:lang w:val="en-US" w:eastAsia="ru-RU"/>
        </w:rPr>
        <w:t>Astra</w:t>
      </w:r>
      <w:r w:rsidR="00E03492" w:rsidRPr="00634F2E">
        <w:rPr>
          <w:kern w:val="2"/>
          <w:sz w:val="28"/>
          <w:szCs w:val="28"/>
          <w:lang w:eastAsia="ru-RU"/>
        </w:rPr>
        <w:t xml:space="preserve"> </w:t>
      </w:r>
      <w:r w:rsidR="00E03492">
        <w:rPr>
          <w:kern w:val="2"/>
          <w:sz w:val="28"/>
          <w:szCs w:val="28"/>
          <w:lang w:val="en-US" w:eastAsia="ru-RU"/>
        </w:rPr>
        <w:t>Linux</w:t>
      </w:r>
    </w:p>
    <w:p w14:paraId="6B4883B0" w14:textId="77777777" w:rsidR="00E74D60" w:rsidRPr="00634F2E" w:rsidRDefault="007C0E40">
      <w:pPr>
        <w:ind w:firstLine="709"/>
        <w:rPr>
          <w:kern w:val="2"/>
          <w:sz w:val="28"/>
          <w:szCs w:val="28"/>
          <w:lang w:eastAsia="ru-RU"/>
        </w:rPr>
      </w:pPr>
      <w:bookmarkStart w:id="26" w:name="_Toc531614952"/>
      <w:bookmarkStart w:id="27" w:name="_Toc70253243"/>
      <w:bookmarkStart w:id="28" w:name="_Toc70251184"/>
      <w:bookmarkStart w:id="29" w:name="_Toc531686469"/>
      <w:bookmarkStart w:id="30" w:name="_Toc70252579"/>
      <w:bookmarkStart w:id="31" w:name="_Toc70252594"/>
      <w:bookmarkStart w:id="32" w:name="_Toc70250357"/>
      <w:r w:rsidRPr="00634F2E">
        <w:rPr>
          <w:kern w:val="2"/>
          <w:sz w:val="28"/>
          <w:szCs w:val="28"/>
          <w:lang w:eastAsia="ru-RU"/>
        </w:rPr>
        <w:t xml:space="preserve">2. </w:t>
      </w:r>
      <w:r>
        <w:rPr>
          <w:kern w:val="2"/>
          <w:sz w:val="28"/>
          <w:szCs w:val="28"/>
          <w:lang w:eastAsia="ru-RU"/>
        </w:rPr>
        <w:t>Антивирус</w:t>
      </w:r>
      <w:r w:rsidRPr="00634F2E">
        <w:rPr>
          <w:kern w:val="2"/>
          <w:sz w:val="28"/>
          <w:szCs w:val="28"/>
          <w:lang w:eastAsia="ru-RU"/>
        </w:rPr>
        <w:t xml:space="preserve"> </w:t>
      </w:r>
      <w:bookmarkEnd w:id="26"/>
      <w:bookmarkEnd w:id="27"/>
      <w:bookmarkEnd w:id="28"/>
      <w:bookmarkEnd w:id="29"/>
      <w:bookmarkEnd w:id="30"/>
      <w:bookmarkEnd w:id="31"/>
      <w:bookmarkEnd w:id="32"/>
      <w:r>
        <w:rPr>
          <w:kern w:val="2"/>
          <w:sz w:val="28"/>
          <w:szCs w:val="28"/>
          <w:lang w:val="en-US" w:eastAsia="ru-RU"/>
        </w:rPr>
        <w:t>Kaspersky</w:t>
      </w:r>
    </w:p>
    <w:p w14:paraId="57F0DC17" w14:textId="77777777" w:rsidR="00E74D60" w:rsidRDefault="007C0E40">
      <w:pPr>
        <w:pStyle w:val="2"/>
        <w:ind w:firstLine="708"/>
        <w:rPr>
          <w:rFonts w:ascii="Times New Roman" w:eastAsia="Times New Roman" w:hAnsi="Times New Roman" w:cs="Times New Roman"/>
          <w:color w:val="auto"/>
          <w:kern w:val="2"/>
          <w:sz w:val="28"/>
          <w:szCs w:val="28"/>
          <w:lang w:eastAsia="ru-RU"/>
        </w:rPr>
      </w:pPr>
      <w:bookmarkStart w:id="33" w:name="_Toc531686470"/>
      <w:bookmarkStart w:id="34" w:name="_Toc531614953"/>
      <w:bookmarkStart w:id="35" w:name="_Toc70252581"/>
      <w:bookmarkStart w:id="36" w:name="_Toc70251186"/>
      <w:bookmarkStart w:id="37" w:name="_Toc70252596"/>
      <w:bookmarkStart w:id="38" w:name="_Toc70253439"/>
      <w:r w:rsidRPr="004D00ED">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14:paraId="4E384096" w14:textId="77777777" w:rsidR="00E74D60" w:rsidRDefault="007C0E40">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5F12995A" w14:textId="77777777" w:rsidR="00E74D60" w:rsidRDefault="007C0E40">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14:paraId="6791E9E2" w14:textId="77777777" w:rsidR="00E74D60" w:rsidRDefault="007C0E40">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21">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63C67B49" w14:textId="77777777" w:rsidR="00E74D60" w:rsidRDefault="007C0E40">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507486D8" w14:textId="77777777" w:rsidR="00E74D60" w:rsidRDefault="007C0E40">
      <w:pPr>
        <w:pStyle w:val="2"/>
        <w:ind w:firstLine="708"/>
        <w:rPr>
          <w:rFonts w:ascii="Times New Roman" w:eastAsia="Times New Roman" w:hAnsi="Times New Roman" w:cs="Times New Roman"/>
          <w:b/>
          <w:bCs/>
          <w:color w:val="auto"/>
          <w:sz w:val="28"/>
          <w:szCs w:val="28"/>
          <w:lang w:eastAsia="ru-RU"/>
        </w:rPr>
      </w:pPr>
      <w:bookmarkStart w:id="39" w:name="_Toc70252597"/>
      <w:bookmarkStart w:id="40" w:name="_Toc70253440"/>
      <w:bookmarkStart w:id="41" w:name="_Toc70252582"/>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9"/>
      <w:bookmarkEnd w:id="40"/>
      <w:bookmarkEnd w:id="41"/>
    </w:p>
    <w:p w14:paraId="2165F8D1" w14:textId="77777777" w:rsidR="00E74D60" w:rsidRDefault="007C0E40">
      <w:pPr>
        <w:ind w:firstLine="709"/>
        <w:jc w:val="both"/>
        <w:rPr>
          <w:sz w:val="28"/>
          <w:szCs w:val="28"/>
          <w:lang w:eastAsia="ru-RU"/>
        </w:rPr>
      </w:pPr>
      <w:r>
        <w:rPr>
          <w:sz w:val="28"/>
          <w:szCs w:val="28"/>
          <w:lang w:eastAsia="ru-RU"/>
        </w:rPr>
        <w:t>Не используется</w:t>
      </w:r>
    </w:p>
    <w:p w14:paraId="6007366D" w14:textId="77777777" w:rsidR="00E74D60" w:rsidRDefault="007C0E40">
      <w:pPr>
        <w:pStyle w:val="1"/>
        <w:spacing w:after="120"/>
        <w:ind w:left="0"/>
        <w:rPr>
          <w:rFonts w:eastAsia="等? Light"/>
          <w:lang w:eastAsia="ru-RU"/>
        </w:rPr>
      </w:pPr>
      <w:bookmarkStart w:id="42" w:name="_Toc6853598"/>
      <w:r>
        <w:t>12. Описание материально-технической базы, необходимой для осуществления образовательного процесса по дисциплине.</w:t>
      </w:r>
      <w:bookmarkEnd w:id="42"/>
    </w:p>
    <w:p w14:paraId="0FBFDEE6" w14:textId="5250252C" w:rsidR="00E74D60" w:rsidRDefault="007C0E40">
      <w:pPr>
        <w:spacing w:after="120"/>
        <w:jc w:val="both"/>
      </w:pPr>
      <w:r>
        <w:rPr>
          <w:sz w:val="28"/>
          <w:szCs w:val="28"/>
          <w:lang w:eastAsia="ru-RU"/>
        </w:rPr>
        <w:t xml:space="preserve">Для осуществления образовательного процесса по дисциплине </w:t>
      </w:r>
      <w:r w:rsidRPr="006B6932">
        <w:rPr>
          <w:sz w:val="28"/>
          <w:szCs w:val="28"/>
          <w:lang w:eastAsia="ru-RU"/>
        </w:rPr>
        <w:t>«</w:t>
      </w:r>
      <w:r w:rsidR="00E03492" w:rsidRPr="001E3422">
        <w:rPr>
          <w:sz w:val="28"/>
          <w:szCs w:val="28"/>
          <w:lang w:eastAsia="ru-RU"/>
        </w:rPr>
        <w:t>Восточный язык</w:t>
      </w:r>
      <w:r w:rsidR="00E03492">
        <w:rPr>
          <w:sz w:val="28"/>
          <w:szCs w:val="28"/>
          <w:lang w:eastAsia="ru-RU"/>
        </w:rPr>
        <w:t xml:space="preserve"> (д</w:t>
      </w:r>
      <w:r w:rsidRPr="006B6932">
        <w:rPr>
          <w:sz w:val="28"/>
          <w:szCs w:val="28"/>
          <w:lang w:eastAsia="ru-RU"/>
        </w:rPr>
        <w:t>еловая корреспонденция</w:t>
      </w:r>
      <w:r w:rsidR="00E03492">
        <w:rPr>
          <w:sz w:val="28"/>
          <w:szCs w:val="28"/>
          <w:lang w:eastAsia="ru-RU"/>
        </w:rPr>
        <w:t>)</w:t>
      </w:r>
      <w:r w:rsidRPr="006B6932">
        <w:rPr>
          <w:sz w:val="28"/>
          <w:szCs w:val="28"/>
          <w:lang w:eastAsia="ru-RU"/>
        </w:rPr>
        <w:t>» необходимо: 1. аудио и видео воспроизводящие устройства; 2. мультимедийные аудитории; 2. компьютерные классы.</w:t>
      </w:r>
    </w:p>
    <w:sectPr w:rsidR="00E74D60">
      <w:footerReference w:type="default" r:id="rId22"/>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C5A9E" w14:textId="77777777" w:rsidR="00451E24" w:rsidRDefault="00451E24">
      <w:pPr>
        <w:spacing w:line="240" w:lineRule="auto"/>
      </w:pPr>
      <w:r>
        <w:separator/>
      </w:r>
    </w:p>
  </w:endnote>
  <w:endnote w:type="continuationSeparator" w:id="0">
    <w:p w14:paraId="06BB2A86" w14:textId="77777777" w:rsidR="00451E24" w:rsidRDefault="00451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MS Gothic"/>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Noto Sans Devanagari">
    <w:altName w:val="Cambria"/>
    <w:charset w:val="00"/>
    <w:family w:val="swiss"/>
    <w:pitch w:val="variable"/>
    <w:sig w:usb0="80008023" w:usb1="00002046"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ungsuh">
    <w:altName w:val="Malgun Gothic Semilight"/>
    <w:charset w:val="81"/>
    <w:family w:val="roman"/>
    <w:pitch w:val="variable"/>
    <w:sig w:usb0="B00002AF" w:usb1="69D77CFB" w:usb2="00000030" w:usb3="00000000" w:csb0="0008009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142D" w14:textId="77777777" w:rsidR="00E74D60" w:rsidRDefault="007C0E40">
    <w:pPr>
      <w:pStyle w:val="aa"/>
      <w:rPr>
        <w:rFonts w:cs="Times New Roman"/>
      </w:rPr>
    </w:pPr>
    <w:r>
      <w:rPr>
        <w:rFonts w:cs="Times New Roman"/>
        <w:noProof/>
      </w:rPr>
      <mc:AlternateContent>
        <mc:Choice Requires="wps">
          <w:drawing>
            <wp:anchor distT="0" distB="0" distL="0" distR="0" simplePos="0" relativeHeight="1024" behindDoc="1" locked="0" layoutInCell="0" allowOverlap="1" wp14:anchorId="00325A05" wp14:editId="26B4108A">
              <wp:simplePos x="0" y="0"/>
              <wp:positionH relativeFrom="margin">
                <wp:align>center</wp:align>
              </wp:positionH>
              <wp:positionV relativeFrom="paragraph">
                <wp:posOffset>635</wp:posOffset>
              </wp:positionV>
              <wp:extent cx="33020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330200" cy="365760"/>
                      </a:xfrm>
                      <a:prstGeom prst="rect">
                        <a:avLst/>
                      </a:prstGeom>
                      <a:noFill/>
                      <a:ln w="0">
                        <a:noFill/>
                      </a:ln>
                    </wps:spPr>
                    <wps:style>
                      <a:lnRef idx="0">
                        <a:srgbClr val="FFFFFF"/>
                      </a:lnRef>
                      <a:fillRef idx="0">
                        <a:srgbClr val="FFFFFF"/>
                      </a:fillRef>
                      <a:effectRef idx="0">
                        <a:srgbClr val="FFFFFF"/>
                      </a:effectRef>
                      <a:fontRef idx="minor"/>
                    </wps:style>
                    <wps:txbx>
                      <w:txbxContent>
                        <w:p w14:paraId="68AC864F" w14:textId="7BEDCB43" w:rsidR="00E74D60" w:rsidRDefault="007C0E40">
                          <w:pPr>
                            <w:pStyle w:val="aa"/>
                            <w:rPr>
                              <w:rFonts w:cs="Times New Roman"/>
                            </w:rPr>
                          </w:pPr>
                          <w:r>
                            <w:rPr>
                              <w:color w:val="000000"/>
                            </w:rPr>
                            <w:fldChar w:fldCharType="begin"/>
                          </w:r>
                          <w:r>
                            <w:rPr>
                              <w:color w:val="000000"/>
                            </w:rPr>
                            <w:instrText>PAGE</w:instrText>
                          </w:r>
                          <w:r>
                            <w:rPr>
                              <w:color w:val="000000"/>
                            </w:rPr>
                            <w:fldChar w:fldCharType="separate"/>
                          </w:r>
                          <w:r w:rsidR="008E35F1">
                            <w:rPr>
                              <w:noProof/>
                              <w:color w:val="000000"/>
                            </w:rPr>
                            <w:t>39</w:t>
                          </w:r>
                          <w:r>
                            <w:rPr>
                              <w:color w:val="000000"/>
                            </w:rPr>
                            <w:fldChar w:fldCharType="end"/>
                          </w:r>
                        </w:p>
                      </w:txbxContent>
                    </wps:txbx>
                    <wps:bodyPr wrap="square" lIns="0" tIns="0" rIns="0" bIns="0">
                      <a:spAutoFit/>
                    </wps:bodyPr>
                  </wps:wsp>
                </a:graphicData>
              </a:graphic>
            </wp:anchor>
          </w:drawing>
        </mc:Choice>
        <mc:Fallback>
          <w:pict>
            <v:rect w14:anchorId="00325A05" id="Text Box 41" o:spid="_x0000_s1031" style="position:absolute;margin-left:0;margin-top:.05pt;width:26pt;height:28.85pt;z-index:-503315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" o:allowincell="f" filled="f" stroked="f" strokeweight="0">
              <v:textbox style="mso-fit-shape-to-text:t" inset="0,0,0,0">
                <w:txbxContent>
                  <w:p w14:paraId="68AC864F" w14:textId="7BEDCB43" w:rsidR="00E74D60" w:rsidRDefault="007C0E40">
                    <w:pPr>
                      <w:pStyle w:val="aa"/>
                      <w:rPr>
                        <w:rFonts w:cs="Times New Roman"/>
                      </w:rPr>
                    </w:pPr>
                    <w:r>
                      <w:rPr>
                        <w:color w:val="000000"/>
                      </w:rPr>
                      <w:fldChar w:fldCharType="begin"/>
                    </w:r>
                    <w:r>
                      <w:rPr>
                        <w:color w:val="000000"/>
                      </w:rPr>
                      <w:instrText>PAGE</w:instrText>
                    </w:r>
                    <w:r>
                      <w:rPr>
                        <w:color w:val="000000"/>
                      </w:rPr>
                      <w:fldChar w:fldCharType="separate"/>
                    </w:r>
                    <w:r w:rsidR="008E35F1">
                      <w:rPr>
                        <w:noProof/>
                        <w:color w:val="000000"/>
                      </w:rPr>
                      <w:t>39</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3852F" w14:textId="77777777" w:rsidR="00451E24" w:rsidRDefault="00451E24">
      <w:pPr>
        <w:spacing w:line="240" w:lineRule="auto"/>
      </w:pPr>
      <w:r>
        <w:separator/>
      </w:r>
    </w:p>
  </w:footnote>
  <w:footnote w:type="continuationSeparator" w:id="0">
    <w:p w14:paraId="4F99C052" w14:textId="77777777" w:rsidR="00451E24" w:rsidRDefault="00451E2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multilevel"/>
    <w:tmpl w:val="6B04FB8E"/>
    <w:lvl w:ilvl="0">
      <w:start w:val="1"/>
      <w:numFmt w:val="decimal"/>
      <w:suff w:val="space"/>
      <w:lvlText w:val="%1."/>
      <w:lvlJc w:val="left"/>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4"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5"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6"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7"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8"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056F2C3C"/>
    <w:multiLevelType w:val="hybridMultilevel"/>
    <w:tmpl w:val="7F7C3352"/>
    <w:lvl w:ilvl="0" w:tplc="A6E071F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05886242"/>
    <w:multiLevelType w:val="multilevel"/>
    <w:tmpl w:val="9A16BEB2"/>
    <w:lvl w:ilvl="0">
      <w:start w:val="1"/>
      <w:numFmt w:val="decimal"/>
      <w:lvlText w:val="%1."/>
      <w:lvlJc w:val="left"/>
      <w:pPr>
        <w:ind w:left="318" w:hanging="360"/>
      </w:pPr>
      <w:rPr>
        <w:rFonts w:ascii="Times New Roman" w:eastAsia="Times New Roman" w:hAnsi="Times New Roman" w:cs="Times New Roman"/>
        <w:b/>
        <w:sz w:val="28"/>
        <w:szCs w:val="28"/>
      </w:rPr>
    </w:lvl>
    <w:lvl w:ilvl="1">
      <w:numFmt w:val="bullet"/>
      <w:lvlText w:val="•"/>
      <w:lvlJc w:val="left"/>
      <w:pPr>
        <w:ind w:left="1340" w:hanging="360"/>
      </w:pPr>
    </w:lvl>
    <w:lvl w:ilvl="2">
      <w:numFmt w:val="bullet"/>
      <w:lvlText w:val="•"/>
      <w:lvlJc w:val="left"/>
      <w:pPr>
        <w:ind w:left="2361" w:hanging="360"/>
      </w:pPr>
    </w:lvl>
    <w:lvl w:ilvl="3">
      <w:numFmt w:val="bullet"/>
      <w:lvlText w:val="•"/>
      <w:lvlJc w:val="left"/>
      <w:pPr>
        <w:ind w:left="3381" w:hanging="360"/>
      </w:pPr>
    </w:lvl>
    <w:lvl w:ilvl="4">
      <w:numFmt w:val="bullet"/>
      <w:lvlText w:val="•"/>
      <w:lvlJc w:val="left"/>
      <w:pPr>
        <w:ind w:left="4402" w:hanging="360"/>
      </w:pPr>
    </w:lvl>
    <w:lvl w:ilvl="5">
      <w:numFmt w:val="bullet"/>
      <w:lvlText w:val="•"/>
      <w:lvlJc w:val="left"/>
      <w:pPr>
        <w:ind w:left="5423" w:hanging="360"/>
      </w:pPr>
    </w:lvl>
    <w:lvl w:ilvl="6">
      <w:numFmt w:val="bullet"/>
      <w:lvlText w:val="•"/>
      <w:lvlJc w:val="left"/>
      <w:pPr>
        <w:ind w:left="6443" w:hanging="360"/>
      </w:pPr>
    </w:lvl>
    <w:lvl w:ilvl="7">
      <w:numFmt w:val="bullet"/>
      <w:lvlText w:val="•"/>
      <w:lvlJc w:val="left"/>
      <w:pPr>
        <w:ind w:left="7464" w:hanging="360"/>
      </w:pPr>
    </w:lvl>
    <w:lvl w:ilvl="8">
      <w:numFmt w:val="bullet"/>
      <w:lvlText w:val="•"/>
      <w:lvlJc w:val="left"/>
      <w:pPr>
        <w:ind w:left="8485" w:hanging="360"/>
      </w:pPr>
    </w:lvl>
  </w:abstractNum>
  <w:abstractNum w:abstractNumId="13" w15:restartNumberingAfterBreak="0">
    <w:nsid w:val="06702D12"/>
    <w:multiLevelType w:val="hybridMultilevel"/>
    <w:tmpl w:val="CE5AE07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A32C1F"/>
    <w:multiLevelType w:val="hybridMultilevel"/>
    <w:tmpl w:val="FDFC5BC8"/>
    <w:lvl w:ilvl="0" w:tplc="B2108B7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D63E3A"/>
    <w:multiLevelType w:val="hybridMultilevel"/>
    <w:tmpl w:val="468AA2A8"/>
    <w:lvl w:ilvl="0" w:tplc="DA98A6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17" w15:restartNumberingAfterBreak="0">
    <w:nsid w:val="1AEF65F6"/>
    <w:multiLevelType w:val="hybridMultilevel"/>
    <w:tmpl w:val="994C6518"/>
    <w:lvl w:ilvl="0" w:tplc="35764514">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0FF01E7"/>
    <w:multiLevelType w:val="multilevel"/>
    <w:tmpl w:val="3C1E9F18"/>
    <w:lvl w:ilvl="0">
      <w:start w:val="1"/>
      <w:numFmt w:val="decimal"/>
      <w:lvlText w:val="%1."/>
      <w:lvlJc w:val="left"/>
      <w:pPr>
        <w:ind w:left="0" w:firstLine="0"/>
      </w:pPr>
    </w:lvl>
    <w:lvl w:ilvl="1">
      <w:start w:val="8"/>
      <w:numFmt w:val="decimal"/>
      <w:lvlText w:val="%2."/>
      <w:lvlJc w:val="left"/>
      <w:pPr>
        <w:ind w:left="678" w:hanging="213"/>
      </w:pPr>
      <w:rPr>
        <w:rFonts w:ascii="Times New Roman" w:eastAsia="Times New Roman" w:hAnsi="Times New Roman" w:cs="Times New Roman"/>
        <w:b/>
        <w:sz w:val="26"/>
        <w:szCs w:val="26"/>
      </w:rPr>
    </w:lvl>
    <w:lvl w:ilvl="2">
      <w:numFmt w:val="bullet"/>
      <w:lvlText w:val="•"/>
      <w:lvlJc w:val="left"/>
      <w:pPr>
        <w:ind w:left="1774" w:hanging="213"/>
      </w:pPr>
    </w:lvl>
    <w:lvl w:ilvl="3">
      <w:numFmt w:val="bullet"/>
      <w:lvlText w:val="•"/>
      <w:lvlJc w:val="left"/>
      <w:pPr>
        <w:ind w:left="2868" w:hanging="213"/>
      </w:pPr>
    </w:lvl>
    <w:lvl w:ilvl="4">
      <w:numFmt w:val="bullet"/>
      <w:lvlText w:val="•"/>
      <w:lvlJc w:val="left"/>
      <w:pPr>
        <w:ind w:left="3962" w:hanging="213"/>
      </w:pPr>
    </w:lvl>
    <w:lvl w:ilvl="5">
      <w:numFmt w:val="bullet"/>
      <w:lvlText w:val="•"/>
      <w:lvlJc w:val="left"/>
      <w:pPr>
        <w:ind w:left="5056" w:hanging="213"/>
      </w:pPr>
    </w:lvl>
    <w:lvl w:ilvl="6">
      <w:numFmt w:val="bullet"/>
      <w:lvlText w:val="•"/>
      <w:lvlJc w:val="left"/>
      <w:pPr>
        <w:ind w:left="6150" w:hanging="213"/>
      </w:pPr>
    </w:lvl>
    <w:lvl w:ilvl="7">
      <w:numFmt w:val="bullet"/>
      <w:lvlText w:val="•"/>
      <w:lvlJc w:val="left"/>
      <w:pPr>
        <w:ind w:left="7244" w:hanging="213"/>
      </w:pPr>
    </w:lvl>
    <w:lvl w:ilvl="8">
      <w:numFmt w:val="bullet"/>
      <w:lvlText w:val="•"/>
      <w:lvlJc w:val="left"/>
      <w:pPr>
        <w:ind w:left="8338" w:hanging="213"/>
      </w:pPr>
    </w:lvl>
  </w:abstractNum>
  <w:abstractNum w:abstractNumId="19" w15:restartNumberingAfterBreak="0">
    <w:nsid w:val="22D1700C"/>
    <w:multiLevelType w:val="hybridMultilevel"/>
    <w:tmpl w:val="DC2C39AA"/>
    <w:lvl w:ilvl="0" w:tplc="A9628C1E">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43FCF68"/>
    <w:multiLevelType w:val="multilevel"/>
    <w:tmpl w:val="243FC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0B5F91"/>
    <w:multiLevelType w:val="singleLevel"/>
    <w:tmpl w:val="9BD94584"/>
    <w:lvl w:ilvl="0">
      <w:start w:val="1"/>
      <w:numFmt w:val="decimal"/>
      <w:suff w:val="space"/>
      <w:lvlText w:val="%1."/>
      <w:lvlJc w:val="left"/>
    </w:lvl>
  </w:abstractNum>
  <w:abstractNum w:abstractNumId="22"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AA53F45"/>
    <w:multiLevelType w:val="multilevel"/>
    <w:tmpl w:val="DB643F9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2F2B4C1C"/>
    <w:multiLevelType w:val="multilevel"/>
    <w:tmpl w:val="25940A30"/>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0BA1AEC"/>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37C6010"/>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48A52E8"/>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9AF1D59"/>
    <w:multiLevelType w:val="hybridMultilevel"/>
    <w:tmpl w:val="B426B612"/>
    <w:lvl w:ilvl="0" w:tplc="DF7883C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2B54B71"/>
    <w:multiLevelType w:val="hybridMultilevel"/>
    <w:tmpl w:val="FB26A24C"/>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76E19E6"/>
    <w:multiLevelType w:val="singleLevel"/>
    <w:tmpl w:val="9BD94584"/>
    <w:lvl w:ilvl="0">
      <w:start w:val="1"/>
      <w:numFmt w:val="decimal"/>
      <w:suff w:val="space"/>
      <w:lvlText w:val="%1."/>
      <w:lvlJc w:val="left"/>
    </w:lvl>
  </w:abstractNum>
  <w:abstractNum w:abstractNumId="32" w15:restartNumberingAfterBreak="0">
    <w:nsid w:val="4B147BCA"/>
    <w:multiLevelType w:val="hybridMultilevel"/>
    <w:tmpl w:val="C1A67EBA"/>
    <w:lvl w:ilvl="0" w:tplc="9964194C">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E165B08"/>
    <w:multiLevelType w:val="hybridMultilevel"/>
    <w:tmpl w:val="4A9CC3D4"/>
    <w:lvl w:ilvl="0" w:tplc="7A3CF41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06505A0"/>
    <w:multiLevelType w:val="multilevel"/>
    <w:tmpl w:val="FC10A0C6"/>
    <w:lvl w:ilvl="0">
      <w:start w:val="1"/>
      <w:numFmt w:val="decimal"/>
      <w:lvlText w:val="%1)"/>
      <w:lvlJc w:val="left"/>
      <w:pPr>
        <w:ind w:left="373" w:hanging="360"/>
      </w:pPr>
    </w:lvl>
    <w:lvl w:ilvl="1">
      <w:start w:val="1"/>
      <w:numFmt w:val="lowerLetter"/>
      <w:lvlText w:val="%2."/>
      <w:lvlJc w:val="left"/>
      <w:pPr>
        <w:ind w:left="1093" w:hanging="360"/>
      </w:pPr>
    </w:lvl>
    <w:lvl w:ilvl="2">
      <w:start w:val="1"/>
      <w:numFmt w:val="lowerRoman"/>
      <w:lvlText w:val="%3."/>
      <w:lvlJc w:val="right"/>
      <w:pPr>
        <w:ind w:left="1813" w:hanging="180"/>
      </w:pPr>
    </w:lvl>
    <w:lvl w:ilvl="3">
      <w:start w:val="1"/>
      <w:numFmt w:val="decimal"/>
      <w:lvlText w:val="%4."/>
      <w:lvlJc w:val="left"/>
      <w:pPr>
        <w:ind w:left="2533" w:hanging="360"/>
      </w:pPr>
    </w:lvl>
    <w:lvl w:ilvl="4">
      <w:start w:val="1"/>
      <w:numFmt w:val="lowerLetter"/>
      <w:lvlText w:val="%5."/>
      <w:lvlJc w:val="left"/>
      <w:pPr>
        <w:ind w:left="3253" w:hanging="360"/>
      </w:pPr>
    </w:lvl>
    <w:lvl w:ilvl="5">
      <w:start w:val="1"/>
      <w:numFmt w:val="lowerRoman"/>
      <w:lvlText w:val="%6."/>
      <w:lvlJc w:val="right"/>
      <w:pPr>
        <w:ind w:left="3973" w:hanging="180"/>
      </w:pPr>
    </w:lvl>
    <w:lvl w:ilvl="6">
      <w:start w:val="1"/>
      <w:numFmt w:val="decimal"/>
      <w:lvlText w:val="%7."/>
      <w:lvlJc w:val="left"/>
      <w:pPr>
        <w:ind w:left="4693" w:hanging="360"/>
      </w:pPr>
    </w:lvl>
    <w:lvl w:ilvl="7">
      <w:start w:val="1"/>
      <w:numFmt w:val="lowerLetter"/>
      <w:lvlText w:val="%8."/>
      <w:lvlJc w:val="left"/>
      <w:pPr>
        <w:ind w:left="5413" w:hanging="360"/>
      </w:pPr>
    </w:lvl>
    <w:lvl w:ilvl="8">
      <w:start w:val="1"/>
      <w:numFmt w:val="lowerRoman"/>
      <w:lvlText w:val="%9."/>
      <w:lvlJc w:val="right"/>
      <w:pPr>
        <w:ind w:left="6133" w:hanging="180"/>
      </w:pPr>
    </w:lvl>
  </w:abstractNum>
  <w:abstractNum w:abstractNumId="35" w15:restartNumberingAfterBreak="0">
    <w:nsid w:val="549D53E6"/>
    <w:multiLevelType w:val="hybridMultilevel"/>
    <w:tmpl w:val="1BDC466E"/>
    <w:lvl w:ilvl="0" w:tplc="8D5EB6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827201"/>
    <w:multiLevelType w:val="hybridMultilevel"/>
    <w:tmpl w:val="79F085DC"/>
    <w:lvl w:ilvl="0" w:tplc="4C501C56">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7CF6E63"/>
    <w:multiLevelType w:val="hybridMultilevel"/>
    <w:tmpl w:val="5424450C"/>
    <w:lvl w:ilvl="0" w:tplc="C0DE8CD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40" w15:restartNumberingAfterBreak="0">
    <w:nsid w:val="5AE20A88"/>
    <w:multiLevelType w:val="singleLevel"/>
    <w:tmpl w:val="5AE20A88"/>
    <w:lvl w:ilvl="0">
      <w:start w:val="1"/>
      <w:numFmt w:val="decimal"/>
      <w:suff w:val="space"/>
      <w:lvlText w:val="%1."/>
      <w:lvlJc w:val="left"/>
    </w:lvl>
  </w:abstractNum>
  <w:abstractNum w:abstractNumId="41" w15:restartNumberingAfterBreak="0">
    <w:nsid w:val="5DC06937"/>
    <w:multiLevelType w:val="hybridMultilevel"/>
    <w:tmpl w:val="DC847156"/>
    <w:lvl w:ilvl="0" w:tplc="97E828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5EF3494B"/>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FD53723"/>
    <w:multiLevelType w:val="hybridMultilevel"/>
    <w:tmpl w:val="8DD6D66A"/>
    <w:lvl w:ilvl="0" w:tplc="2F869D4A">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05566FD"/>
    <w:multiLevelType w:val="hybridMultilevel"/>
    <w:tmpl w:val="F3280FC0"/>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674C1D5C"/>
    <w:multiLevelType w:val="hybridMultilevel"/>
    <w:tmpl w:val="55040B88"/>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8" w15:restartNumberingAfterBreak="0">
    <w:nsid w:val="75D377C2"/>
    <w:multiLevelType w:val="hybridMultilevel"/>
    <w:tmpl w:val="91A4A832"/>
    <w:lvl w:ilvl="0" w:tplc="3368A54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7C424DDF"/>
    <w:multiLevelType w:val="multilevel"/>
    <w:tmpl w:val="6094A6F6"/>
    <w:lvl w:ilvl="0">
      <w:start w:val="1"/>
      <w:numFmt w:val="decimal"/>
      <w:lvlText w:val="%1."/>
      <w:lvlJc w:val="left"/>
      <w:pPr>
        <w:ind w:left="318" w:hanging="444"/>
      </w:pPr>
      <w:rPr>
        <w:b/>
      </w:rPr>
    </w:lvl>
    <w:lvl w:ilvl="1">
      <w:start w:val="8"/>
      <w:numFmt w:val="decimal"/>
      <w:lvlText w:val="%2."/>
      <w:lvlJc w:val="left"/>
      <w:pPr>
        <w:ind w:left="678" w:hanging="213"/>
      </w:pPr>
      <w:rPr>
        <w:rFonts w:ascii="Times New Roman" w:eastAsia="Times New Roman" w:hAnsi="Times New Roman" w:cs="Times New Roman"/>
        <w:b/>
        <w:sz w:val="26"/>
        <w:szCs w:val="26"/>
      </w:rPr>
    </w:lvl>
    <w:lvl w:ilvl="2">
      <w:numFmt w:val="bullet"/>
      <w:lvlText w:val="•"/>
      <w:lvlJc w:val="left"/>
      <w:pPr>
        <w:ind w:left="1774" w:hanging="213"/>
      </w:pPr>
    </w:lvl>
    <w:lvl w:ilvl="3">
      <w:numFmt w:val="bullet"/>
      <w:lvlText w:val="•"/>
      <w:lvlJc w:val="left"/>
      <w:pPr>
        <w:ind w:left="2868" w:hanging="213"/>
      </w:pPr>
    </w:lvl>
    <w:lvl w:ilvl="4">
      <w:numFmt w:val="bullet"/>
      <w:lvlText w:val="•"/>
      <w:lvlJc w:val="left"/>
      <w:pPr>
        <w:ind w:left="3962" w:hanging="213"/>
      </w:pPr>
    </w:lvl>
    <w:lvl w:ilvl="5">
      <w:numFmt w:val="bullet"/>
      <w:lvlText w:val="•"/>
      <w:lvlJc w:val="left"/>
      <w:pPr>
        <w:ind w:left="5056" w:hanging="213"/>
      </w:pPr>
    </w:lvl>
    <w:lvl w:ilvl="6">
      <w:numFmt w:val="bullet"/>
      <w:lvlText w:val="•"/>
      <w:lvlJc w:val="left"/>
      <w:pPr>
        <w:ind w:left="6150" w:hanging="213"/>
      </w:pPr>
    </w:lvl>
    <w:lvl w:ilvl="7">
      <w:numFmt w:val="bullet"/>
      <w:lvlText w:val="•"/>
      <w:lvlJc w:val="left"/>
      <w:pPr>
        <w:ind w:left="7244" w:hanging="213"/>
      </w:pPr>
    </w:lvl>
    <w:lvl w:ilvl="8">
      <w:numFmt w:val="bullet"/>
      <w:lvlText w:val="•"/>
      <w:lvlJc w:val="left"/>
      <w:pPr>
        <w:ind w:left="8338" w:hanging="213"/>
      </w:pPr>
    </w:lvl>
  </w:abstractNum>
  <w:abstractNum w:abstractNumId="50"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E112CF0"/>
    <w:multiLevelType w:val="hybridMultilevel"/>
    <w:tmpl w:val="1236FA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E542DB4"/>
    <w:multiLevelType w:val="hybridMultilevel"/>
    <w:tmpl w:val="914452A0"/>
    <w:lvl w:ilvl="0" w:tplc="4936EC0E">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6"/>
  </w:num>
  <w:num w:numId="3">
    <w:abstractNumId w:val="39"/>
  </w:num>
  <w:num w:numId="4">
    <w:abstractNumId w:val="5"/>
  </w:num>
  <w:num w:numId="5">
    <w:abstractNumId w:val="7"/>
  </w:num>
  <w:num w:numId="6">
    <w:abstractNumId w:val="40"/>
  </w:num>
  <w:num w:numId="7">
    <w:abstractNumId w:val="8"/>
  </w:num>
  <w:num w:numId="8">
    <w:abstractNumId w:val="47"/>
  </w:num>
  <w:num w:numId="9">
    <w:abstractNumId w:val="10"/>
  </w:num>
  <w:num w:numId="10">
    <w:abstractNumId w:val="36"/>
  </w:num>
  <w:num w:numId="11">
    <w:abstractNumId w:val="2"/>
  </w:num>
  <w:num w:numId="12">
    <w:abstractNumId w:val="22"/>
  </w:num>
  <w:num w:numId="13">
    <w:abstractNumId w:val="1"/>
  </w:num>
  <w:num w:numId="14">
    <w:abstractNumId w:val="16"/>
  </w:num>
  <w:num w:numId="15">
    <w:abstractNumId w:val="50"/>
  </w:num>
  <w:num w:numId="16">
    <w:abstractNumId w:val="0"/>
  </w:num>
  <w:num w:numId="17">
    <w:abstractNumId w:val="20"/>
  </w:num>
  <w:num w:numId="18">
    <w:abstractNumId w:val="3"/>
  </w:num>
  <w:num w:numId="19">
    <w:abstractNumId w:val="4"/>
  </w:num>
  <w:num w:numId="20">
    <w:abstractNumId w:val="31"/>
  </w:num>
  <w:num w:numId="21">
    <w:abstractNumId w:val="21"/>
  </w:num>
  <w:num w:numId="22">
    <w:abstractNumId w:val="45"/>
  </w:num>
  <w:num w:numId="23">
    <w:abstractNumId w:val="26"/>
  </w:num>
  <w:num w:numId="24">
    <w:abstractNumId w:val="41"/>
  </w:num>
  <w:num w:numId="25">
    <w:abstractNumId w:val="13"/>
  </w:num>
  <w:num w:numId="26">
    <w:abstractNumId w:val="25"/>
  </w:num>
  <w:num w:numId="27">
    <w:abstractNumId w:val="27"/>
  </w:num>
  <w:num w:numId="28">
    <w:abstractNumId w:val="42"/>
  </w:num>
  <w:num w:numId="29">
    <w:abstractNumId w:val="28"/>
  </w:num>
  <w:num w:numId="30">
    <w:abstractNumId w:val="12"/>
  </w:num>
  <w:num w:numId="31">
    <w:abstractNumId w:val="51"/>
  </w:num>
  <w:num w:numId="32">
    <w:abstractNumId w:val="15"/>
  </w:num>
  <w:num w:numId="33">
    <w:abstractNumId w:val="33"/>
  </w:num>
  <w:num w:numId="34">
    <w:abstractNumId w:val="30"/>
  </w:num>
  <w:num w:numId="35">
    <w:abstractNumId w:val="44"/>
  </w:num>
  <w:num w:numId="36">
    <w:abstractNumId w:val="11"/>
  </w:num>
  <w:num w:numId="37">
    <w:abstractNumId w:val="46"/>
  </w:num>
  <w:num w:numId="38">
    <w:abstractNumId w:val="17"/>
  </w:num>
  <w:num w:numId="39">
    <w:abstractNumId w:val="14"/>
  </w:num>
  <w:num w:numId="40">
    <w:abstractNumId w:val="38"/>
  </w:num>
  <w:num w:numId="41">
    <w:abstractNumId w:val="43"/>
  </w:num>
  <w:num w:numId="42">
    <w:abstractNumId w:val="35"/>
  </w:num>
  <w:num w:numId="43">
    <w:abstractNumId w:val="37"/>
  </w:num>
  <w:num w:numId="44">
    <w:abstractNumId w:val="32"/>
  </w:num>
  <w:num w:numId="45">
    <w:abstractNumId w:val="52"/>
  </w:num>
  <w:num w:numId="46">
    <w:abstractNumId w:val="19"/>
  </w:num>
  <w:num w:numId="47">
    <w:abstractNumId w:val="29"/>
  </w:num>
  <w:num w:numId="48">
    <w:abstractNumId w:val="23"/>
  </w:num>
  <w:num w:numId="49">
    <w:abstractNumId w:val="24"/>
  </w:num>
  <w:num w:numId="50">
    <w:abstractNumId w:val="34"/>
  </w:num>
  <w:num w:numId="51">
    <w:abstractNumId w:val="18"/>
  </w:num>
  <w:num w:numId="52">
    <w:abstractNumId w:val="49"/>
  </w:num>
  <w:num w:numId="53">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7F"/>
    <w:rsid w:val="0000367F"/>
    <w:rsid w:val="000100C8"/>
    <w:rsid w:val="000365E7"/>
    <w:rsid w:val="000465D1"/>
    <w:rsid w:val="00047F8E"/>
    <w:rsid w:val="000518AF"/>
    <w:rsid w:val="00060462"/>
    <w:rsid w:val="00061660"/>
    <w:rsid w:val="0008211C"/>
    <w:rsid w:val="00086D5A"/>
    <w:rsid w:val="00095AC8"/>
    <w:rsid w:val="000A2656"/>
    <w:rsid w:val="000C2E06"/>
    <w:rsid w:val="000D080F"/>
    <w:rsid w:val="000D1252"/>
    <w:rsid w:val="000D6012"/>
    <w:rsid w:val="000F53A9"/>
    <w:rsid w:val="00103AFD"/>
    <w:rsid w:val="0013705D"/>
    <w:rsid w:val="00150A17"/>
    <w:rsid w:val="00160DE5"/>
    <w:rsid w:val="00166FDD"/>
    <w:rsid w:val="001906EF"/>
    <w:rsid w:val="00194B10"/>
    <w:rsid w:val="001A4386"/>
    <w:rsid w:val="001C792E"/>
    <w:rsid w:val="001E3422"/>
    <w:rsid w:val="001F6936"/>
    <w:rsid w:val="002000EF"/>
    <w:rsid w:val="002001E9"/>
    <w:rsid w:val="00207740"/>
    <w:rsid w:val="0022226F"/>
    <w:rsid w:val="002264D8"/>
    <w:rsid w:val="002525C9"/>
    <w:rsid w:val="00282639"/>
    <w:rsid w:val="002853DB"/>
    <w:rsid w:val="00290DD9"/>
    <w:rsid w:val="002B22B2"/>
    <w:rsid w:val="002C556B"/>
    <w:rsid w:val="002C5814"/>
    <w:rsid w:val="002C727A"/>
    <w:rsid w:val="002D2E81"/>
    <w:rsid w:val="002D7584"/>
    <w:rsid w:val="002E0DFF"/>
    <w:rsid w:val="002E2C51"/>
    <w:rsid w:val="002E3739"/>
    <w:rsid w:val="00301781"/>
    <w:rsid w:val="00310EF3"/>
    <w:rsid w:val="00312449"/>
    <w:rsid w:val="003264EA"/>
    <w:rsid w:val="0033004C"/>
    <w:rsid w:val="0034011E"/>
    <w:rsid w:val="003437B5"/>
    <w:rsid w:val="003A0B9C"/>
    <w:rsid w:val="003F3DAC"/>
    <w:rsid w:val="00411576"/>
    <w:rsid w:val="00420E7B"/>
    <w:rsid w:val="00424F23"/>
    <w:rsid w:val="00443221"/>
    <w:rsid w:val="00451E24"/>
    <w:rsid w:val="0045255A"/>
    <w:rsid w:val="004648BB"/>
    <w:rsid w:val="00465FC1"/>
    <w:rsid w:val="0047387C"/>
    <w:rsid w:val="00484086"/>
    <w:rsid w:val="004A0E5F"/>
    <w:rsid w:val="004A2837"/>
    <w:rsid w:val="004B39FB"/>
    <w:rsid w:val="004D00ED"/>
    <w:rsid w:val="004D406C"/>
    <w:rsid w:val="004D5EA9"/>
    <w:rsid w:val="004E0469"/>
    <w:rsid w:val="004F1F27"/>
    <w:rsid w:val="00506029"/>
    <w:rsid w:val="00516E29"/>
    <w:rsid w:val="00526947"/>
    <w:rsid w:val="00570509"/>
    <w:rsid w:val="005979A7"/>
    <w:rsid w:val="005B2657"/>
    <w:rsid w:val="005B2D05"/>
    <w:rsid w:val="005F762F"/>
    <w:rsid w:val="00625FB2"/>
    <w:rsid w:val="00627053"/>
    <w:rsid w:val="00634F2E"/>
    <w:rsid w:val="00635111"/>
    <w:rsid w:val="00643657"/>
    <w:rsid w:val="006775AB"/>
    <w:rsid w:val="00685C72"/>
    <w:rsid w:val="006B6932"/>
    <w:rsid w:val="006C31AA"/>
    <w:rsid w:val="006F1556"/>
    <w:rsid w:val="0070520C"/>
    <w:rsid w:val="00706F6B"/>
    <w:rsid w:val="007176E6"/>
    <w:rsid w:val="00734E6B"/>
    <w:rsid w:val="0074359C"/>
    <w:rsid w:val="0074601E"/>
    <w:rsid w:val="00753E36"/>
    <w:rsid w:val="0076357A"/>
    <w:rsid w:val="00770F72"/>
    <w:rsid w:val="00772B38"/>
    <w:rsid w:val="00775491"/>
    <w:rsid w:val="007919A9"/>
    <w:rsid w:val="0079632B"/>
    <w:rsid w:val="00796F9A"/>
    <w:rsid w:val="007B2F77"/>
    <w:rsid w:val="007C007A"/>
    <w:rsid w:val="007C0E40"/>
    <w:rsid w:val="007D29FE"/>
    <w:rsid w:val="007F1B09"/>
    <w:rsid w:val="007F377D"/>
    <w:rsid w:val="008003FD"/>
    <w:rsid w:val="00806EC0"/>
    <w:rsid w:val="008235DE"/>
    <w:rsid w:val="00823EC1"/>
    <w:rsid w:val="00825EAF"/>
    <w:rsid w:val="00844B74"/>
    <w:rsid w:val="00844C40"/>
    <w:rsid w:val="00852FB4"/>
    <w:rsid w:val="00853EE3"/>
    <w:rsid w:val="00881222"/>
    <w:rsid w:val="008B4D93"/>
    <w:rsid w:val="008C0A4B"/>
    <w:rsid w:val="008E35F1"/>
    <w:rsid w:val="009163B6"/>
    <w:rsid w:val="00917F49"/>
    <w:rsid w:val="00920C1F"/>
    <w:rsid w:val="009249F9"/>
    <w:rsid w:val="00926465"/>
    <w:rsid w:val="00934392"/>
    <w:rsid w:val="00947151"/>
    <w:rsid w:val="00963C49"/>
    <w:rsid w:val="009A3D25"/>
    <w:rsid w:val="009A67F9"/>
    <w:rsid w:val="009B0CEB"/>
    <w:rsid w:val="009B730A"/>
    <w:rsid w:val="009C4254"/>
    <w:rsid w:val="009C63FF"/>
    <w:rsid w:val="009D4239"/>
    <w:rsid w:val="009F7E9A"/>
    <w:rsid w:val="00A1210C"/>
    <w:rsid w:val="00A23761"/>
    <w:rsid w:val="00A41EDC"/>
    <w:rsid w:val="00A62F3D"/>
    <w:rsid w:val="00A6447F"/>
    <w:rsid w:val="00A65448"/>
    <w:rsid w:val="00A66521"/>
    <w:rsid w:val="00A76D53"/>
    <w:rsid w:val="00AA072D"/>
    <w:rsid w:val="00AB0CA3"/>
    <w:rsid w:val="00AB1A27"/>
    <w:rsid w:val="00AB6FC6"/>
    <w:rsid w:val="00AC12C9"/>
    <w:rsid w:val="00AE4670"/>
    <w:rsid w:val="00AE6726"/>
    <w:rsid w:val="00B04A66"/>
    <w:rsid w:val="00B4605C"/>
    <w:rsid w:val="00B85F71"/>
    <w:rsid w:val="00B92B5F"/>
    <w:rsid w:val="00BC7A01"/>
    <w:rsid w:val="00C0409A"/>
    <w:rsid w:val="00C233D6"/>
    <w:rsid w:val="00C26400"/>
    <w:rsid w:val="00C32B23"/>
    <w:rsid w:val="00C45839"/>
    <w:rsid w:val="00C61EA4"/>
    <w:rsid w:val="00C7440B"/>
    <w:rsid w:val="00C7569B"/>
    <w:rsid w:val="00C86805"/>
    <w:rsid w:val="00C913EA"/>
    <w:rsid w:val="00CA08DE"/>
    <w:rsid w:val="00CB290C"/>
    <w:rsid w:val="00CB600D"/>
    <w:rsid w:val="00CC59A6"/>
    <w:rsid w:val="00CC73FB"/>
    <w:rsid w:val="00CF172D"/>
    <w:rsid w:val="00D07756"/>
    <w:rsid w:val="00D1006B"/>
    <w:rsid w:val="00D16AC0"/>
    <w:rsid w:val="00D20F04"/>
    <w:rsid w:val="00D27E83"/>
    <w:rsid w:val="00D30671"/>
    <w:rsid w:val="00D34DED"/>
    <w:rsid w:val="00D539B2"/>
    <w:rsid w:val="00D76338"/>
    <w:rsid w:val="00D862BD"/>
    <w:rsid w:val="00D95EEE"/>
    <w:rsid w:val="00DC3426"/>
    <w:rsid w:val="00DD0446"/>
    <w:rsid w:val="00DD0DCC"/>
    <w:rsid w:val="00DD1004"/>
    <w:rsid w:val="00DE02F6"/>
    <w:rsid w:val="00DE5652"/>
    <w:rsid w:val="00E03492"/>
    <w:rsid w:val="00E063FC"/>
    <w:rsid w:val="00E42E06"/>
    <w:rsid w:val="00E52AEC"/>
    <w:rsid w:val="00E5775F"/>
    <w:rsid w:val="00E74D60"/>
    <w:rsid w:val="00E81AEC"/>
    <w:rsid w:val="00E9001C"/>
    <w:rsid w:val="00E907EF"/>
    <w:rsid w:val="00EA06F4"/>
    <w:rsid w:val="00EA1871"/>
    <w:rsid w:val="00EA7693"/>
    <w:rsid w:val="00EB62DB"/>
    <w:rsid w:val="00EC4355"/>
    <w:rsid w:val="00ED2D6E"/>
    <w:rsid w:val="00EF0220"/>
    <w:rsid w:val="00EF0F57"/>
    <w:rsid w:val="00EF3BB6"/>
    <w:rsid w:val="00EF6FA7"/>
    <w:rsid w:val="00F02C19"/>
    <w:rsid w:val="00F057F4"/>
    <w:rsid w:val="00F0703B"/>
    <w:rsid w:val="00F357D3"/>
    <w:rsid w:val="00F5036B"/>
    <w:rsid w:val="00F53380"/>
    <w:rsid w:val="00F911DE"/>
    <w:rsid w:val="00FB0EB5"/>
    <w:rsid w:val="00FB2A7A"/>
    <w:rsid w:val="00FC7D70"/>
    <w:rsid w:val="00FD5C7D"/>
    <w:rsid w:val="2EA63B6E"/>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8EC740"/>
  <w15:docId w15:val="{E1E59460-709B-49DA-8084-288A36C3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spacing w:after="0"/>
    </w:pPr>
    <w:rPr>
      <w:rFonts w:ascii="Times New Roman" w:eastAsia="Times New Roman" w:hAnsi="Times New Roman" w:cs="Times New Roman"/>
      <w:sz w:val="22"/>
      <w:szCs w:val="22"/>
      <w:lang w:eastAsia="en-US"/>
    </w:rPr>
  </w:style>
  <w:style w:type="paragraph" w:styleId="1">
    <w:name w:val="heading 1"/>
    <w:basedOn w:val="a0"/>
    <w:next w:val="a0"/>
    <w:uiPriority w:val="99"/>
    <w:qFormat/>
    <w:pPr>
      <w:ind w:left="812"/>
      <w:outlineLvl w:val="0"/>
    </w:pPr>
    <w:rPr>
      <w:b/>
      <w:bCs/>
      <w:sz w:val="28"/>
      <w:szCs w:val="28"/>
    </w:rPr>
  </w:style>
  <w:style w:type="paragraph" w:styleId="2">
    <w:name w:val="heading 2"/>
    <w:basedOn w:val="a0"/>
    <w:next w:val="a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1"/>
    <w:uiPriority w:val="99"/>
    <w:semiHidden/>
    <w:rPr>
      <w:sz w:val="20"/>
      <w:szCs w:val="20"/>
      <w:lang w:eastAsia="ru-RU"/>
    </w:rPr>
  </w:style>
  <w:style w:type="paragraph" w:styleId="ac">
    <w:name w:val="header"/>
    <w:basedOn w:val="a0"/>
    <w:uiPriority w:val="99"/>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qFormat/>
    <w:pPr>
      <w:keepNext/>
      <w:spacing w:before="240" w:after="120"/>
    </w:pPr>
    <w:rPr>
      <w:rFonts w:ascii="PT Astra Serif" w:eastAsia="Tahoma" w:hAnsi="PT Astra Serif" w:cs="Noto Sans Devanagari"/>
      <w:sz w:val="28"/>
      <w:szCs w:val="28"/>
    </w:rPr>
  </w:style>
  <w:style w:type="paragraph" w:styleId="11">
    <w:name w:val="toc 1"/>
    <w:basedOn w:val="a0"/>
    <w:next w:val="a0"/>
    <w:uiPriority w:val="99"/>
    <w:semiHidden/>
    <w:pPr>
      <w:widowControl/>
      <w:tabs>
        <w:tab w:val="right" w:leader="dot" w:pos="9060"/>
      </w:tabs>
      <w:spacing w:before="240"/>
    </w:pPr>
    <w:rPr>
      <w:rFonts w:eastAsia="SimSun"/>
      <w:sz w:val="28"/>
      <w:szCs w:val="28"/>
      <w:lang w:eastAsia="ru-RU"/>
    </w:rPr>
  </w:style>
  <w:style w:type="paragraph" w:styleId="21">
    <w:name w:val="toc 2"/>
    <w:basedOn w:val="a0"/>
    <w:next w:val="a0"/>
    <w:uiPriority w:val="99"/>
    <w:semiHidden/>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uiPriority w:val="99"/>
    <w:unhideWhenUsed/>
    <w:qFormat/>
    <w:locked/>
    <w:rPr>
      <w:color w:val="0000FF" w:themeColor="hyperlink"/>
      <w:u w:val="single"/>
    </w:rPr>
  </w:style>
  <w:style w:type="character" w:styleId="af3">
    <w:name w:val="page number"/>
    <w:basedOn w:val="a1"/>
    <w:uiPriority w:val="99"/>
    <w:qFormat/>
  </w:style>
  <w:style w:type="character" w:styleId="af4">
    <w:name w:val="Strong"/>
    <w:basedOn w:val="a1"/>
    <w:uiPriority w:val="99"/>
    <w:qFormat/>
    <w:rPr>
      <w:b/>
      <w:bCs/>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99"/>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paragraph" w:customStyle="1" w:styleId="19">
    <w:name w:val="Заголовок1"/>
    <w:basedOn w:val="a0"/>
    <w:next w:val="a5"/>
    <w:qFormat/>
    <w:pPr>
      <w:keepNext/>
      <w:spacing w:before="240" w:after="120"/>
    </w:pPr>
    <w:rPr>
      <w:rFonts w:ascii="PT Astra Serif" w:eastAsia="Tahoma" w:hAnsi="PT Astra Serif" w:cs="Noto Sans Devanagari"/>
      <w:sz w:val="28"/>
      <w:szCs w:val="28"/>
    </w:rPr>
  </w:style>
  <w:style w:type="paragraph" w:customStyle="1" w:styleId="1a">
    <w:name w:val="Указатель1"/>
    <w:basedOn w:val="a0"/>
    <w:qFormat/>
    <w:pPr>
      <w:suppressLineNumbers/>
    </w:pPr>
    <w:rPr>
      <w:rFonts w:ascii="PT Astra Serif" w:hAnsi="PT Astra Serif" w:cs="Noto Sans Devanagari"/>
    </w:rPr>
  </w:style>
  <w:style w:type="paragraph" w:customStyle="1" w:styleId="aff4">
    <w:name w:val="Верхний и нижний колонтитулы"/>
    <w:basedOn w:val="a0"/>
    <w:qFormat/>
  </w:style>
  <w:style w:type="paragraph" w:styleId="aff5">
    <w:name w:val="List Paragraph"/>
    <w:basedOn w:val="a0"/>
    <w:uiPriority w:val="34"/>
    <w:qFormat/>
    <w:pPr>
      <w:ind w:left="720"/>
    </w:pPr>
  </w:style>
  <w:style w:type="paragraph" w:customStyle="1" w:styleId="TableParagraph">
    <w:name w:val="Table Paragraph"/>
    <w:basedOn w:val="a0"/>
    <w:uiPriority w:val="99"/>
    <w:qFormat/>
    <w:pPr>
      <w:ind w:left="110"/>
    </w:pPr>
  </w:style>
  <w:style w:type="paragraph" w:styleId="aff6">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qFormat/>
    <w:pPr>
      <w:suppressAutoHyphens/>
      <w:spacing w:after="0"/>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urkce.yee.org.tr/tr" TargetMode="External"/><Relationship Id="rId18" Type="http://schemas.openxmlformats.org/officeDocument/2006/relationships/hyperlink" Target="https://hosgeldi.com/turk/" TargetMode="External"/><Relationship Id="rId3" Type="http://schemas.openxmlformats.org/officeDocument/2006/relationships/numbering" Target="numbering.xml"/><Relationship Id="rId21" Type="http://schemas.openxmlformats.org/officeDocument/2006/relationships/hyperlink" Target="http://ru.wikipedia.org/wiki/Wiki" TargetMode="External"/><Relationship Id="rId7" Type="http://schemas.openxmlformats.org/officeDocument/2006/relationships/footnotes" Target="footnotes.xml"/><Relationship Id="rId12" Type="http://schemas.openxmlformats.org/officeDocument/2006/relationships/hyperlink" Target="https://www.busuu.com/tr/app/learn-turkish-app" TargetMode="External"/><Relationship Id="rId17" Type="http://schemas.openxmlformats.org/officeDocument/2006/relationships/hyperlink" Target="https://ru.glosbe.com/tr/ru" TargetMode="External"/><Relationship Id="rId2" Type="http://schemas.openxmlformats.org/officeDocument/2006/relationships/customXml" Target="../customXml/item2.xml"/><Relationship Id="rId16" Type="http://schemas.openxmlformats.org/officeDocument/2006/relationships/hyperlink" Target="https://sozluk.gov.tr/?/doyum" TargetMode="External"/><Relationship Id="rId20" Type="http://schemas.openxmlformats.org/officeDocument/2006/relationships/hyperlink" Target="https://openedu.ru/course/spbu/ARBLNG/?session=spring_20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oecsen.com/tr/ogrenme-turkc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openedu.ru/course/spbu/TURK/?session=spring_2021" TargetMode="External"/><Relationship Id="rId23" Type="http://schemas.openxmlformats.org/officeDocument/2006/relationships/fontTable" Target="fontTable.xml"/><Relationship Id="rId10" Type="http://schemas.openxmlformats.org/officeDocument/2006/relationships/hyperlink" Target="http://www.fa.ru/sveden/Documents/2017/430302-bak-turism.pdf" TargetMode="External"/><Relationship Id="rId19" Type="http://schemas.openxmlformats.org/officeDocument/2006/relationships/hyperlink" Target="https://vk.com/mediateka_tr" TargetMode="External"/><Relationship Id="rId4" Type="http://schemas.openxmlformats.org/officeDocument/2006/relationships/styles" Target="styles.xml"/><Relationship Id="rId9" Type="http://schemas.openxmlformats.org/officeDocument/2006/relationships/hyperlink" Target="http://www.intuit.ru/studies/curriculums/17788/courses/647/lecture/21275" TargetMode="External"/><Relationship Id="rId14" Type="http://schemas.openxmlformats.org/officeDocument/2006/relationships/hyperlink" Target="https://www.testlericoz.com/turkce-testler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E6A81-2B08-48C9-A13A-1E57554F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9061</Words>
  <Characters>51652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5</cp:revision>
  <cp:lastPrinted>2023-01-15T21:15:00Z</cp:lastPrinted>
  <dcterms:created xsi:type="dcterms:W3CDTF">2024-10-16T07:02:00Z</dcterms:created>
  <dcterms:modified xsi:type="dcterms:W3CDTF">2024-11-27T11:35:00Z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